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2" w:type="dxa"/>
        <w:tblInd w:w="-176" w:type="dxa"/>
        <w:tblLook w:val="00A0" w:firstRow="1" w:lastRow="0" w:firstColumn="1" w:lastColumn="0" w:noHBand="0" w:noVBand="0"/>
      </w:tblPr>
      <w:tblGrid>
        <w:gridCol w:w="3828"/>
        <w:gridCol w:w="5954"/>
      </w:tblGrid>
      <w:tr w:rsidR="000B7986" w:rsidRPr="00890DEF" w:rsidTr="00215646">
        <w:trPr>
          <w:trHeight w:val="851"/>
        </w:trPr>
        <w:tc>
          <w:tcPr>
            <w:tcW w:w="3828" w:type="dxa"/>
            <w:hideMark/>
          </w:tcPr>
          <w:p w:rsidR="000B7986" w:rsidRPr="00890DEF" w:rsidRDefault="000B7986">
            <w:pPr>
              <w:pStyle w:val="Bodytext21"/>
              <w:shd w:val="clear" w:color="auto" w:fill="auto"/>
              <w:spacing w:line="240" w:lineRule="auto"/>
              <w:ind w:right="-108"/>
              <w:rPr>
                <w:rStyle w:val="Bodytext2"/>
                <w:color w:val="000000"/>
                <w:sz w:val="26"/>
                <w:szCs w:val="26"/>
                <w:lang w:eastAsia="vi-VN"/>
              </w:rPr>
            </w:pPr>
            <w:r w:rsidRPr="00890DEF">
              <w:rPr>
                <w:rStyle w:val="Bodytext2"/>
                <w:color w:val="000000"/>
                <w:sz w:val="26"/>
                <w:szCs w:val="26"/>
                <w:lang w:eastAsia="vi-VN"/>
              </w:rPr>
              <w:t>UBND</w:t>
            </w:r>
            <w:r w:rsidR="00CA3AEA">
              <w:rPr>
                <w:rStyle w:val="Bodytext2"/>
                <w:color w:val="000000"/>
                <w:sz w:val="26"/>
                <w:szCs w:val="26"/>
                <w:lang w:eastAsia="vi-VN"/>
              </w:rPr>
              <w:t xml:space="preserve"> </w:t>
            </w:r>
            <w:r w:rsidRPr="00890DEF">
              <w:rPr>
                <w:rStyle w:val="Bodytext2"/>
                <w:color w:val="000000"/>
                <w:sz w:val="26"/>
                <w:szCs w:val="26"/>
                <w:lang w:eastAsia="vi-VN"/>
              </w:rPr>
              <w:t>TỈNH</w:t>
            </w:r>
            <w:r w:rsidR="00CA3AEA">
              <w:rPr>
                <w:rStyle w:val="Bodytext2"/>
                <w:color w:val="000000"/>
                <w:sz w:val="26"/>
                <w:szCs w:val="26"/>
                <w:lang w:eastAsia="vi-VN"/>
              </w:rPr>
              <w:t xml:space="preserve"> </w:t>
            </w:r>
            <w:r w:rsidRPr="00890DEF">
              <w:rPr>
                <w:rStyle w:val="Bodytext2"/>
                <w:color w:val="000000"/>
                <w:sz w:val="26"/>
                <w:szCs w:val="26"/>
                <w:lang w:eastAsia="vi-VN"/>
              </w:rPr>
              <w:t>TÂY</w:t>
            </w:r>
            <w:r w:rsidR="00CA3AEA">
              <w:rPr>
                <w:rStyle w:val="Bodytext2"/>
                <w:color w:val="000000"/>
                <w:sz w:val="26"/>
                <w:szCs w:val="26"/>
                <w:lang w:eastAsia="vi-VN"/>
              </w:rPr>
              <w:t xml:space="preserve"> </w:t>
            </w:r>
            <w:r w:rsidRPr="00890DEF">
              <w:rPr>
                <w:rStyle w:val="Bodytext2"/>
                <w:color w:val="000000"/>
                <w:sz w:val="26"/>
                <w:szCs w:val="26"/>
                <w:lang w:eastAsia="vi-VN"/>
              </w:rPr>
              <w:t>NINH</w:t>
            </w:r>
          </w:p>
          <w:p w:rsidR="000B7986" w:rsidRPr="00890DEF" w:rsidRDefault="00F4387B" w:rsidP="00215646">
            <w:pPr>
              <w:pStyle w:val="Bodytext21"/>
              <w:shd w:val="clear" w:color="auto" w:fill="auto"/>
              <w:spacing w:line="240" w:lineRule="auto"/>
              <w:ind w:right="-108" w:firstLine="37"/>
              <w:rPr>
                <w:rStyle w:val="Bodytext2"/>
                <w:b/>
                <w:bCs/>
                <w:color w:val="000000"/>
                <w:sz w:val="28"/>
                <w:szCs w:val="28"/>
                <w:lang w:eastAsia="vi-VN"/>
              </w:rPr>
            </w:pPr>
            <w:r>
              <w:rPr>
                <w:rFonts w:ascii="Times New Roman" w:hAnsi="Times New Roman"/>
              </w:rPr>
              <w:pict>
                <v:line id="Straight Connector 3" o:spid="_x0000_s1029" style="position:absolute;left:0;text-align:left;z-index:251656704;visibility:visible" from="44.65pt,19.35pt" to="105.6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" strokecolor="black [3040]"/>
              </w:pict>
            </w:r>
            <w:r w:rsidR="000B7986" w:rsidRPr="00890DEF">
              <w:rPr>
                <w:rStyle w:val="Bodytext2"/>
                <w:b/>
                <w:bCs/>
                <w:color w:val="000000"/>
                <w:sz w:val="26"/>
                <w:szCs w:val="28"/>
                <w:lang w:eastAsia="vi-VN"/>
              </w:rPr>
              <w:t>THANH</w:t>
            </w:r>
            <w:r w:rsidR="00CA3AEA">
              <w:rPr>
                <w:rStyle w:val="Bodytext2"/>
                <w:b/>
                <w:bCs/>
                <w:color w:val="000000"/>
                <w:sz w:val="26"/>
                <w:szCs w:val="28"/>
                <w:lang w:eastAsia="vi-VN"/>
              </w:rPr>
              <w:t xml:space="preserve"> </w:t>
            </w:r>
            <w:r w:rsidR="000B7986" w:rsidRPr="00890DEF">
              <w:rPr>
                <w:rStyle w:val="Bodytext2"/>
                <w:b/>
                <w:bCs/>
                <w:color w:val="000000"/>
                <w:sz w:val="26"/>
                <w:szCs w:val="28"/>
                <w:lang w:eastAsia="vi-VN"/>
              </w:rPr>
              <w:t>TRA</w:t>
            </w:r>
            <w:r w:rsidR="00CA3AEA">
              <w:rPr>
                <w:rStyle w:val="Bodytext2"/>
                <w:b/>
                <w:bCs/>
                <w:color w:val="000000"/>
                <w:sz w:val="26"/>
                <w:szCs w:val="28"/>
                <w:lang w:eastAsia="vi-VN"/>
              </w:rPr>
              <w:t xml:space="preserve"> </w:t>
            </w:r>
            <w:r w:rsidR="000B7986" w:rsidRPr="00890DEF">
              <w:rPr>
                <w:rStyle w:val="Bodytext2"/>
                <w:b/>
                <w:bCs/>
                <w:color w:val="000000"/>
                <w:sz w:val="26"/>
                <w:szCs w:val="28"/>
                <w:lang w:eastAsia="vi-VN"/>
              </w:rPr>
              <w:t>TỈNH</w:t>
            </w:r>
          </w:p>
        </w:tc>
        <w:tc>
          <w:tcPr>
            <w:tcW w:w="5954" w:type="dxa"/>
            <w:hideMark/>
          </w:tcPr>
          <w:p w:rsidR="000B7986" w:rsidRPr="00890DEF" w:rsidRDefault="000B7986">
            <w:pPr>
              <w:pStyle w:val="Bodytext21"/>
              <w:shd w:val="clear" w:color="auto" w:fill="auto"/>
              <w:spacing w:line="240" w:lineRule="auto"/>
              <w:rPr>
                <w:rFonts w:ascii="Times New Roman" w:hAnsi="Times New Roman"/>
                <w:sz w:val="26"/>
                <w:szCs w:val="26"/>
              </w:rPr>
            </w:pPr>
            <w:r w:rsidRPr="00890DEF">
              <w:rPr>
                <w:rStyle w:val="Bodytext2"/>
                <w:b/>
                <w:bCs/>
                <w:color w:val="000000"/>
                <w:sz w:val="26"/>
                <w:szCs w:val="26"/>
                <w:lang w:eastAsia="vi-VN"/>
              </w:rPr>
              <w:t>CỘNG</w:t>
            </w:r>
            <w:r w:rsidR="00CA3AEA">
              <w:rPr>
                <w:rStyle w:val="Bodytext2"/>
                <w:b/>
                <w:bCs/>
                <w:color w:val="000000"/>
                <w:sz w:val="26"/>
                <w:szCs w:val="26"/>
                <w:lang w:eastAsia="vi-VN"/>
              </w:rPr>
              <w:t xml:space="preserve"> </w:t>
            </w:r>
            <w:r w:rsidRPr="00890DEF">
              <w:rPr>
                <w:rStyle w:val="Bodytext2"/>
                <w:b/>
                <w:bCs/>
                <w:color w:val="000000"/>
                <w:sz w:val="26"/>
                <w:szCs w:val="26"/>
                <w:lang w:eastAsia="vi-VN"/>
              </w:rPr>
              <w:t>HÒA</w:t>
            </w:r>
            <w:r w:rsidR="00CA3AEA">
              <w:rPr>
                <w:rStyle w:val="Bodytext2"/>
                <w:b/>
                <w:bCs/>
                <w:color w:val="000000"/>
                <w:sz w:val="26"/>
                <w:szCs w:val="26"/>
                <w:lang w:eastAsia="vi-VN"/>
              </w:rPr>
              <w:t xml:space="preserve"> </w:t>
            </w:r>
            <w:r w:rsidRPr="00890DEF">
              <w:rPr>
                <w:rStyle w:val="Bodytext2"/>
                <w:b/>
                <w:bCs/>
                <w:color w:val="000000"/>
                <w:sz w:val="26"/>
                <w:szCs w:val="26"/>
                <w:lang w:eastAsia="vi-VN"/>
              </w:rPr>
              <w:t>XÃ</w:t>
            </w:r>
            <w:r w:rsidR="00CA3AEA">
              <w:rPr>
                <w:rStyle w:val="Bodytext2"/>
                <w:b/>
                <w:bCs/>
                <w:color w:val="000000"/>
                <w:sz w:val="26"/>
                <w:szCs w:val="26"/>
                <w:lang w:eastAsia="vi-VN"/>
              </w:rPr>
              <w:t xml:space="preserve"> </w:t>
            </w:r>
            <w:r w:rsidRPr="00890DEF">
              <w:rPr>
                <w:rStyle w:val="Bodytext2"/>
                <w:b/>
                <w:bCs/>
                <w:color w:val="000000"/>
                <w:sz w:val="26"/>
                <w:szCs w:val="26"/>
                <w:lang w:eastAsia="vi-VN"/>
              </w:rPr>
              <w:t>HỘI</w:t>
            </w:r>
            <w:r w:rsidR="00CA3AEA">
              <w:rPr>
                <w:rStyle w:val="Bodytext2"/>
                <w:b/>
                <w:bCs/>
                <w:color w:val="000000"/>
                <w:sz w:val="26"/>
                <w:szCs w:val="26"/>
                <w:lang w:eastAsia="vi-VN"/>
              </w:rPr>
              <w:t xml:space="preserve"> </w:t>
            </w:r>
            <w:r w:rsidRPr="00890DEF">
              <w:rPr>
                <w:rStyle w:val="Bodytext2"/>
                <w:b/>
                <w:bCs/>
                <w:color w:val="000000"/>
                <w:sz w:val="26"/>
                <w:szCs w:val="26"/>
                <w:lang w:eastAsia="vi-VN"/>
              </w:rPr>
              <w:t>CHỦ</w:t>
            </w:r>
            <w:r w:rsidR="00CA3AEA">
              <w:rPr>
                <w:rStyle w:val="Bodytext2"/>
                <w:b/>
                <w:bCs/>
                <w:color w:val="000000"/>
                <w:sz w:val="26"/>
                <w:szCs w:val="26"/>
                <w:lang w:eastAsia="vi-VN"/>
              </w:rPr>
              <w:t xml:space="preserve"> </w:t>
            </w:r>
            <w:r w:rsidRPr="00890DEF">
              <w:rPr>
                <w:rStyle w:val="Bodytext2"/>
                <w:b/>
                <w:bCs/>
                <w:color w:val="000000"/>
                <w:sz w:val="26"/>
                <w:szCs w:val="26"/>
                <w:lang w:eastAsia="vi-VN"/>
              </w:rPr>
              <w:t>NGHĨA</w:t>
            </w:r>
            <w:r w:rsidR="00CA3AEA">
              <w:rPr>
                <w:rStyle w:val="Bodytext2"/>
                <w:b/>
                <w:bCs/>
                <w:color w:val="000000"/>
                <w:sz w:val="26"/>
                <w:szCs w:val="26"/>
                <w:lang w:eastAsia="vi-VN"/>
              </w:rPr>
              <w:t xml:space="preserve"> </w:t>
            </w:r>
            <w:r w:rsidRPr="00890DEF">
              <w:rPr>
                <w:rStyle w:val="Bodytext2"/>
                <w:b/>
                <w:bCs/>
                <w:color w:val="000000"/>
                <w:sz w:val="26"/>
                <w:szCs w:val="26"/>
                <w:lang w:eastAsia="vi-VN"/>
              </w:rPr>
              <w:t>VIỆT</w:t>
            </w:r>
            <w:r w:rsidR="00CA3AEA">
              <w:rPr>
                <w:rStyle w:val="Bodytext2"/>
                <w:b/>
                <w:bCs/>
                <w:color w:val="000000"/>
                <w:sz w:val="26"/>
                <w:szCs w:val="26"/>
                <w:lang w:eastAsia="vi-VN"/>
              </w:rPr>
              <w:t xml:space="preserve"> </w:t>
            </w:r>
            <w:r w:rsidRPr="00890DEF">
              <w:rPr>
                <w:rStyle w:val="Bodytext2"/>
                <w:b/>
                <w:bCs/>
                <w:color w:val="000000"/>
                <w:sz w:val="26"/>
                <w:szCs w:val="26"/>
                <w:lang w:eastAsia="vi-VN"/>
              </w:rPr>
              <w:t>NAM</w:t>
            </w:r>
          </w:p>
          <w:p w:rsidR="000B7986" w:rsidRPr="00890DEF" w:rsidRDefault="00F4387B">
            <w:pPr>
              <w:pStyle w:val="Bodytext21"/>
              <w:shd w:val="clear" w:color="auto" w:fill="auto"/>
              <w:spacing w:line="240" w:lineRule="auto"/>
              <w:rPr>
                <w:rStyle w:val="Bodytext2"/>
                <w:b/>
                <w:bCs/>
                <w:sz w:val="28"/>
                <w:szCs w:val="28"/>
              </w:rPr>
            </w:pPr>
            <w:r>
              <w:rPr>
                <w:rFonts w:ascii="Times New Roman" w:hAnsi="Times New Roman"/>
              </w:rPr>
              <w:pict>
                <v:line id="Straight Connector 2" o:spid="_x0000_s1031" style="position:absolute;left:0;text-align:left;z-index:251658752;visibility:visible" from="63.1pt,18.9pt" to="227.6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" strokecolor="black [3040]"/>
              </w:pict>
            </w:r>
            <w:r w:rsidR="000B7986" w:rsidRPr="00890DEF">
              <w:rPr>
                <w:rStyle w:val="Bodytext20"/>
                <w:b/>
                <w:sz w:val="28"/>
                <w:szCs w:val="28"/>
                <w:u w:val="none"/>
              </w:rPr>
              <w:t>Độc</w:t>
            </w:r>
            <w:r w:rsidR="00CA3AEA">
              <w:rPr>
                <w:rStyle w:val="Bodytext20"/>
                <w:b/>
                <w:sz w:val="28"/>
                <w:szCs w:val="28"/>
                <w:u w:val="none"/>
              </w:rPr>
              <w:t xml:space="preserve"> </w:t>
            </w:r>
            <w:r w:rsidR="000B7986" w:rsidRPr="00890DEF">
              <w:rPr>
                <w:rStyle w:val="Bodytext20"/>
                <w:b/>
                <w:sz w:val="28"/>
                <w:szCs w:val="28"/>
                <w:u w:val="none"/>
              </w:rPr>
              <w:t>lập</w:t>
            </w:r>
            <w:r w:rsidR="00CA3AEA">
              <w:rPr>
                <w:rStyle w:val="Bodytext20"/>
                <w:b/>
                <w:sz w:val="28"/>
                <w:szCs w:val="28"/>
                <w:u w:val="none"/>
              </w:rPr>
              <w:t xml:space="preserve"> </w:t>
            </w:r>
            <w:r w:rsidR="000B7986" w:rsidRPr="00890DEF">
              <w:rPr>
                <w:rStyle w:val="Bodytext20"/>
                <w:b/>
                <w:sz w:val="28"/>
                <w:szCs w:val="28"/>
                <w:u w:val="none"/>
              </w:rPr>
              <w:t>-</w:t>
            </w:r>
            <w:r w:rsidR="00CA3AEA">
              <w:rPr>
                <w:rStyle w:val="Bodytext20"/>
                <w:b/>
                <w:sz w:val="28"/>
                <w:szCs w:val="28"/>
                <w:u w:val="none"/>
              </w:rPr>
              <w:t xml:space="preserve"> </w:t>
            </w:r>
            <w:r w:rsidR="000B7986" w:rsidRPr="00890DEF">
              <w:rPr>
                <w:rStyle w:val="Bodytext20"/>
                <w:b/>
                <w:sz w:val="28"/>
                <w:szCs w:val="28"/>
                <w:u w:val="none"/>
              </w:rPr>
              <w:t>Tự</w:t>
            </w:r>
            <w:r w:rsidR="00CA3AEA">
              <w:rPr>
                <w:rStyle w:val="Bodytext20"/>
                <w:b/>
                <w:sz w:val="28"/>
                <w:szCs w:val="28"/>
                <w:u w:val="none"/>
              </w:rPr>
              <w:t xml:space="preserve"> </w:t>
            </w:r>
            <w:r w:rsidR="000B7986" w:rsidRPr="00890DEF">
              <w:rPr>
                <w:rStyle w:val="Bodytext20"/>
                <w:b/>
                <w:sz w:val="28"/>
                <w:szCs w:val="28"/>
                <w:u w:val="none"/>
              </w:rPr>
              <w:t>do</w:t>
            </w:r>
            <w:r w:rsidR="00CA3AEA">
              <w:rPr>
                <w:rStyle w:val="Bodytext20"/>
                <w:b/>
                <w:sz w:val="28"/>
                <w:szCs w:val="28"/>
                <w:u w:val="none"/>
              </w:rPr>
              <w:t xml:space="preserve"> </w:t>
            </w:r>
            <w:r w:rsidR="000B7986" w:rsidRPr="00890DEF">
              <w:rPr>
                <w:rStyle w:val="Bodytext20"/>
                <w:b/>
                <w:sz w:val="28"/>
                <w:szCs w:val="28"/>
                <w:u w:val="none"/>
              </w:rPr>
              <w:t>-</w:t>
            </w:r>
            <w:r w:rsidR="00CA3AEA">
              <w:rPr>
                <w:rStyle w:val="Bodytext20"/>
                <w:b/>
                <w:sz w:val="28"/>
                <w:szCs w:val="28"/>
                <w:u w:val="none"/>
              </w:rPr>
              <w:t xml:space="preserve"> </w:t>
            </w:r>
            <w:r w:rsidR="000B7986" w:rsidRPr="00890DEF">
              <w:rPr>
                <w:rStyle w:val="Bodytext20"/>
                <w:b/>
                <w:sz w:val="28"/>
                <w:szCs w:val="28"/>
                <w:u w:val="none"/>
              </w:rPr>
              <w:t>Hạnh</w:t>
            </w:r>
            <w:r w:rsidR="00CA3AEA">
              <w:rPr>
                <w:rStyle w:val="Bodytext20"/>
                <w:b/>
                <w:sz w:val="28"/>
                <w:szCs w:val="28"/>
                <w:u w:val="none"/>
              </w:rPr>
              <w:t xml:space="preserve"> </w:t>
            </w:r>
            <w:r w:rsidR="000B7986" w:rsidRPr="00890DEF">
              <w:rPr>
                <w:rStyle w:val="Bodytext20"/>
                <w:b/>
                <w:sz w:val="28"/>
                <w:szCs w:val="28"/>
                <w:u w:val="none"/>
              </w:rPr>
              <w:t>phúc</w:t>
            </w:r>
          </w:p>
        </w:tc>
      </w:tr>
      <w:tr w:rsidR="000B7986" w:rsidRPr="00890DEF" w:rsidTr="00215646">
        <w:trPr>
          <w:trHeight w:val="422"/>
        </w:trPr>
        <w:tc>
          <w:tcPr>
            <w:tcW w:w="3828" w:type="dxa"/>
            <w:vAlign w:val="center"/>
          </w:tcPr>
          <w:p w:rsidR="000B7986" w:rsidRPr="00890DEF" w:rsidRDefault="000B7986">
            <w:pPr>
              <w:pStyle w:val="Bodytext21"/>
              <w:shd w:val="clear" w:color="auto" w:fill="auto"/>
              <w:spacing w:after="60" w:line="240" w:lineRule="auto"/>
              <w:rPr>
                <w:rStyle w:val="Bodytext2"/>
                <w:b/>
                <w:bCs/>
                <w:color w:val="000000"/>
                <w:sz w:val="28"/>
                <w:szCs w:val="28"/>
                <w:lang w:eastAsia="vi-VN"/>
              </w:rPr>
            </w:pPr>
          </w:p>
        </w:tc>
        <w:tc>
          <w:tcPr>
            <w:tcW w:w="5954" w:type="dxa"/>
            <w:vAlign w:val="center"/>
            <w:hideMark/>
          </w:tcPr>
          <w:p w:rsidR="000B7986" w:rsidRPr="00890DEF" w:rsidRDefault="00542687" w:rsidP="009072FA">
            <w:pPr>
              <w:pStyle w:val="Bodytext30"/>
              <w:shd w:val="clear" w:color="auto" w:fill="auto"/>
              <w:spacing w:before="0" w:after="60" w:line="240" w:lineRule="auto"/>
              <w:ind w:left="28" w:hangingChars="10" w:hanging="28"/>
              <w:jc w:val="center"/>
              <w:rPr>
                <w:rStyle w:val="Bodytext2"/>
                <w:bCs w:val="0"/>
                <w:i w:val="0"/>
                <w:color w:val="000000"/>
                <w:sz w:val="28"/>
                <w:szCs w:val="28"/>
                <w:lang w:eastAsia="vi-VN"/>
              </w:rPr>
            </w:pPr>
            <w:r>
              <w:rPr>
                <w:rStyle w:val="Bodytext3"/>
                <w:i/>
                <w:color w:val="000000"/>
                <w:sz w:val="28"/>
                <w:szCs w:val="28"/>
                <w:lang w:eastAsia="vi-VN"/>
              </w:rPr>
              <w:t>Tây</w:t>
            </w:r>
            <w:r w:rsidR="00CA3AEA">
              <w:rPr>
                <w:rStyle w:val="Bodytext3"/>
                <w:i/>
                <w:color w:val="000000"/>
                <w:sz w:val="28"/>
                <w:szCs w:val="28"/>
                <w:lang w:eastAsia="vi-VN"/>
              </w:rPr>
              <w:t xml:space="preserve"> </w:t>
            </w:r>
            <w:r>
              <w:rPr>
                <w:rStyle w:val="Bodytext3"/>
                <w:i/>
                <w:color w:val="000000"/>
                <w:sz w:val="28"/>
                <w:szCs w:val="28"/>
                <w:lang w:eastAsia="vi-VN"/>
              </w:rPr>
              <w:t>Ninh,</w:t>
            </w:r>
            <w:r w:rsidR="00CA3AEA">
              <w:rPr>
                <w:rStyle w:val="Bodytext3"/>
                <w:i/>
                <w:color w:val="000000"/>
                <w:sz w:val="28"/>
                <w:szCs w:val="28"/>
                <w:lang w:eastAsia="vi-VN"/>
              </w:rPr>
              <w:t xml:space="preserve"> </w:t>
            </w:r>
            <w:r>
              <w:rPr>
                <w:rStyle w:val="Bodytext3"/>
                <w:i/>
                <w:color w:val="000000"/>
                <w:sz w:val="28"/>
                <w:szCs w:val="28"/>
                <w:lang w:eastAsia="vi-VN"/>
              </w:rPr>
              <w:t>ngày</w:t>
            </w:r>
            <w:r w:rsidR="000C2C1D">
              <w:rPr>
                <w:rStyle w:val="Bodytext3"/>
                <w:i/>
                <w:color w:val="000000"/>
                <w:sz w:val="28"/>
                <w:szCs w:val="28"/>
                <w:lang w:eastAsia="vi-VN"/>
              </w:rPr>
              <w:t xml:space="preserve">   </w:t>
            </w:r>
            <w:r w:rsidR="00CA3AEA">
              <w:rPr>
                <w:rStyle w:val="Bodytext3"/>
                <w:i/>
                <w:color w:val="000000"/>
                <w:sz w:val="28"/>
                <w:szCs w:val="28"/>
                <w:lang w:eastAsia="vi-VN"/>
              </w:rPr>
              <w:t xml:space="preserve"> </w:t>
            </w:r>
            <w:r w:rsidR="00A3360F">
              <w:rPr>
                <w:rStyle w:val="Bodytext3"/>
                <w:i/>
                <w:color w:val="000000"/>
                <w:sz w:val="28"/>
                <w:szCs w:val="28"/>
                <w:lang w:eastAsia="vi-VN"/>
              </w:rPr>
              <w:t>tháng</w:t>
            </w:r>
            <w:r w:rsidR="00CA3AEA">
              <w:rPr>
                <w:rStyle w:val="Bodytext3"/>
                <w:i/>
                <w:color w:val="000000"/>
                <w:sz w:val="28"/>
                <w:szCs w:val="28"/>
                <w:lang w:eastAsia="vi-VN"/>
              </w:rPr>
              <w:t xml:space="preserve"> </w:t>
            </w:r>
            <w:r w:rsidR="0087350F">
              <w:rPr>
                <w:rStyle w:val="Bodytext3"/>
                <w:i/>
                <w:color w:val="000000"/>
                <w:sz w:val="28"/>
                <w:szCs w:val="28"/>
                <w:lang w:eastAsia="vi-VN"/>
              </w:rPr>
              <w:t>3</w:t>
            </w:r>
            <w:r w:rsidR="00CA3AEA">
              <w:rPr>
                <w:rStyle w:val="Bodytext3"/>
                <w:i/>
                <w:color w:val="000000"/>
                <w:sz w:val="28"/>
                <w:szCs w:val="28"/>
                <w:lang w:eastAsia="vi-VN"/>
              </w:rPr>
              <w:t xml:space="preserve"> </w:t>
            </w:r>
            <w:r w:rsidR="00705CAC">
              <w:rPr>
                <w:rStyle w:val="Bodytext3"/>
                <w:i/>
                <w:color w:val="000000"/>
                <w:sz w:val="28"/>
                <w:szCs w:val="28"/>
                <w:lang w:eastAsia="vi-VN"/>
              </w:rPr>
              <w:t>năm</w:t>
            </w:r>
            <w:r w:rsidR="00CA3AEA">
              <w:rPr>
                <w:rStyle w:val="Bodytext3"/>
                <w:i/>
                <w:color w:val="000000"/>
                <w:sz w:val="28"/>
                <w:szCs w:val="28"/>
                <w:lang w:eastAsia="vi-VN"/>
              </w:rPr>
              <w:t xml:space="preserve"> </w:t>
            </w:r>
            <w:r w:rsidR="0087350F">
              <w:rPr>
                <w:rStyle w:val="Bodytext3"/>
                <w:i/>
                <w:color w:val="000000"/>
                <w:sz w:val="28"/>
                <w:szCs w:val="28"/>
                <w:lang w:eastAsia="vi-VN"/>
              </w:rPr>
              <w:t>2025</w:t>
            </w:r>
          </w:p>
        </w:tc>
      </w:tr>
    </w:tbl>
    <w:p w:rsidR="000B7986" w:rsidRPr="00982FDA" w:rsidRDefault="000B7986" w:rsidP="000B7986">
      <w:pPr>
        <w:pStyle w:val="Bodytext21"/>
        <w:shd w:val="clear" w:color="auto" w:fill="auto"/>
        <w:spacing w:after="60" w:line="240" w:lineRule="auto"/>
        <w:jc w:val="left"/>
        <w:rPr>
          <w:rFonts w:ascii="Times New Roman" w:hAnsi="Times New Roman"/>
          <w:sz w:val="28"/>
          <w:szCs w:val="28"/>
        </w:rPr>
      </w:pPr>
    </w:p>
    <w:p w:rsidR="000B7986" w:rsidRPr="00982FDA" w:rsidRDefault="000B7986" w:rsidP="000B7986">
      <w:pPr>
        <w:pStyle w:val="Bodytext21"/>
        <w:shd w:val="clear" w:color="auto" w:fill="auto"/>
        <w:spacing w:line="240" w:lineRule="auto"/>
        <w:ind w:left="24" w:hanging="24"/>
        <w:rPr>
          <w:rStyle w:val="Bodytext2"/>
          <w:b/>
          <w:bCs/>
          <w:color w:val="000000"/>
          <w:sz w:val="28"/>
          <w:szCs w:val="28"/>
          <w:lang w:eastAsia="vi-VN"/>
        </w:rPr>
      </w:pPr>
      <w:r w:rsidRPr="00982FDA">
        <w:rPr>
          <w:rStyle w:val="Bodytext2"/>
          <w:b/>
          <w:bCs/>
          <w:color w:val="000000"/>
          <w:sz w:val="28"/>
          <w:szCs w:val="28"/>
          <w:lang w:eastAsia="vi-VN"/>
        </w:rPr>
        <w:t>TÓM</w:t>
      </w:r>
      <w:r w:rsidR="00CA3AEA">
        <w:rPr>
          <w:rStyle w:val="Bodytext2"/>
          <w:b/>
          <w:bCs/>
          <w:color w:val="000000"/>
          <w:sz w:val="28"/>
          <w:szCs w:val="28"/>
          <w:lang w:eastAsia="vi-VN"/>
        </w:rPr>
        <w:t xml:space="preserve"> </w:t>
      </w:r>
      <w:r w:rsidRPr="00982FDA">
        <w:rPr>
          <w:rStyle w:val="Bodytext2"/>
          <w:b/>
          <w:bCs/>
          <w:color w:val="000000"/>
          <w:sz w:val="28"/>
          <w:szCs w:val="28"/>
          <w:lang w:eastAsia="vi-VN"/>
        </w:rPr>
        <w:t>TẮT</w:t>
      </w:r>
      <w:r w:rsidR="00CA3AEA">
        <w:rPr>
          <w:rStyle w:val="Bodytext2"/>
          <w:b/>
          <w:bCs/>
          <w:color w:val="000000"/>
          <w:sz w:val="28"/>
          <w:szCs w:val="28"/>
          <w:lang w:eastAsia="vi-VN"/>
        </w:rPr>
        <w:t xml:space="preserve"> </w:t>
      </w:r>
      <w:r w:rsidRPr="00982FDA">
        <w:rPr>
          <w:rStyle w:val="Bodytext2"/>
          <w:b/>
          <w:bCs/>
          <w:color w:val="000000"/>
          <w:sz w:val="28"/>
          <w:szCs w:val="28"/>
          <w:lang w:eastAsia="vi-VN"/>
        </w:rPr>
        <w:t>BÁO</w:t>
      </w:r>
      <w:r w:rsidR="00CA3AEA">
        <w:rPr>
          <w:rStyle w:val="Bodytext2"/>
          <w:b/>
          <w:bCs/>
          <w:color w:val="000000"/>
          <w:sz w:val="28"/>
          <w:szCs w:val="28"/>
          <w:lang w:eastAsia="vi-VN"/>
        </w:rPr>
        <w:t xml:space="preserve"> </w:t>
      </w:r>
      <w:r w:rsidRPr="00982FDA">
        <w:rPr>
          <w:rStyle w:val="Bodytext2"/>
          <w:b/>
          <w:bCs/>
          <w:color w:val="000000"/>
          <w:sz w:val="28"/>
          <w:szCs w:val="28"/>
          <w:lang w:eastAsia="vi-VN"/>
        </w:rPr>
        <w:t>CÁO</w:t>
      </w:r>
    </w:p>
    <w:p w:rsidR="00542687" w:rsidRDefault="000B7986" w:rsidP="00542687">
      <w:pPr>
        <w:pStyle w:val="Bodytext21"/>
        <w:shd w:val="clear" w:color="auto" w:fill="auto"/>
        <w:spacing w:line="240" w:lineRule="auto"/>
        <w:ind w:left="24" w:hanging="24"/>
        <w:rPr>
          <w:rStyle w:val="Bodytext2"/>
          <w:b/>
          <w:bCs/>
          <w:color w:val="000000"/>
          <w:sz w:val="28"/>
          <w:szCs w:val="28"/>
          <w:lang w:eastAsia="vi-VN"/>
        </w:rPr>
      </w:pPr>
      <w:r w:rsidRPr="00982FDA">
        <w:rPr>
          <w:rStyle w:val="Bodytext2"/>
          <w:b/>
          <w:bCs/>
          <w:color w:val="000000"/>
          <w:sz w:val="28"/>
          <w:szCs w:val="28"/>
          <w:lang w:val="vi-VN" w:eastAsia="vi-VN"/>
        </w:rPr>
        <w:t>C</w:t>
      </w:r>
      <w:r w:rsidR="00890DEF">
        <w:rPr>
          <w:rStyle w:val="Bodytext2"/>
          <w:b/>
          <w:bCs/>
          <w:color w:val="000000"/>
          <w:sz w:val="28"/>
          <w:szCs w:val="28"/>
          <w:lang w:eastAsia="vi-VN"/>
        </w:rPr>
        <w:t>ông</w:t>
      </w:r>
      <w:r w:rsidR="00CA3AEA">
        <w:rPr>
          <w:rStyle w:val="Bodytext2"/>
          <w:b/>
          <w:bCs/>
          <w:color w:val="000000"/>
          <w:sz w:val="28"/>
          <w:szCs w:val="28"/>
          <w:lang w:eastAsia="vi-VN"/>
        </w:rPr>
        <w:t xml:space="preserve"> </w:t>
      </w:r>
      <w:r w:rsidR="00890DEF">
        <w:rPr>
          <w:rStyle w:val="Bodytext2"/>
          <w:b/>
          <w:bCs/>
          <w:color w:val="000000"/>
          <w:sz w:val="28"/>
          <w:szCs w:val="28"/>
          <w:lang w:eastAsia="vi-VN"/>
        </w:rPr>
        <w:t>tác</w:t>
      </w:r>
      <w:r w:rsidR="00CA3AEA">
        <w:rPr>
          <w:rStyle w:val="Bodytext2"/>
          <w:b/>
          <w:bCs/>
          <w:color w:val="000000"/>
          <w:sz w:val="28"/>
          <w:szCs w:val="28"/>
          <w:lang w:eastAsia="vi-VN"/>
        </w:rPr>
        <w:t xml:space="preserve"> </w:t>
      </w:r>
      <w:r w:rsidR="00890DEF">
        <w:rPr>
          <w:rStyle w:val="Bodytext2"/>
          <w:b/>
          <w:bCs/>
          <w:color w:val="000000"/>
          <w:sz w:val="28"/>
          <w:szCs w:val="28"/>
          <w:lang w:eastAsia="vi-VN"/>
        </w:rPr>
        <w:t>thanh</w:t>
      </w:r>
      <w:r w:rsidR="00CA3AEA">
        <w:rPr>
          <w:rStyle w:val="Bodytext2"/>
          <w:b/>
          <w:bCs/>
          <w:color w:val="000000"/>
          <w:sz w:val="28"/>
          <w:szCs w:val="28"/>
          <w:lang w:eastAsia="vi-VN"/>
        </w:rPr>
        <w:t xml:space="preserve"> </w:t>
      </w:r>
      <w:r w:rsidR="00890DEF">
        <w:rPr>
          <w:rStyle w:val="Bodytext2"/>
          <w:b/>
          <w:bCs/>
          <w:color w:val="000000"/>
          <w:sz w:val="28"/>
          <w:szCs w:val="28"/>
          <w:lang w:eastAsia="vi-VN"/>
        </w:rPr>
        <w:t>tra</w:t>
      </w:r>
      <w:r w:rsidR="00CA3AEA">
        <w:rPr>
          <w:rStyle w:val="Bodytext2"/>
          <w:b/>
          <w:bCs/>
          <w:color w:val="000000"/>
          <w:sz w:val="28"/>
          <w:szCs w:val="28"/>
          <w:lang w:eastAsia="vi-VN"/>
        </w:rPr>
        <w:t xml:space="preserve"> </w:t>
      </w:r>
      <w:r w:rsidR="0087350F">
        <w:rPr>
          <w:rStyle w:val="Bodytext2"/>
          <w:b/>
          <w:bCs/>
          <w:color w:val="000000"/>
          <w:sz w:val="28"/>
          <w:szCs w:val="28"/>
          <w:lang w:eastAsia="vi-VN"/>
        </w:rPr>
        <w:t>Quý I</w:t>
      </w:r>
      <w:r w:rsidR="00CA3AEA">
        <w:rPr>
          <w:rStyle w:val="Bodytext2"/>
          <w:b/>
          <w:bCs/>
          <w:color w:val="000000"/>
          <w:sz w:val="28"/>
          <w:szCs w:val="28"/>
          <w:lang w:eastAsia="vi-VN"/>
        </w:rPr>
        <w:t xml:space="preserve"> </w:t>
      </w:r>
      <w:r w:rsidRPr="00982FDA">
        <w:rPr>
          <w:rStyle w:val="Bodytext2"/>
          <w:b/>
          <w:bCs/>
          <w:color w:val="000000"/>
          <w:sz w:val="28"/>
          <w:szCs w:val="28"/>
          <w:lang w:eastAsia="vi-VN"/>
        </w:rPr>
        <w:t>và</w:t>
      </w:r>
      <w:r w:rsidR="00CA3AEA">
        <w:rPr>
          <w:rStyle w:val="Bodytext2"/>
          <w:b/>
          <w:bCs/>
          <w:color w:val="000000"/>
          <w:sz w:val="28"/>
          <w:szCs w:val="28"/>
          <w:lang w:eastAsia="vi-VN"/>
        </w:rPr>
        <w:t xml:space="preserve"> </w:t>
      </w:r>
      <w:r w:rsidRPr="00982FDA">
        <w:rPr>
          <w:rStyle w:val="Bodytext2"/>
          <w:b/>
          <w:bCs/>
          <w:color w:val="000000"/>
          <w:sz w:val="28"/>
          <w:szCs w:val="28"/>
          <w:lang w:eastAsia="vi-VN"/>
        </w:rPr>
        <w:t>phương</w:t>
      </w:r>
      <w:r w:rsidR="00CA3AEA">
        <w:rPr>
          <w:rStyle w:val="Bodytext2"/>
          <w:b/>
          <w:bCs/>
          <w:color w:val="000000"/>
          <w:sz w:val="28"/>
          <w:szCs w:val="28"/>
          <w:lang w:eastAsia="vi-VN"/>
        </w:rPr>
        <w:t xml:space="preserve"> </w:t>
      </w:r>
      <w:r w:rsidRPr="00982FDA">
        <w:rPr>
          <w:rStyle w:val="Bodytext2"/>
          <w:b/>
          <w:bCs/>
          <w:color w:val="000000"/>
          <w:sz w:val="28"/>
          <w:szCs w:val="28"/>
          <w:lang w:eastAsia="vi-VN"/>
        </w:rPr>
        <w:t>hướng,</w:t>
      </w:r>
      <w:r w:rsidR="00CA3AEA">
        <w:rPr>
          <w:rStyle w:val="Bodytext2"/>
          <w:b/>
          <w:bCs/>
          <w:color w:val="000000"/>
          <w:sz w:val="28"/>
          <w:szCs w:val="28"/>
          <w:lang w:eastAsia="vi-VN"/>
        </w:rPr>
        <w:t xml:space="preserve"> </w:t>
      </w:r>
      <w:r w:rsidRPr="00982FDA">
        <w:rPr>
          <w:rStyle w:val="Bodytext2"/>
          <w:b/>
          <w:bCs/>
          <w:color w:val="000000"/>
          <w:sz w:val="28"/>
          <w:szCs w:val="28"/>
          <w:lang w:eastAsia="vi-VN"/>
        </w:rPr>
        <w:t>nhiệm</w:t>
      </w:r>
      <w:r w:rsidR="00CA3AEA">
        <w:rPr>
          <w:rStyle w:val="Bodytext2"/>
          <w:b/>
          <w:bCs/>
          <w:color w:val="000000"/>
          <w:sz w:val="28"/>
          <w:szCs w:val="28"/>
          <w:lang w:eastAsia="vi-VN"/>
        </w:rPr>
        <w:t xml:space="preserve"> </w:t>
      </w:r>
      <w:r w:rsidRPr="00982FDA">
        <w:rPr>
          <w:rStyle w:val="Bodytext2"/>
          <w:b/>
          <w:bCs/>
          <w:color w:val="000000"/>
          <w:sz w:val="28"/>
          <w:szCs w:val="28"/>
          <w:lang w:eastAsia="vi-VN"/>
        </w:rPr>
        <w:t>vụ</w:t>
      </w:r>
      <w:r w:rsidR="00CA3AEA">
        <w:rPr>
          <w:rStyle w:val="Bodytext2"/>
          <w:b/>
          <w:bCs/>
          <w:color w:val="000000"/>
          <w:sz w:val="28"/>
          <w:szCs w:val="28"/>
          <w:lang w:eastAsia="vi-VN"/>
        </w:rPr>
        <w:t xml:space="preserve"> </w:t>
      </w:r>
    </w:p>
    <w:p w:rsidR="000B7986" w:rsidRPr="00982FDA" w:rsidRDefault="0087350F" w:rsidP="00542687">
      <w:pPr>
        <w:pStyle w:val="Bodytext21"/>
        <w:shd w:val="clear" w:color="auto" w:fill="auto"/>
        <w:spacing w:line="240" w:lineRule="auto"/>
        <w:ind w:left="24" w:hanging="24"/>
        <w:rPr>
          <w:rStyle w:val="Bodytext2"/>
          <w:b/>
          <w:bCs/>
          <w:color w:val="000000"/>
          <w:sz w:val="28"/>
          <w:szCs w:val="28"/>
          <w:lang w:eastAsia="vi-VN"/>
        </w:rPr>
      </w:pPr>
      <w:r>
        <w:rPr>
          <w:rStyle w:val="Bodytext2"/>
          <w:b/>
          <w:bCs/>
          <w:color w:val="000000"/>
          <w:sz w:val="28"/>
          <w:szCs w:val="28"/>
          <w:lang w:eastAsia="vi-VN"/>
        </w:rPr>
        <w:t xml:space="preserve">Quý II </w:t>
      </w:r>
      <w:r w:rsidR="00A3360F">
        <w:rPr>
          <w:rStyle w:val="Bodytext2"/>
          <w:b/>
          <w:bCs/>
          <w:color w:val="000000"/>
          <w:sz w:val="28"/>
          <w:szCs w:val="28"/>
          <w:lang w:eastAsia="vi-VN"/>
        </w:rPr>
        <w:t>năm</w:t>
      </w:r>
      <w:r w:rsidR="00CA3AEA">
        <w:rPr>
          <w:rStyle w:val="Bodytext2"/>
          <w:b/>
          <w:bCs/>
          <w:color w:val="000000"/>
          <w:sz w:val="28"/>
          <w:szCs w:val="28"/>
          <w:lang w:eastAsia="vi-VN"/>
        </w:rPr>
        <w:t xml:space="preserve"> </w:t>
      </w:r>
      <w:r w:rsidR="00A3360F">
        <w:rPr>
          <w:rStyle w:val="Bodytext2"/>
          <w:b/>
          <w:bCs/>
          <w:color w:val="000000"/>
          <w:sz w:val="28"/>
          <w:szCs w:val="28"/>
          <w:lang w:eastAsia="vi-VN"/>
        </w:rPr>
        <w:t>2025</w:t>
      </w:r>
      <w:r w:rsidR="00CA3AEA">
        <w:rPr>
          <w:rStyle w:val="Bodytext2"/>
          <w:b/>
          <w:bCs/>
          <w:color w:val="000000"/>
          <w:sz w:val="28"/>
          <w:szCs w:val="28"/>
          <w:lang w:eastAsia="vi-VN"/>
        </w:rPr>
        <w:t xml:space="preserve"> </w:t>
      </w:r>
      <w:r w:rsidR="000B7986" w:rsidRPr="00982FDA">
        <w:rPr>
          <w:rStyle w:val="Bodytext2"/>
          <w:b/>
          <w:bCs/>
          <w:color w:val="000000"/>
          <w:sz w:val="28"/>
          <w:szCs w:val="28"/>
          <w:lang w:eastAsia="vi-VN"/>
        </w:rPr>
        <w:t>của</w:t>
      </w:r>
      <w:r w:rsidR="00CA3AEA">
        <w:rPr>
          <w:rStyle w:val="Bodytext2"/>
          <w:b/>
          <w:bCs/>
          <w:color w:val="000000"/>
          <w:sz w:val="28"/>
          <w:szCs w:val="28"/>
          <w:lang w:eastAsia="vi-VN"/>
        </w:rPr>
        <w:t xml:space="preserve"> </w:t>
      </w:r>
      <w:r w:rsidR="000B7986" w:rsidRPr="00982FDA">
        <w:rPr>
          <w:rStyle w:val="Bodytext2"/>
          <w:b/>
          <w:bCs/>
          <w:color w:val="000000"/>
          <w:sz w:val="28"/>
          <w:szCs w:val="28"/>
          <w:lang w:eastAsia="vi-VN"/>
        </w:rPr>
        <w:t>ngành</w:t>
      </w:r>
      <w:r w:rsidR="00CA3AEA">
        <w:rPr>
          <w:rStyle w:val="Bodytext2"/>
          <w:b/>
          <w:bCs/>
          <w:color w:val="000000"/>
          <w:sz w:val="28"/>
          <w:szCs w:val="28"/>
          <w:lang w:eastAsia="vi-VN"/>
        </w:rPr>
        <w:t xml:space="preserve"> </w:t>
      </w:r>
      <w:r w:rsidR="000B7986" w:rsidRPr="00982FDA">
        <w:rPr>
          <w:rStyle w:val="Bodytext2"/>
          <w:b/>
          <w:bCs/>
          <w:color w:val="000000"/>
          <w:sz w:val="28"/>
          <w:szCs w:val="28"/>
          <w:lang w:eastAsia="vi-VN"/>
        </w:rPr>
        <w:t>Thanh</w:t>
      </w:r>
      <w:r w:rsidR="00CA3AEA">
        <w:rPr>
          <w:rStyle w:val="Bodytext2"/>
          <w:b/>
          <w:bCs/>
          <w:color w:val="000000"/>
          <w:sz w:val="28"/>
          <w:szCs w:val="28"/>
          <w:lang w:eastAsia="vi-VN"/>
        </w:rPr>
        <w:t xml:space="preserve"> </w:t>
      </w:r>
      <w:r w:rsidR="000B7986" w:rsidRPr="00982FDA">
        <w:rPr>
          <w:rStyle w:val="Bodytext2"/>
          <w:b/>
          <w:bCs/>
          <w:color w:val="000000"/>
          <w:sz w:val="28"/>
          <w:szCs w:val="28"/>
          <w:lang w:eastAsia="vi-VN"/>
        </w:rPr>
        <w:t>tra</w:t>
      </w:r>
      <w:r w:rsidR="00CA3AEA">
        <w:rPr>
          <w:rStyle w:val="Bodytext2"/>
          <w:b/>
          <w:bCs/>
          <w:color w:val="000000"/>
          <w:sz w:val="28"/>
          <w:szCs w:val="28"/>
          <w:lang w:eastAsia="vi-VN"/>
        </w:rPr>
        <w:t xml:space="preserve"> </w:t>
      </w:r>
      <w:r w:rsidR="00FF1A32">
        <w:rPr>
          <w:rStyle w:val="Bodytext2"/>
          <w:b/>
          <w:bCs/>
          <w:color w:val="000000"/>
          <w:sz w:val="28"/>
          <w:szCs w:val="28"/>
          <w:lang w:eastAsia="vi-VN"/>
        </w:rPr>
        <w:t>Tây</w:t>
      </w:r>
      <w:r w:rsidR="00CA3AEA">
        <w:rPr>
          <w:rStyle w:val="Bodytext2"/>
          <w:b/>
          <w:bCs/>
          <w:color w:val="000000"/>
          <w:sz w:val="28"/>
          <w:szCs w:val="28"/>
          <w:lang w:eastAsia="vi-VN"/>
        </w:rPr>
        <w:t xml:space="preserve"> </w:t>
      </w:r>
      <w:r w:rsidR="00FF1A32">
        <w:rPr>
          <w:rStyle w:val="Bodytext2"/>
          <w:b/>
          <w:bCs/>
          <w:color w:val="000000"/>
          <w:sz w:val="28"/>
          <w:szCs w:val="28"/>
          <w:lang w:eastAsia="vi-VN"/>
        </w:rPr>
        <w:t>Ninh</w:t>
      </w:r>
    </w:p>
    <w:p w:rsidR="000B7986" w:rsidRPr="00982FDA" w:rsidRDefault="00F4387B" w:rsidP="000B7986">
      <w:pPr>
        <w:pStyle w:val="Bodytext21"/>
        <w:shd w:val="clear" w:color="auto" w:fill="auto"/>
        <w:tabs>
          <w:tab w:val="left" w:pos="6370"/>
        </w:tabs>
        <w:spacing w:after="60" w:line="240" w:lineRule="auto"/>
        <w:jc w:val="left"/>
        <w:rPr>
          <w:rStyle w:val="Bodytext2"/>
          <w:b/>
          <w:bCs/>
          <w:color w:val="000000"/>
          <w:sz w:val="28"/>
          <w:szCs w:val="28"/>
          <w:lang w:eastAsia="vi-VN"/>
        </w:rPr>
      </w:pPr>
      <w:r>
        <w:rPr>
          <w:rFonts w:ascii="Times New Roman" w:hAnsi="Times New Roman"/>
        </w:rPr>
        <w:pict>
          <v:line id="Straight Connector 1" o:spid="_x0000_s1030" style="position:absolute;z-index:251657728;visibility:visible" from="199.95pt,6.3pt" to="258.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" strokecolor="black [3040]"/>
        </w:pict>
      </w:r>
      <w:r w:rsidR="00CA3AEA">
        <w:rPr>
          <w:rStyle w:val="Bodytext2"/>
          <w:b/>
          <w:bCs/>
          <w:color w:val="000000"/>
          <w:sz w:val="28"/>
          <w:szCs w:val="28"/>
          <w:lang w:eastAsia="vi-VN"/>
        </w:rPr>
        <w:t xml:space="preserve"> </w:t>
      </w:r>
    </w:p>
    <w:p w:rsidR="00CA3AEA" w:rsidRDefault="00CA3AEA" w:rsidP="000B7986">
      <w:pPr>
        <w:pStyle w:val="Bodytext40"/>
        <w:shd w:val="clear" w:color="auto" w:fill="auto"/>
        <w:spacing w:before="40" w:after="0" w:line="240" w:lineRule="auto"/>
        <w:ind w:firstLine="567"/>
        <w:rPr>
          <w:rStyle w:val="Bodytext4"/>
          <w:b/>
          <w:color w:val="000000"/>
          <w:sz w:val="28"/>
          <w:szCs w:val="28"/>
          <w:lang w:eastAsia="vi-VN"/>
        </w:rPr>
        <w:sectPr w:rsidR="00CA3AEA" w:rsidSect="008D5BEC">
          <w:headerReference w:type="default" r:id="rId8"/>
          <w:footerReference w:type="default" r:id="rId9"/>
          <w:pgSz w:w="11907" w:h="16840" w:code="9"/>
          <w:pgMar w:top="992" w:right="964" w:bottom="851" w:left="1701" w:header="0" w:footer="692" w:gutter="0"/>
          <w:pgNumType w:start="1"/>
          <w:cols w:space="720"/>
          <w:noEndnote/>
          <w:titlePg/>
          <w:docGrid w:linePitch="360"/>
        </w:sectPr>
      </w:pPr>
    </w:p>
    <w:p w:rsidR="000B7986" w:rsidRPr="007277E9" w:rsidRDefault="000B7986" w:rsidP="000B7986">
      <w:pPr>
        <w:pStyle w:val="Bodytext40"/>
        <w:shd w:val="clear" w:color="auto" w:fill="auto"/>
        <w:spacing w:before="40" w:after="0" w:line="240" w:lineRule="auto"/>
        <w:ind w:firstLine="567"/>
        <w:rPr>
          <w:rFonts w:ascii="Times New Roman" w:hAnsi="Times New Roman"/>
          <w:b w:val="0"/>
        </w:rPr>
      </w:pPr>
      <w:r w:rsidRPr="007277E9">
        <w:rPr>
          <w:rStyle w:val="Bodytext4"/>
          <w:b/>
          <w:color w:val="000000"/>
          <w:sz w:val="28"/>
          <w:szCs w:val="28"/>
          <w:lang w:eastAsia="vi-VN"/>
        </w:rPr>
        <w:t>I.</w:t>
      </w:r>
      <w:r w:rsidR="00CA3AEA">
        <w:rPr>
          <w:rStyle w:val="Bodytext4"/>
          <w:b/>
          <w:color w:val="000000"/>
          <w:sz w:val="28"/>
          <w:szCs w:val="28"/>
          <w:lang w:eastAsia="vi-VN"/>
        </w:rPr>
        <w:t xml:space="preserve"> </w:t>
      </w:r>
      <w:r w:rsidRPr="007277E9">
        <w:rPr>
          <w:rStyle w:val="Bodytext4"/>
          <w:b/>
          <w:color w:val="000000"/>
          <w:sz w:val="28"/>
          <w:szCs w:val="28"/>
          <w:lang w:eastAsia="vi-VN"/>
        </w:rPr>
        <w:t>KẾT</w:t>
      </w:r>
      <w:r w:rsidR="00CA3AEA">
        <w:rPr>
          <w:rStyle w:val="Bodytext4"/>
          <w:b/>
          <w:color w:val="000000"/>
          <w:sz w:val="28"/>
          <w:szCs w:val="28"/>
          <w:lang w:eastAsia="vi-VN"/>
        </w:rPr>
        <w:t xml:space="preserve"> </w:t>
      </w:r>
      <w:r w:rsidRPr="007277E9">
        <w:rPr>
          <w:rStyle w:val="Bodytext4"/>
          <w:b/>
          <w:color w:val="000000"/>
          <w:sz w:val="28"/>
          <w:szCs w:val="28"/>
          <w:lang w:eastAsia="vi-VN"/>
        </w:rPr>
        <w:t>QUẢ</w:t>
      </w:r>
      <w:r w:rsidR="00CA3AEA">
        <w:rPr>
          <w:rStyle w:val="Bodytext4"/>
          <w:b/>
          <w:color w:val="000000"/>
          <w:sz w:val="28"/>
          <w:szCs w:val="28"/>
          <w:lang w:eastAsia="vi-VN"/>
        </w:rPr>
        <w:t xml:space="preserve"> </w:t>
      </w:r>
      <w:r w:rsidRPr="007277E9">
        <w:rPr>
          <w:rStyle w:val="Bodytext4"/>
          <w:b/>
          <w:color w:val="000000"/>
          <w:sz w:val="28"/>
          <w:szCs w:val="28"/>
          <w:lang w:eastAsia="vi-VN"/>
        </w:rPr>
        <w:t>THỰC</w:t>
      </w:r>
      <w:r w:rsidR="00CA3AEA">
        <w:rPr>
          <w:rStyle w:val="Bodytext4"/>
          <w:b/>
          <w:color w:val="000000"/>
          <w:sz w:val="28"/>
          <w:szCs w:val="28"/>
          <w:lang w:eastAsia="vi-VN"/>
        </w:rPr>
        <w:t xml:space="preserve"> </w:t>
      </w:r>
      <w:r w:rsidRPr="007277E9">
        <w:rPr>
          <w:rStyle w:val="Bodytext4"/>
          <w:b/>
          <w:color w:val="000000"/>
          <w:sz w:val="28"/>
          <w:szCs w:val="28"/>
          <w:lang w:eastAsia="vi-VN"/>
        </w:rPr>
        <w:t>HIỆN</w:t>
      </w:r>
      <w:r w:rsidR="00CA3AEA">
        <w:rPr>
          <w:rStyle w:val="Bodytext4"/>
          <w:b/>
          <w:color w:val="000000"/>
          <w:sz w:val="28"/>
          <w:szCs w:val="28"/>
          <w:lang w:eastAsia="vi-VN"/>
        </w:rPr>
        <w:t xml:space="preserve"> </w:t>
      </w:r>
      <w:r w:rsidRPr="007277E9">
        <w:rPr>
          <w:rStyle w:val="Bodytext4"/>
          <w:b/>
          <w:color w:val="000000"/>
          <w:sz w:val="28"/>
          <w:szCs w:val="28"/>
          <w:lang w:eastAsia="vi-VN"/>
        </w:rPr>
        <w:t>NHIỆM</w:t>
      </w:r>
      <w:r w:rsidR="00CA3AEA">
        <w:rPr>
          <w:rStyle w:val="Bodytext4"/>
          <w:b/>
          <w:color w:val="000000"/>
          <w:sz w:val="28"/>
          <w:szCs w:val="28"/>
          <w:lang w:eastAsia="vi-VN"/>
        </w:rPr>
        <w:t xml:space="preserve"> </w:t>
      </w:r>
      <w:r w:rsidRPr="007277E9">
        <w:rPr>
          <w:rStyle w:val="Bodytext4"/>
          <w:b/>
          <w:color w:val="000000"/>
          <w:sz w:val="28"/>
          <w:szCs w:val="28"/>
          <w:lang w:eastAsia="vi-VN"/>
        </w:rPr>
        <w:t>VỤ</w:t>
      </w:r>
      <w:r w:rsidR="00CA3AEA">
        <w:rPr>
          <w:rStyle w:val="Bodytext4"/>
          <w:b/>
          <w:color w:val="000000"/>
          <w:sz w:val="28"/>
          <w:szCs w:val="28"/>
          <w:lang w:eastAsia="vi-VN"/>
        </w:rPr>
        <w:t xml:space="preserve"> </w:t>
      </w:r>
      <w:r w:rsidR="00890DEF">
        <w:rPr>
          <w:rStyle w:val="Bodytext4"/>
          <w:b/>
          <w:color w:val="000000"/>
          <w:sz w:val="28"/>
          <w:szCs w:val="28"/>
          <w:lang w:eastAsia="vi-VN"/>
        </w:rPr>
        <w:t>CÔNG</w:t>
      </w:r>
      <w:r w:rsidR="00CA3AEA">
        <w:rPr>
          <w:rStyle w:val="Bodytext4"/>
          <w:b/>
          <w:color w:val="000000"/>
          <w:sz w:val="28"/>
          <w:szCs w:val="28"/>
          <w:lang w:eastAsia="vi-VN"/>
        </w:rPr>
        <w:t xml:space="preserve"> </w:t>
      </w:r>
      <w:r w:rsidR="00890DEF">
        <w:rPr>
          <w:rStyle w:val="Bodytext4"/>
          <w:b/>
          <w:color w:val="000000"/>
          <w:sz w:val="28"/>
          <w:szCs w:val="28"/>
          <w:lang w:eastAsia="vi-VN"/>
        </w:rPr>
        <w:t>TÁC</w:t>
      </w:r>
      <w:r w:rsidR="00CA3AEA">
        <w:rPr>
          <w:rStyle w:val="Bodytext4"/>
          <w:b/>
          <w:color w:val="000000"/>
          <w:sz w:val="28"/>
          <w:szCs w:val="28"/>
          <w:lang w:eastAsia="vi-VN"/>
        </w:rPr>
        <w:t xml:space="preserve"> </w:t>
      </w:r>
    </w:p>
    <w:p w:rsidR="000B7986" w:rsidRPr="00982FDA" w:rsidRDefault="009B1207" w:rsidP="000B7986">
      <w:pPr>
        <w:spacing w:before="40"/>
        <w:ind w:firstLine="567"/>
        <w:jc w:val="both"/>
        <w:rPr>
          <w:rFonts w:ascii="Times New Roman" w:hAnsi="Times New Roman" w:cs="Times New Roman"/>
          <w:color w:val="auto"/>
          <w:sz w:val="28"/>
          <w:szCs w:val="28"/>
          <w:lang w:val="en-US"/>
        </w:rPr>
      </w:pPr>
      <w:r w:rsidRPr="00A26C70">
        <w:rPr>
          <w:rFonts w:ascii="Times New Roman" w:hAnsi="Times New Roman" w:cs="Times New Roman"/>
          <w:color w:val="auto"/>
          <w:sz w:val="28"/>
          <w:szCs w:val="28"/>
          <w:lang w:val="en-US"/>
        </w:rPr>
        <w:t>Trong</w:t>
      </w:r>
      <w:r w:rsidR="00CA3AEA">
        <w:rPr>
          <w:rFonts w:ascii="Times New Roman" w:hAnsi="Times New Roman" w:cs="Times New Roman"/>
          <w:color w:val="auto"/>
          <w:sz w:val="28"/>
          <w:szCs w:val="28"/>
          <w:lang w:val="en-US"/>
        </w:rPr>
        <w:t xml:space="preserve"> </w:t>
      </w:r>
      <w:r w:rsidR="0087350F">
        <w:rPr>
          <w:rFonts w:ascii="Times New Roman" w:hAnsi="Times New Roman" w:cs="Times New Roman"/>
          <w:color w:val="auto"/>
          <w:sz w:val="28"/>
          <w:szCs w:val="28"/>
          <w:lang w:val="en-US"/>
        </w:rPr>
        <w:t>Quý I năm 2025</w:t>
      </w:r>
      <w:r w:rsidR="000B7986" w:rsidRPr="00A26C70">
        <w:rPr>
          <w:rFonts w:ascii="Times New Roman" w:hAnsi="Times New Roman" w:cs="Times New Roman"/>
          <w:color w:val="auto"/>
          <w:sz w:val="28"/>
          <w:szCs w:val="28"/>
          <w:lang w:val="en-US"/>
        </w:rPr>
        <w:t>,</w:t>
      </w:r>
      <w:r w:rsidR="00CA3AEA">
        <w:rPr>
          <w:rFonts w:ascii="Times New Roman" w:hAnsi="Times New Roman" w:cs="Times New Roman"/>
          <w:color w:val="auto"/>
          <w:sz w:val="28"/>
          <w:szCs w:val="28"/>
          <w:lang w:val="en-US"/>
        </w:rPr>
        <w:t xml:space="preserve"> </w:t>
      </w:r>
      <w:r w:rsidR="000B7986" w:rsidRPr="00A26C70">
        <w:rPr>
          <w:rFonts w:ascii="Times New Roman" w:hAnsi="Times New Roman" w:cs="Times New Roman"/>
          <w:color w:val="auto"/>
          <w:sz w:val="28"/>
          <w:szCs w:val="28"/>
        </w:rPr>
        <w:t>Thanh</w:t>
      </w:r>
      <w:r w:rsidR="00CA3AEA">
        <w:rPr>
          <w:rFonts w:ascii="Times New Roman" w:hAnsi="Times New Roman" w:cs="Times New Roman"/>
          <w:color w:val="auto"/>
          <w:sz w:val="28"/>
          <w:szCs w:val="28"/>
        </w:rPr>
        <w:t xml:space="preserve"> </w:t>
      </w:r>
      <w:r w:rsidR="000B7986" w:rsidRPr="00A26C70">
        <w:rPr>
          <w:rFonts w:ascii="Times New Roman" w:hAnsi="Times New Roman" w:cs="Times New Roman"/>
          <w:color w:val="auto"/>
          <w:sz w:val="28"/>
          <w:szCs w:val="28"/>
        </w:rPr>
        <w:t>tra</w:t>
      </w:r>
      <w:r w:rsidR="00CA3AEA">
        <w:rPr>
          <w:rFonts w:ascii="Times New Roman" w:hAnsi="Times New Roman" w:cs="Times New Roman"/>
          <w:color w:val="auto"/>
          <w:sz w:val="28"/>
          <w:szCs w:val="28"/>
        </w:rPr>
        <w:t xml:space="preserve"> </w:t>
      </w:r>
      <w:r w:rsidR="000B7986" w:rsidRPr="00A26C70">
        <w:rPr>
          <w:rFonts w:ascii="Times New Roman" w:hAnsi="Times New Roman" w:cs="Times New Roman"/>
          <w:color w:val="auto"/>
          <w:sz w:val="28"/>
          <w:szCs w:val="28"/>
        </w:rPr>
        <w:t>tỉnh</w:t>
      </w:r>
      <w:r w:rsidR="00CA3AEA">
        <w:rPr>
          <w:rFonts w:ascii="Times New Roman" w:hAnsi="Times New Roman" w:cs="Times New Roman"/>
          <w:color w:val="auto"/>
          <w:sz w:val="28"/>
          <w:szCs w:val="28"/>
        </w:rPr>
        <w:t xml:space="preserve"> </w:t>
      </w:r>
      <w:r w:rsidR="000B7986" w:rsidRPr="00A26C70">
        <w:rPr>
          <w:rFonts w:ascii="Times New Roman" w:hAnsi="Times New Roman" w:cs="Times New Roman"/>
          <w:color w:val="auto"/>
          <w:sz w:val="28"/>
          <w:szCs w:val="28"/>
          <w:lang w:val="en-US"/>
        </w:rPr>
        <w:t>và</w:t>
      </w:r>
      <w:r w:rsidR="00CA3AEA">
        <w:rPr>
          <w:rFonts w:ascii="Times New Roman" w:hAnsi="Times New Roman" w:cs="Times New Roman"/>
          <w:color w:val="auto"/>
          <w:sz w:val="28"/>
          <w:szCs w:val="28"/>
          <w:lang w:val="en-US"/>
        </w:rPr>
        <w:t xml:space="preserve"> </w:t>
      </w:r>
      <w:r w:rsidR="000B7986" w:rsidRPr="00A26C70">
        <w:rPr>
          <w:rFonts w:ascii="Times New Roman" w:hAnsi="Times New Roman" w:cs="Times New Roman"/>
          <w:color w:val="auto"/>
          <w:sz w:val="28"/>
          <w:szCs w:val="28"/>
          <w:lang w:val="en-US"/>
        </w:rPr>
        <w:t>các</w:t>
      </w:r>
      <w:r w:rsidR="00CA3AEA">
        <w:rPr>
          <w:rFonts w:ascii="Times New Roman" w:hAnsi="Times New Roman" w:cs="Times New Roman"/>
          <w:color w:val="auto"/>
          <w:sz w:val="28"/>
          <w:szCs w:val="28"/>
          <w:lang w:val="en-US"/>
        </w:rPr>
        <w:t xml:space="preserve"> </w:t>
      </w:r>
      <w:r w:rsidR="000B7986" w:rsidRPr="00A26C70">
        <w:rPr>
          <w:rFonts w:ascii="Times New Roman" w:hAnsi="Times New Roman" w:cs="Times New Roman"/>
          <w:color w:val="auto"/>
          <w:sz w:val="28"/>
          <w:szCs w:val="28"/>
          <w:lang w:val="en-US"/>
        </w:rPr>
        <w:t>cơ</w:t>
      </w:r>
      <w:r w:rsidR="00CA3AEA">
        <w:rPr>
          <w:rFonts w:ascii="Times New Roman" w:hAnsi="Times New Roman" w:cs="Times New Roman"/>
          <w:color w:val="auto"/>
          <w:sz w:val="28"/>
          <w:szCs w:val="28"/>
          <w:lang w:val="en-US"/>
        </w:rPr>
        <w:t xml:space="preserve"> </w:t>
      </w:r>
      <w:r w:rsidR="000B7986" w:rsidRPr="00A26C70">
        <w:rPr>
          <w:rFonts w:ascii="Times New Roman" w:hAnsi="Times New Roman" w:cs="Times New Roman"/>
          <w:color w:val="auto"/>
          <w:sz w:val="28"/>
          <w:szCs w:val="28"/>
          <w:lang w:val="en-US"/>
        </w:rPr>
        <w:t>quan</w:t>
      </w:r>
      <w:r w:rsidR="00CA3AEA">
        <w:rPr>
          <w:rFonts w:ascii="Times New Roman" w:hAnsi="Times New Roman" w:cs="Times New Roman"/>
          <w:color w:val="auto"/>
          <w:sz w:val="28"/>
          <w:szCs w:val="28"/>
          <w:lang w:val="en-US"/>
        </w:rPr>
        <w:t xml:space="preserve"> </w:t>
      </w:r>
      <w:r w:rsidR="000B7986" w:rsidRPr="00A26C70">
        <w:rPr>
          <w:rFonts w:ascii="Times New Roman" w:hAnsi="Times New Roman" w:cs="Times New Roman"/>
          <w:color w:val="auto"/>
          <w:sz w:val="28"/>
          <w:szCs w:val="28"/>
          <w:lang w:val="en-US"/>
        </w:rPr>
        <w:t>Thanh</w:t>
      </w:r>
      <w:r w:rsidR="00CA3AEA">
        <w:rPr>
          <w:rFonts w:ascii="Times New Roman" w:hAnsi="Times New Roman" w:cs="Times New Roman"/>
          <w:color w:val="auto"/>
          <w:sz w:val="28"/>
          <w:szCs w:val="28"/>
          <w:lang w:val="en-US"/>
        </w:rPr>
        <w:t xml:space="preserve"> </w:t>
      </w:r>
      <w:r w:rsidR="000B7986" w:rsidRPr="00A26C70">
        <w:rPr>
          <w:rFonts w:ascii="Times New Roman" w:hAnsi="Times New Roman" w:cs="Times New Roman"/>
          <w:color w:val="auto"/>
          <w:sz w:val="28"/>
          <w:szCs w:val="28"/>
          <w:lang w:val="en-US"/>
        </w:rPr>
        <w:t>tra</w:t>
      </w:r>
      <w:r w:rsidR="00CA3AEA">
        <w:rPr>
          <w:rFonts w:ascii="Times New Roman" w:hAnsi="Times New Roman" w:cs="Times New Roman"/>
          <w:color w:val="auto"/>
          <w:sz w:val="28"/>
          <w:szCs w:val="28"/>
          <w:lang w:val="en-US"/>
        </w:rPr>
        <w:t xml:space="preserve"> </w:t>
      </w:r>
      <w:r w:rsidR="000B7986" w:rsidRPr="00A26C70">
        <w:rPr>
          <w:rFonts w:ascii="Times New Roman" w:hAnsi="Times New Roman" w:cs="Times New Roman"/>
          <w:color w:val="auto"/>
          <w:sz w:val="28"/>
          <w:szCs w:val="28"/>
          <w:lang w:val="en-US"/>
        </w:rPr>
        <w:t>chủ</w:t>
      </w:r>
      <w:r w:rsidR="00CA3AEA">
        <w:rPr>
          <w:rFonts w:ascii="Times New Roman" w:hAnsi="Times New Roman" w:cs="Times New Roman"/>
          <w:color w:val="auto"/>
          <w:sz w:val="28"/>
          <w:szCs w:val="28"/>
          <w:lang w:val="en-US"/>
        </w:rPr>
        <w:t xml:space="preserve"> </w:t>
      </w:r>
      <w:r w:rsidR="000B7986" w:rsidRPr="00A26C70">
        <w:rPr>
          <w:rFonts w:ascii="Times New Roman" w:hAnsi="Times New Roman" w:cs="Times New Roman"/>
          <w:color w:val="auto"/>
          <w:sz w:val="28"/>
          <w:szCs w:val="28"/>
          <w:lang w:val="en-US"/>
        </w:rPr>
        <w:t>động</w:t>
      </w:r>
      <w:r w:rsidR="00CA3AEA">
        <w:rPr>
          <w:rFonts w:ascii="Times New Roman" w:hAnsi="Times New Roman" w:cs="Times New Roman"/>
          <w:color w:val="auto"/>
          <w:sz w:val="28"/>
          <w:szCs w:val="28"/>
          <w:lang w:val="en-US"/>
        </w:rPr>
        <w:t xml:space="preserve"> </w:t>
      </w:r>
      <w:r w:rsidR="000B7986" w:rsidRPr="00A26C70">
        <w:rPr>
          <w:rFonts w:ascii="Times New Roman" w:hAnsi="Times New Roman" w:cs="Times New Roman"/>
          <w:bCs/>
          <w:color w:val="auto"/>
          <w:sz w:val="28"/>
          <w:szCs w:val="28"/>
          <w:lang w:val="en-US"/>
        </w:rPr>
        <w:t>liên</w:t>
      </w:r>
      <w:r w:rsidR="00CA3AEA">
        <w:rPr>
          <w:rFonts w:ascii="Times New Roman" w:hAnsi="Times New Roman" w:cs="Times New Roman"/>
          <w:bCs/>
          <w:color w:val="auto"/>
          <w:sz w:val="28"/>
          <w:szCs w:val="28"/>
          <w:lang w:val="en-US"/>
        </w:rPr>
        <w:t xml:space="preserve"> </w:t>
      </w:r>
      <w:r w:rsidR="000B7986" w:rsidRPr="00A26C70">
        <w:rPr>
          <w:rFonts w:ascii="Times New Roman" w:hAnsi="Times New Roman" w:cs="Times New Roman"/>
          <w:bCs/>
          <w:color w:val="auto"/>
          <w:sz w:val="28"/>
          <w:szCs w:val="28"/>
          <w:lang w:val="en-US"/>
        </w:rPr>
        <w:t>hệ</w:t>
      </w:r>
      <w:r w:rsidR="00CA3AEA">
        <w:rPr>
          <w:rFonts w:ascii="Times New Roman" w:hAnsi="Times New Roman" w:cs="Times New Roman"/>
          <w:bCs/>
          <w:color w:val="auto"/>
          <w:sz w:val="28"/>
          <w:szCs w:val="28"/>
          <w:lang w:val="en-US"/>
        </w:rPr>
        <w:t xml:space="preserve"> </w:t>
      </w:r>
      <w:r w:rsidR="000B7986" w:rsidRPr="00A26C70">
        <w:rPr>
          <w:rFonts w:ascii="Times New Roman" w:hAnsi="Times New Roman" w:cs="Times New Roman"/>
          <w:bCs/>
          <w:color w:val="auto"/>
          <w:sz w:val="28"/>
          <w:szCs w:val="28"/>
          <w:lang w:val="en-US"/>
        </w:rPr>
        <w:t>thực</w:t>
      </w:r>
      <w:r w:rsidR="00CA3AEA">
        <w:rPr>
          <w:rFonts w:ascii="Times New Roman" w:hAnsi="Times New Roman" w:cs="Times New Roman"/>
          <w:bCs/>
          <w:color w:val="auto"/>
          <w:sz w:val="28"/>
          <w:szCs w:val="28"/>
          <w:lang w:val="en-US"/>
        </w:rPr>
        <w:t xml:space="preserve"> </w:t>
      </w:r>
      <w:r w:rsidR="000B7986" w:rsidRPr="00A26C70">
        <w:rPr>
          <w:rFonts w:ascii="Times New Roman" w:hAnsi="Times New Roman" w:cs="Times New Roman"/>
          <w:bCs/>
          <w:color w:val="auto"/>
          <w:sz w:val="28"/>
          <w:szCs w:val="28"/>
          <w:lang w:val="en-US"/>
        </w:rPr>
        <w:t>tế</w:t>
      </w:r>
      <w:r w:rsidR="00CA3AEA">
        <w:rPr>
          <w:rFonts w:ascii="Times New Roman" w:hAnsi="Times New Roman" w:cs="Times New Roman"/>
          <w:bCs/>
          <w:color w:val="auto"/>
          <w:sz w:val="28"/>
          <w:szCs w:val="28"/>
          <w:lang w:val="en-US"/>
        </w:rPr>
        <w:t xml:space="preserve"> </w:t>
      </w:r>
      <w:r w:rsidR="000B7986" w:rsidRPr="00A26C70">
        <w:rPr>
          <w:rFonts w:ascii="Times New Roman" w:hAnsi="Times New Roman" w:cs="Times New Roman"/>
          <w:bCs/>
          <w:color w:val="auto"/>
          <w:sz w:val="28"/>
          <w:szCs w:val="28"/>
          <w:lang w:val="en-US"/>
        </w:rPr>
        <w:t>ngành,</w:t>
      </w:r>
      <w:r w:rsidR="00CA3AEA">
        <w:rPr>
          <w:rFonts w:ascii="Times New Roman" w:hAnsi="Times New Roman" w:cs="Times New Roman"/>
          <w:bCs/>
          <w:color w:val="auto"/>
          <w:sz w:val="28"/>
          <w:szCs w:val="28"/>
          <w:lang w:val="en-US"/>
        </w:rPr>
        <w:t xml:space="preserve"> </w:t>
      </w:r>
      <w:r w:rsidR="000B7986" w:rsidRPr="00A26C70">
        <w:rPr>
          <w:rFonts w:ascii="Times New Roman" w:hAnsi="Times New Roman" w:cs="Times New Roman"/>
          <w:bCs/>
          <w:color w:val="auto"/>
          <w:sz w:val="28"/>
          <w:szCs w:val="28"/>
          <w:lang w:val="en-US"/>
        </w:rPr>
        <w:t>địa</w:t>
      </w:r>
      <w:r w:rsidR="00CA3AEA">
        <w:rPr>
          <w:rFonts w:ascii="Times New Roman" w:hAnsi="Times New Roman" w:cs="Times New Roman"/>
          <w:bCs/>
          <w:color w:val="auto"/>
          <w:sz w:val="28"/>
          <w:szCs w:val="28"/>
          <w:lang w:val="en-US"/>
        </w:rPr>
        <w:t xml:space="preserve"> </w:t>
      </w:r>
      <w:r w:rsidR="000B7986" w:rsidRPr="00A26C70">
        <w:rPr>
          <w:rFonts w:ascii="Times New Roman" w:hAnsi="Times New Roman" w:cs="Times New Roman"/>
          <w:bCs/>
          <w:color w:val="auto"/>
          <w:sz w:val="28"/>
          <w:szCs w:val="28"/>
          <w:lang w:val="en-US"/>
        </w:rPr>
        <w:t>phương</w:t>
      </w:r>
      <w:r w:rsidR="00CA3AEA">
        <w:rPr>
          <w:rFonts w:ascii="Times New Roman" w:hAnsi="Times New Roman" w:cs="Times New Roman"/>
          <w:bCs/>
          <w:color w:val="auto"/>
          <w:sz w:val="28"/>
          <w:szCs w:val="28"/>
          <w:lang w:val="en-US"/>
        </w:rPr>
        <w:t xml:space="preserve"> </w:t>
      </w:r>
      <w:r w:rsidR="000B7986" w:rsidRPr="00A26C70">
        <w:rPr>
          <w:rFonts w:ascii="Times New Roman" w:hAnsi="Times New Roman" w:cs="Times New Roman"/>
          <w:bCs/>
          <w:color w:val="auto"/>
          <w:sz w:val="28"/>
          <w:szCs w:val="28"/>
          <w:lang w:val="en-US"/>
        </w:rPr>
        <w:t>để</w:t>
      </w:r>
      <w:r w:rsidR="00CA3AEA">
        <w:rPr>
          <w:rFonts w:ascii="Times New Roman" w:hAnsi="Times New Roman" w:cs="Times New Roman"/>
          <w:bCs/>
          <w:color w:val="auto"/>
          <w:sz w:val="28"/>
          <w:szCs w:val="28"/>
          <w:lang w:val="en-US"/>
        </w:rPr>
        <w:t xml:space="preserve"> </w:t>
      </w:r>
      <w:r w:rsidR="000B7986" w:rsidRPr="00A26C70">
        <w:rPr>
          <w:rFonts w:ascii="Times New Roman" w:hAnsi="Times New Roman" w:cs="Times New Roman"/>
          <w:bCs/>
          <w:color w:val="auto"/>
          <w:sz w:val="28"/>
          <w:szCs w:val="28"/>
          <w:lang w:val="en-US"/>
        </w:rPr>
        <w:t>xây</w:t>
      </w:r>
      <w:r w:rsidR="00CA3AEA">
        <w:rPr>
          <w:rFonts w:ascii="Times New Roman" w:hAnsi="Times New Roman" w:cs="Times New Roman"/>
          <w:bCs/>
          <w:color w:val="auto"/>
          <w:sz w:val="28"/>
          <w:szCs w:val="28"/>
          <w:lang w:val="en-US"/>
        </w:rPr>
        <w:t xml:space="preserve"> </w:t>
      </w:r>
      <w:r w:rsidR="000B7986" w:rsidRPr="00A26C70">
        <w:rPr>
          <w:rFonts w:ascii="Times New Roman" w:hAnsi="Times New Roman" w:cs="Times New Roman"/>
          <w:bCs/>
          <w:color w:val="auto"/>
          <w:sz w:val="28"/>
          <w:szCs w:val="28"/>
          <w:lang w:val="en-US"/>
        </w:rPr>
        <w:t>dựng</w:t>
      </w:r>
      <w:r w:rsidR="00CA3AEA">
        <w:rPr>
          <w:rFonts w:ascii="Times New Roman" w:hAnsi="Times New Roman" w:cs="Times New Roman"/>
          <w:bCs/>
          <w:color w:val="auto"/>
          <w:sz w:val="28"/>
          <w:szCs w:val="28"/>
          <w:lang w:val="en-US"/>
        </w:rPr>
        <w:t xml:space="preserve"> </w:t>
      </w:r>
      <w:r w:rsidR="000B7986" w:rsidRPr="00A26C70">
        <w:rPr>
          <w:rFonts w:ascii="Times New Roman" w:hAnsi="Times New Roman" w:cs="Times New Roman"/>
          <w:bCs/>
          <w:color w:val="auto"/>
          <w:sz w:val="28"/>
          <w:szCs w:val="28"/>
          <w:lang w:val="en-US"/>
        </w:rPr>
        <w:t>kế</w:t>
      </w:r>
      <w:r w:rsidR="00CA3AEA">
        <w:rPr>
          <w:rFonts w:ascii="Times New Roman" w:hAnsi="Times New Roman" w:cs="Times New Roman"/>
          <w:bCs/>
          <w:color w:val="auto"/>
          <w:sz w:val="28"/>
          <w:szCs w:val="28"/>
          <w:lang w:val="en-US"/>
        </w:rPr>
        <w:t xml:space="preserve"> </w:t>
      </w:r>
      <w:r w:rsidR="000B7986" w:rsidRPr="00A26C70">
        <w:rPr>
          <w:rFonts w:ascii="Times New Roman" w:hAnsi="Times New Roman" w:cs="Times New Roman"/>
          <w:bCs/>
          <w:color w:val="auto"/>
          <w:sz w:val="28"/>
          <w:szCs w:val="28"/>
          <w:lang w:val="en-US"/>
        </w:rPr>
        <w:t>hoạch</w:t>
      </w:r>
      <w:r w:rsidR="00CA3AEA">
        <w:rPr>
          <w:rFonts w:ascii="Times New Roman" w:hAnsi="Times New Roman" w:cs="Times New Roman"/>
          <w:bCs/>
          <w:color w:val="auto"/>
          <w:sz w:val="28"/>
          <w:szCs w:val="28"/>
          <w:lang w:val="en-US"/>
        </w:rPr>
        <w:t xml:space="preserve"> </w:t>
      </w:r>
      <w:r w:rsidR="000B7986" w:rsidRPr="00A26C70">
        <w:rPr>
          <w:rFonts w:ascii="Times New Roman" w:hAnsi="Times New Roman" w:cs="Times New Roman"/>
          <w:bCs/>
          <w:color w:val="auto"/>
          <w:sz w:val="28"/>
          <w:szCs w:val="28"/>
          <w:lang w:val="en-US"/>
        </w:rPr>
        <w:t>đúng</w:t>
      </w:r>
      <w:r w:rsidR="00CA3AEA">
        <w:rPr>
          <w:rFonts w:ascii="Times New Roman" w:hAnsi="Times New Roman" w:cs="Times New Roman"/>
          <w:bCs/>
          <w:color w:val="auto"/>
          <w:sz w:val="28"/>
          <w:szCs w:val="28"/>
          <w:lang w:val="en-US"/>
        </w:rPr>
        <w:t xml:space="preserve"> </w:t>
      </w:r>
      <w:r w:rsidR="000B7986" w:rsidRPr="00A26C70">
        <w:rPr>
          <w:rFonts w:ascii="Times New Roman" w:hAnsi="Times New Roman" w:cs="Times New Roman"/>
          <w:bCs/>
          <w:color w:val="auto"/>
          <w:sz w:val="28"/>
          <w:szCs w:val="28"/>
          <w:lang w:val="en-US"/>
        </w:rPr>
        <w:t>trọng</w:t>
      </w:r>
      <w:r w:rsidR="00CA3AEA">
        <w:rPr>
          <w:rFonts w:ascii="Times New Roman" w:hAnsi="Times New Roman" w:cs="Times New Roman"/>
          <w:bCs/>
          <w:color w:val="auto"/>
          <w:sz w:val="28"/>
          <w:szCs w:val="28"/>
          <w:lang w:val="en-US"/>
        </w:rPr>
        <w:t xml:space="preserve"> </w:t>
      </w:r>
      <w:r w:rsidR="000B7986" w:rsidRPr="00A26C70">
        <w:rPr>
          <w:rFonts w:ascii="Times New Roman" w:hAnsi="Times New Roman" w:cs="Times New Roman"/>
          <w:bCs/>
          <w:color w:val="auto"/>
          <w:sz w:val="28"/>
          <w:szCs w:val="28"/>
          <w:lang w:val="en-US"/>
        </w:rPr>
        <w:t>tâm,</w:t>
      </w:r>
      <w:r w:rsidR="00CA3AEA">
        <w:rPr>
          <w:rFonts w:ascii="Times New Roman" w:hAnsi="Times New Roman" w:cs="Times New Roman"/>
          <w:bCs/>
          <w:color w:val="auto"/>
          <w:sz w:val="28"/>
          <w:szCs w:val="28"/>
          <w:lang w:val="en-US"/>
        </w:rPr>
        <w:t xml:space="preserve"> </w:t>
      </w:r>
      <w:r w:rsidR="000B7986" w:rsidRPr="00A26C70">
        <w:rPr>
          <w:rFonts w:ascii="Times New Roman" w:hAnsi="Times New Roman" w:cs="Times New Roman"/>
          <w:bCs/>
          <w:color w:val="auto"/>
          <w:sz w:val="28"/>
          <w:szCs w:val="28"/>
          <w:lang w:val="en-US"/>
        </w:rPr>
        <w:t>trọng</w:t>
      </w:r>
      <w:r w:rsidR="00CA3AEA">
        <w:rPr>
          <w:rFonts w:ascii="Times New Roman" w:hAnsi="Times New Roman" w:cs="Times New Roman"/>
          <w:bCs/>
          <w:color w:val="auto"/>
          <w:sz w:val="28"/>
          <w:szCs w:val="28"/>
          <w:lang w:val="en-US"/>
        </w:rPr>
        <w:t xml:space="preserve"> </w:t>
      </w:r>
      <w:r w:rsidR="000B7986" w:rsidRPr="00A26C70">
        <w:rPr>
          <w:rFonts w:ascii="Times New Roman" w:hAnsi="Times New Roman" w:cs="Times New Roman"/>
          <w:bCs/>
          <w:color w:val="auto"/>
          <w:sz w:val="28"/>
          <w:szCs w:val="28"/>
          <w:lang w:val="en-US"/>
        </w:rPr>
        <w:t>điểm,</w:t>
      </w:r>
      <w:r w:rsidR="00CA3AEA">
        <w:rPr>
          <w:rFonts w:ascii="Times New Roman" w:hAnsi="Times New Roman" w:cs="Times New Roman"/>
          <w:bCs/>
          <w:color w:val="auto"/>
          <w:sz w:val="28"/>
          <w:szCs w:val="28"/>
          <w:lang w:val="en-US"/>
        </w:rPr>
        <w:t xml:space="preserve"> </w:t>
      </w:r>
      <w:r w:rsidR="000B7986" w:rsidRPr="00A26C70">
        <w:rPr>
          <w:rFonts w:ascii="Times New Roman" w:hAnsi="Times New Roman" w:cs="Times New Roman"/>
          <w:bCs/>
          <w:color w:val="auto"/>
          <w:sz w:val="28"/>
          <w:szCs w:val="28"/>
          <w:lang w:val="en-US"/>
        </w:rPr>
        <w:t>bám</w:t>
      </w:r>
      <w:r w:rsidR="00CA3AEA">
        <w:rPr>
          <w:rFonts w:ascii="Times New Roman" w:hAnsi="Times New Roman" w:cs="Times New Roman"/>
          <w:bCs/>
          <w:color w:val="auto"/>
          <w:sz w:val="28"/>
          <w:szCs w:val="28"/>
          <w:lang w:val="en-US"/>
        </w:rPr>
        <w:t xml:space="preserve"> </w:t>
      </w:r>
      <w:r w:rsidR="000B7986" w:rsidRPr="00A26C70">
        <w:rPr>
          <w:rFonts w:ascii="Times New Roman" w:hAnsi="Times New Roman" w:cs="Times New Roman"/>
          <w:bCs/>
          <w:color w:val="auto"/>
          <w:sz w:val="28"/>
          <w:szCs w:val="28"/>
          <w:lang w:val="en-US"/>
        </w:rPr>
        <w:t>sát</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định</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hướng</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chương</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tr</w:t>
      </w:r>
      <w:r w:rsidR="00853281">
        <w:rPr>
          <w:rFonts w:ascii="Times New Roman" w:hAnsi="Times New Roman" w:cs="Times New Roman"/>
          <w:bCs/>
          <w:color w:val="auto"/>
          <w:sz w:val="28"/>
          <w:szCs w:val="28"/>
          <w:lang w:val="en-US"/>
        </w:rPr>
        <w:t>ình,</w:t>
      </w:r>
      <w:r w:rsidR="00CA3AEA">
        <w:rPr>
          <w:rFonts w:ascii="Times New Roman" w:hAnsi="Times New Roman" w:cs="Times New Roman"/>
          <w:bCs/>
          <w:color w:val="auto"/>
          <w:sz w:val="28"/>
          <w:szCs w:val="28"/>
          <w:lang w:val="en-US"/>
        </w:rPr>
        <w:t xml:space="preserve"> </w:t>
      </w:r>
      <w:r w:rsidR="00853281">
        <w:rPr>
          <w:rFonts w:ascii="Times New Roman" w:hAnsi="Times New Roman" w:cs="Times New Roman"/>
          <w:bCs/>
          <w:color w:val="auto"/>
          <w:sz w:val="28"/>
          <w:szCs w:val="28"/>
          <w:lang w:val="en-US"/>
        </w:rPr>
        <w:t>kế</w:t>
      </w:r>
      <w:r w:rsidR="00CA3AEA">
        <w:rPr>
          <w:rFonts w:ascii="Times New Roman" w:hAnsi="Times New Roman" w:cs="Times New Roman"/>
          <w:bCs/>
          <w:color w:val="auto"/>
          <w:sz w:val="28"/>
          <w:szCs w:val="28"/>
          <w:lang w:val="en-US"/>
        </w:rPr>
        <w:t xml:space="preserve"> </w:t>
      </w:r>
      <w:r w:rsidR="00853281">
        <w:rPr>
          <w:rFonts w:ascii="Times New Roman" w:hAnsi="Times New Roman" w:cs="Times New Roman"/>
          <w:bCs/>
          <w:color w:val="auto"/>
          <w:sz w:val="28"/>
          <w:szCs w:val="28"/>
          <w:lang w:val="en-US"/>
        </w:rPr>
        <w:t>hoạch</w:t>
      </w:r>
      <w:r w:rsidR="00CA3AEA">
        <w:rPr>
          <w:rFonts w:ascii="Times New Roman" w:hAnsi="Times New Roman" w:cs="Times New Roman"/>
          <w:bCs/>
          <w:color w:val="auto"/>
          <w:sz w:val="28"/>
          <w:szCs w:val="28"/>
          <w:lang w:val="en-US"/>
        </w:rPr>
        <w:t xml:space="preserve"> </w:t>
      </w:r>
      <w:r w:rsidR="00853281">
        <w:rPr>
          <w:rFonts w:ascii="Times New Roman" w:hAnsi="Times New Roman" w:cs="Times New Roman"/>
          <w:bCs/>
          <w:color w:val="auto"/>
          <w:sz w:val="28"/>
          <w:szCs w:val="28"/>
          <w:lang w:val="en-US"/>
        </w:rPr>
        <w:t>thanh</w:t>
      </w:r>
      <w:r w:rsidR="00CA3AEA">
        <w:rPr>
          <w:rFonts w:ascii="Times New Roman" w:hAnsi="Times New Roman" w:cs="Times New Roman"/>
          <w:bCs/>
          <w:color w:val="auto"/>
          <w:sz w:val="28"/>
          <w:szCs w:val="28"/>
          <w:lang w:val="en-US"/>
        </w:rPr>
        <w:t xml:space="preserve"> </w:t>
      </w:r>
      <w:r w:rsidR="00853281">
        <w:rPr>
          <w:rFonts w:ascii="Times New Roman" w:hAnsi="Times New Roman" w:cs="Times New Roman"/>
          <w:bCs/>
          <w:color w:val="auto"/>
          <w:sz w:val="28"/>
          <w:szCs w:val="28"/>
          <w:lang w:val="en-US"/>
        </w:rPr>
        <w:t>tra</w:t>
      </w:r>
      <w:r w:rsidR="00CA3AEA">
        <w:rPr>
          <w:rFonts w:ascii="Times New Roman" w:hAnsi="Times New Roman" w:cs="Times New Roman"/>
          <w:bCs/>
          <w:color w:val="auto"/>
          <w:sz w:val="28"/>
          <w:szCs w:val="28"/>
          <w:lang w:val="en-US"/>
        </w:rPr>
        <w:t xml:space="preserve"> </w:t>
      </w:r>
      <w:r w:rsidR="00853281">
        <w:rPr>
          <w:rFonts w:ascii="Times New Roman" w:hAnsi="Times New Roman" w:cs="Times New Roman"/>
          <w:bCs/>
          <w:color w:val="auto"/>
          <w:sz w:val="28"/>
          <w:szCs w:val="28"/>
          <w:lang w:val="en-US"/>
        </w:rPr>
        <w:t>năm</w:t>
      </w:r>
      <w:r w:rsidR="00CA3AEA">
        <w:rPr>
          <w:rFonts w:ascii="Times New Roman" w:hAnsi="Times New Roman" w:cs="Times New Roman"/>
          <w:bCs/>
          <w:color w:val="auto"/>
          <w:sz w:val="28"/>
          <w:szCs w:val="28"/>
          <w:lang w:val="en-US"/>
        </w:rPr>
        <w:t xml:space="preserve"> </w:t>
      </w:r>
      <w:r w:rsidR="0087350F">
        <w:rPr>
          <w:rFonts w:ascii="Times New Roman" w:hAnsi="Times New Roman" w:cs="Times New Roman"/>
          <w:bCs/>
          <w:color w:val="auto"/>
          <w:sz w:val="28"/>
          <w:szCs w:val="28"/>
          <w:lang w:val="en-US"/>
        </w:rPr>
        <w:t>2025</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của</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Thanh</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tra</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Chính</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phủ,</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phù</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hợp</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với</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khả</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năng,</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nguồn</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lực</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của</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đơn</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vị,</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địa</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bCs/>
          <w:color w:val="auto"/>
          <w:sz w:val="28"/>
          <w:szCs w:val="28"/>
          <w:lang w:val="en-US"/>
        </w:rPr>
        <w:t>phương,</w:t>
      </w:r>
      <w:r w:rsidR="00CA3AEA">
        <w:rPr>
          <w:rFonts w:ascii="Times New Roman" w:hAnsi="Times New Roman" w:cs="Times New Roman"/>
          <w:bCs/>
          <w:color w:val="auto"/>
          <w:sz w:val="28"/>
          <w:szCs w:val="28"/>
          <w:lang w:val="en-US"/>
        </w:rPr>
        <w:t xml:space="preserve"> </w:t>
      </w:r>
      <w:r w:rsidR="000B7986" w:rsidRPr="00982FDA">
        <w:rPr>
          <w:rFonts w:ascii="Times New Roman" w:hAnsi="Times New Roman" w:cs="Times New Roman"/>
          <w:color w:val="auto"/>
          <w:sz w:val="28"/>
          <w:szCs w:val="28"/>
          <w:lang w:val="en-US"/>
        </w:rPr>
        <w:t>trình</w:t>
      </w:r>
      <w:r w:rsidR="00CA3AEA">
        <w:rPr>
          <w:rFonts w:ascii="Times New Roman" w:hAnsi="Times New Roman" w:cs="Times New Roman"/>
          <w:color w:val="auto"/>
          <w:sz w:val="28"/>
          <w:szCs w:val="28"/>
          <w:lang w:val="en-US"/>
        </w:rPr>
        <w:t xml:space="preserve"> </w:t>
      </w:r>
      <w:r w:rsidR="00853281">
        <w:rPr>
          <w:rFonts w:ascii="Times New Roman" w:hAnsi="Times New Roman" w:cs="Times New Roman"/>
          <w:color w:val="auto"/>
          <w:sz w:val="28"/>
          <w:szCs w:val="28"/>
          <w:lang w:val="en-US"/>
        </w:rPr>
        <w:t>UBND</w:t>
      </w:r>
      <w:r w:rsidR="00CA3AEA">
        <w:rPr>
          <w:rFonts w:ascii="Times New Roman" w:hAnsi="Times New Roman" w:cs="Times New Roman"/>
          <w:color w:val="auto"/>
          <w:sz w:val="28"/>
          <w:szCs w:val="28"/>
          <w:lang w:val="en-US"/>
        </w:rPr>
        <w:t xml:space="preserve"> </w:t>
      </w:r>
      <w:r w:rsidR="00853281">
        <w:rPr>
          <w:rFonts w:ascii="Times New Roman" w:hAnsi="Times New Roman" w:cs="Times New Roman"/>
          <w:color w:val="auto"/>
          <w:sz w:val="28"/>
          <w:szCs w:val="28"/>
          <w:lang w:val="en-US"/>
        </w:rPr>
        <w:t>tỉnh</w:t>
      </w:r>
      <w:r w:rsidR="00CA3AEA">
        <w:rPr>
          <w:rFonts w:ascii="Times New Roman" w:hAnsi="Times New Roman" w:cs="Times New Roman"/>
          <w:color w:val="auto"/>
          <w:sz w:val="28"/>
          <w:szCs w:val="28"/>
          <w:lang w:val="en-US"/>
        </w:rPr>
        <w:t xml:space="preserve"> </w:t>
      </w:r>
      <w:r w:rsidR="00853281">
        <w:rPr>
          <w:rFonts w:ascii="Times New Roman" w:hAnsi="Times New Roman" w:cs="Times New Roman"/>
          <w:color w:val="auto"/>
          <w:sz w:val="28"/>
          <w:szCs w:val="28"/>
          <w:lang w:val="en-US"/>
        </w:rPr>
        <w:t>ban</w:t>
      </w:r>
      <w:r w:rsidR="00CA3AEA">
        <w:rPr>
          <w:rFonts w:ascii="Times New Roman" w:hAnsi="Times New Roman" w:cs="Times New Roman"/>
          <w:color w:val="auto"/>
          <w:sz w:val="28"/>
          <w:szCs w:val="28"/>
          <w:lang w:val="en-US"/>
        </w:rPr>
        <w:t xml:space="preserve"> </w:t>
      </w:r>
      <w:r w:rsidR="00853281">
        <w:rPr>
          <w:rFonts w:ascii="Times New Roman" w:hAnsi="Times New Roman" w:cs="Times New Roman"/>
          <w:color w:val="auto"/>
          <w:sz w:val="28"/>
          <w:szCs w:val="28"/>
          <w:lang w:val="en-US"/>
        </w:rPr>
        <w:t>hành</w:t>
      </w:r>
      <w:r w:rsidR="00CA3AEA">
        <w:rPr>
          <w:rFonts w:ascii="Times New Roman" w:hAnsi="Times New Roman" w:cs="Times New Roman"/>
          <w:color w:val="auto"/>
          <w:sz w:val="28"/>
          <w:szCs w:val="28"/>
          <w:lang w:val="en-US"/>
        </w:rPr>
        <w:t xml:space="preserve"> </w:t>
      </w:r>
      <w:r w:rsidR="00853281">
        <w:rPr>
          <w:rFonts w:ascii="Times New Roman" w:hAnsi="Times New Roman" w:cs="Times New Roman"/>
          <w:color w:val="auto"/>
          <w:sz w:val="28"/>
          <w:szCs w:val="28"/>
          <w:lang w:val="en-US"/>
        </w:rPr>
        <w:t>Kế</w:t>
      </w:r>
      <w:r w:rsidR="00CA3AEA">
        <w:rPr>
          <w:rFonts w:ascii="Times New Roman" w:hAnsi="Times New Roman" w:cs="Times New Roman"/>
          <w:color w:val="auto"/>
          <w:sz w:val="28"/>
          <w:szCs w:val="28"/>
          <w:lang w:val="en-US"/>
        </w:rPr>
        <w:t xml:space="preserve"> </w:t>
      </w:r>
      <w:r w:rsidR="00853281">
        <w:rPr>
          <w:rFonts w:ascii="Times New Roman" w:hAnsi="Times New Roman" w:cs="Times New Roman"/>
          <w:color w:val="auto"/>
          <w:sz w:val="28"/>
          <w:szCs w:val="28"/>
          <w:lang w:val="en-US"/>
        </w:rPr>
        <w:t>hoạch</w:t>
      </w:r>
      <w:r w:rsidR="00CA3AEA">
        <w:rPr>
          <w:rFonts w:ascii="Times New Roman" w:hAnsi="Times New Roman" w:cs="Times New Roman"/>
          <w:color w:val="auto"/>
          <w:sz w:val="28"/>
          <w:szCs w:val="28"/>
          <w:lang w:val="en-US"/>
        </w:rPr>
        <w:t xml:space="preserve"> </w:t>
      </w:r>
      <w:r w:rsidR="00853281">
        <w:rPr>
          <w:rFonts w:ascii="Times New Roman" w:hAnsi="Times New Roman" w:cs="Times New Roman"/>
          <w:color w:val="auto"/>
          <w:sz w:val="28"/>
          <w:szCs w:val="28"/>
          <w:lang w:val="en-US"/>
        </w:rPr>
        <w:t>thanh</w:t>
      </w:r>
      <w:r w:rsidR="00CA3AEA">
        <w:rPr>
          <w:rFonts w:ascii="Times New Roman" w:hAnsi="Times New Roman" w:cs="Times New Roman"/>
          <w:color w:val="auto"/>
          <w:sz w:val="28"/>
          <w:szCs w:val="28"/>
          <w:lang w:val="en-US"/>
        </w:rPr>
        <w:t xml:space="preserve"> </w:t>
      </w:r>
      <w:r w:rsidR="00853281">
        <w:rPr>
          <w:rFonts w:ascii="Times New Roman" w:hAnsi="Times New Roman" w:cs="Times New Roman"/>
          <w:color w:val="auto"/>
          <w:sz w:val="28"/>
          <w:szCs w:val="28"/>
          <w:lang w:val="en-US"/>
        </w:rPr>
        <w:t>tra</w:t>
      </w:r>
      <w:r w:rsidR="00CA3AEA">
        <w:rPr>
          <w:rFonts w:ascii="Times New Roman" w:hAnsi="Times New Roman" w:cs="Times New Roman"/>
          <w:color w:val="auto"/>
          <w:sz w:val="28"/>
          <w:szCs w:val="28"/>
          <w:lang w:val="en-US"/>
        </w:rPr>
        <w:t xml:space="preserve"> </w:t>
      </w:r>
      <w:r w:rsidR="00853281">
        <w:rPr>
          <w:rFonts w:ascii="Times New Roman" w:hAnsi="Times New Roman" w:cs="Times New Roman"/>
          <w:color w:val="auto"/>
          <w:sz w:val="28"/>
          <w:szCs w:val="28"/>
          <w:lang w:val="en-US"/>
        </w:rPr>
        <w:t>của</w:t>
      </w:r>
      <w:r w:rsidR="00CA3AEA">
        <w:rPr>
          <w:rFonts w:ascii="Times New Roman" w:hAnsi="Times New Roman" w:cs="Times New Roman"/>
          <w:color w:val="auto"/>
          <w:sz w:val="28"/>
          <w:szCs w:val="28"/>
          <w:lang w:val="en-US"/>
        </w:rPr>
        <w:t xml:space="preserve"> </w:t>
      </w:r>
      <w:r w:rsidR="00853281">
        <w:rPr>
          <w:rFonts w:ascii="Times New Roman" w:hAnsi="Times New Roman" w:cs="Times New Roman"/>
          <w:color w:val="auto"/>
          <w:sz w:val="28"/>
          <w:szCs w:val="28"/>
          <w:lang w:val="en-US"/>
        </w:rPr>
        <w:t>tỉnh</w:t>
      </w:r>
      <w:r w:rsidR="00CA3AEA">
        <w:rPr>
          <w:rFonts w:ascii="Times New Roman" w:hAnsi="Times New Roman" w:cs="Times New Roman"/>
          <w:color w:val="auto"/>
          <w:sz w:val="28"/>
          <w:szCs w:val="28"/>
          <w:lang w:val="en-US"/>
        </w:rPr>
        <w:t xml:space="preserve"> </w:t>
      </w:r>
      <w:r w:rsidR="00853281">
        <w:rPr>
          <w:rFonts w:ascii="Times New Roman" w:hAnsi="Times New Roman" w:cs="Times New Roman"/>
          <w:color w:val="auto"/>
          <w:sz w:val="28"/>
          <w:szCs w:val="28"/>
          <w:lang w:val="en-US"/>
        </w:rPr>
        <w:t>năm</w:t>
      </w:r>
      <w:r w:rsidR="00CA3AEA">
        <w:rPr>
          <w:rFonts w:ascii="Times New Roman" w:hAnsi="Times New Roman" w:cs="Times New Roman"/>
          <w:color w:val="auto"/>
          <w:sz w:val="28"/>
          <w:szCs w:val="28"/>
          <w:lang w:val="en-US"/>
        </w:rPr>
        <w:t xml:space="preserve"> </w:t>
      </w:r>
      <w:r w:rsidR="0087350F">
        <w:rPr>
          <w:rFonts w:ascii="Times New Roman" w:hAnsi="Times New Roman" w:cs="Times New Roman"/>
          <w:color w:val="auto"/>
          <w:sz w:val="28"/>
          <w:szCs w:val="28"/>
          <w:lang w:val="en-US"/>
        </w:rPr>
        <w:t>2025</w:t>
      </w:r>
      <w:r w:rsidR="000B7986" w:rsidRPr="00982FDA">
        <w:rPr>
          <w:rFonts w:ascii="Times New Roman" w:hAnsi="Times New Roman" w:cs="Times New Roman"/>
          <w:color w:val="auto"/>
          <w:sz w:val="28"/>
          <w:szCs w:val="28"/>
          <w:lang w:val="en-US"/>
        </w:rPr>
        <w:t>;</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tăng</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cường</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hướng</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dẫn</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nghiệp</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vụ,</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theo</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dõi</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thực</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hiện</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nhiệm</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vụ</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thông</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qua</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kiểm</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tra</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văn</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bản,</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trao</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đổi</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thường</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xuyên,</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qua</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đó</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đã</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kịp</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thời</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nắm</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thông</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tin</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về</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khó</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khăn</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vướng</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mắc</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trong</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thực</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hiện</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nhiệm</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vụ</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của</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ngành</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để</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lãnh</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đạo</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hoặc</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kiến</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nghị</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cấp</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có</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thẩm</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quyền,</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kết</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quả</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như</w:t>
      </w:r>
      <w:r w:rsidR="00CA3AEA">
        <w:rPr>
          <w:rFonts w:ascii="Times New Roman" w:hAnsi="Times New Roman" w:cs="Times New Roman"/>
          <w:color w:val="auto"/>
          <w:sz w:val="28"/>
          <w:szCs w:val="28"/>
          <w:lang w:val="en-US"/>
        </w:rPr>
        <w:t xml:space="preserve"> </w:t>
      </w:r>
      <w:r w:rsidR="000B7986" w:rsidRPr="00982FDA">
        <w:rPr>
          <w:rFonts w:ascii="Times New Roman" w:hAnsi="Times New Roman" w:cs="Times New Roman"/>
          <w:color w:val="auto"/>
          <w:sz w:val="28"/>
          <w:szCs w:val="28"/>
          <w:lang w:val="en-US"/>
        </w:rPr>
        <w:t>sau:</w:t>
      </w:r>
    </w:p>
    <w:p w:rsidR="000B7986" w:rsidRPr="00982FDA" w:rsidRDefault="000B7986" w:rsidP="000B7986">
      <w:pPr>
        <w:spacing w:before="40"/>
        <w:ind w:firstLine="567"/>
        <w:jc w:val="both"/>
        <w:rPr>
          <w:rFonts w:ascii="Times New Roman" w:hAnsi="Times New Roman" w:cs="Times New Roman"/>
          <w:color w:val="auto"/>
          <w:sz w:val="28"/>
          <w:szCs w:val="28"/>
          <w:lang w:val="en-US"/>
        </w:rPr>
      </w:pPr>
      <w:r w:rsidRPr="00982FDA">
        <w:rPr>
          <w:rStyle w:val="Bodytext2"/>
          <w:sz w:val="28"/>
          <w:szCs w:val="28"/>
        </w:rPr>
        <w:t>1.</w:t>
      </w:r>
      <w:r w:rsidR="00CA3AEA">
        <w:rPr>
          <w:rStyle w:val="Bodytext2"/>
          <w:sz w:val="28"/>
          <w:szCs w:val="28"/>
        </w:rPr>
        <w:t xml:space="preserve"> </w:t>
      </w:r>
      <w:r w:rsidRPr="00982FDA">
        <w:rPr>
          <w:rStyle w:val="Bodytext2"/>
          <w:sz w:val="28"/>
          <w:szCs w:val="28"/>
        </w:rPr>
        <w:t>Công</w:t>
      </w:r>
      <w:r w:rsidR="00CA3AEA">
        <w:rPr>
          <w:rStyle w:val="Bodytext2"/>
          <w:sz w:val="28"/>
          <w:szCs w:val="28"/>
        </w:rPr>
        <w:t xml:space="preserve"> </w:t>
      </w:r>
      <w:r w:rsidRPr="00982FDA">
        <w:rPr>
          <w:rStyle w:val="Bodytext2"/>
          <w:sz w:val="28"/>
          <w:szCs w:val="28"/>
        </w:rPr>
        <w:t>tác</w:t>
      </w:r>
      <w:r w:rsidR="00CA3AEA">
        <w:rPr>
          <w:rStyle w:val="Bodytext2"/>
          <w:sz w:val="28"/>
          <w:szCs w:val="28"/>
        </w:rPr>
        <w:t xml:space="preserve"> </w:t>
      </w:r>
      <w:r w:rsidRPr="00982FDA">
        <w:rPr>
          <w:rStyle w:val="Bodytext2"/>
          <w:sz w:val="28"/>
          <w:szCs w:val="28"/>
        </w:rPr>
        <w:t>thanh</w:t>
      </w:r>
      <w:r w:rsidR="00CA3AEA">
        <w:rPr>
          <w:rStyle w:val="Bodytext2"/>
          <w:sz w:val="28"/>
          <w:szCs w:val="28"/>
        </w:rPr>
        <w:t xml:space="preserve"> </w:t>
      </w:r>
      <w:r w:rsidRPr="00982FDA">
        <w:rPr>
          <w:rStyle w:val="Bodytext2"/>
          <w:sz w:val="28"/>
          <w:szCs w:val="28"/>
        </w:rPr>
        <w:t>tra</w:t>
      </w:r>
    </w:p>
    <w:p w:rsidR="00CA3AEA" w:rsidRPr="00A3360F" w:rsidRDefault="000B7986" w:rsidP="00A3360F">
      <w:pPr>
        <w:widowControl/>
        <w:ind w:firstLine="567"/>
        <w:jc w:val="both"/>
        <w:rPr>
          <w:rFonts w:ascii="Times New Roman" w:hAnsi="Times New Roman" w:cs="Times New Roman"/>
          <w:color w:val="auto"/>
          <w:lang w:val="en-US" w:eastAsia="en-US"/>
        </w:rPr>
      </w:pPr>
      <w:r w:rsidRPr="00982FDA">
        <w:rPr>
          <w:rStyle w:val="BodyTextChar1"/>
          <w:sz w:val="28"/>
          <w:szCs w:val="28"/>
        </w:rPr>
        <w:t>Toàn</w:t>
      </w:r>
      <w:r w:rsidR="00CA3AEA">
        <w:rPr>
          <w:rStyle w:val="BodyTextChar1"/>
          <w:sz w:val="28"/>
          <w:szCs w:val="28"/>
        </w:rPr>
        <w:t xml:space="preserve"> </w:t>
      </w:r>
      <w:r w:rsidRPr="00982FDA">
        <w:rPr>
          <w:rStyle w:val="BodyTextChar1"/>
          <w:sz w:val="28"/>
          <w:szCs w:val="28"/>
        </w:rPr>
        <w:t>ngành</w:t>
      </w:r>
      <w:r w:rsidR="00CA3AEA">
        <w:rPr>
          <w:rStyle w:val="BodyTextChar1"/>
          <w:sz w:val="28"/>
          <w:szCs w:val="28"/>
        </w:rPr>
        <w:t xml:space="preserve"> </w:t>
      </w:r>
      <w:r w:rsidRPr="00982FDA">
        <w:rPr>
          <w:rStyle w:val="BodyTextChar1"/>
          <w:sz w:val="28"/>
          <w:szCs w:val="28"/>
        </w:rPr>
        <w:t>Thanh</w:t>
      </w:r>
      <w:r w:rsidR="00CA3AEA">
        <w:rPr>
          <w:rStyle w:val="BodyTextChar1"/>
          <w:sz w:val="28"/>
          <w:szCs w:val="28"/>
        </w:rPr>
        <w:t xml:space="preserve"> </w:t>
      </w:r>
      <w:r w:rsidRPr="00982FDA">
        <w:rPr>
          <w:rStyle w:val="BodyTextChar1"/>
          <w:sz w:val="28"/>
          <w:szCs w:val="28"/>
        </w:rPr>
        <w:t>tra</w:t>
      </w:r>
      <w:r w:rsidR="00CA3AEA">
        <w:rPr>
          <w:rStyle w:val="BodyTextChar1"/>
          <w:sz w:val="28"/>
          <w:szCs w:val="28"/>
        </w:rPr>
        <w:t xml:space="preserve"> </w:t>
      </w:r>
      <w:r w:rsidRPr="00982FDA">
        <w:rPr>
          <w:rStyle w:val="BodyTextChar1"/>
          <w:sz w:val="28"/>
          <w:szCs w:val="28"/>
        </w:rPr>
        <w:t>Tây</w:t>
      </w:r>
      <w:r w:rsidR="00CA3AEA">
        <w:rPr>
          <w:rStyle w:val="BodyTextChar1"/>
          <w:sz w:val="28"/>
          <w:szCs w:val="28"/>
        </w:rPr>
        <w:t xml:space="preserve"> </w:t>
      </w:r>
      <w:r w:rsidRPr="00982FDA">
        <w:rPr>
          <w:rStyle w:val="BodyTextChar1"/>
          <w:sz w:val="28"/>
          <w:szCs w:val="28"/>
        </w:rPr>
        <w:t>Ninh,</w:t>
      </w:r>
      <w:r w:rsidR="00CA3AEA">
        <w:rPr>
          <w:rStyle w:val="BodyTextChar1"/>
          <w:sz w:val="28"/>
          <w:szCs w:val="28"/>
        </w:rPr>
        <w:t xml:space="preserve"> </w:t>
      </w:r>
      <w:r w:rsidRPr="00982FDA">
        <w:rPr>
          <w:rStyle w:val="BodyTextChar1"/>
          <w:sz w:val="28"/>
          <w:szCs w:val="28"/>
        </w:rPr>
        <w:t>đã</w:t>
      </w:r>
      <w:r w:rsidR="00CA3AEA">
        <w:rPr>
          <w:rStyle w:val="BodyTextChar1"/>
          <w:sz w:val="28"/>
          <w:szCs w:val="28"/>
        </w:rPr>
        <w:t xml:space="preserve"> </w:t>
      </w:r>
      <w:r w:rsidRPr="00982FDA">
        <w:rPr>
          <w:rStyle w:val="BodyTextChar1"/>
          <w:sz w:val="28"/>
          <w:szCs w:val="28"/>
        </w:rPr>
        <w:t>triển</w:t>
      </w:r>
      <w:r w:rsidR="00CA3AEA">
        <w:rPr>
          <w:rStyle w:val="BodyTextChar1"/>
          <w:sz w:val="28"/>
          <w:szCs w:val="28"/>
        </w:rPr>
        <w:t xml:space="preserve"> </w:t>
      </w:r>
      <w:r w:rsidRPr="00982FDA">
        <w:rPr>
          <w:rStyle w:val="BodyTextChar1"/>
          <w:sz w:val="28"/>
          <w:szCs w:val="28"/>
        </w:rPr>
        <w:t>khai</w:t>
      </w:r>
      <w:r w:rsidR="00CA3AEA">
        <w:rPr>
          <w:rStyle w:val="BodyTextChar1"/>
          <w:sz w:val="28"/>
          <w:szCs w:val="28"/>
        </w:rPr>
        <w:t xml:space="preserve"> </w:t>
      </w:r>
      <w:r w:rsidRPr="00982FDA">
        <w:rPr>
          <w:rStyle w:val="BodyTextChar1"/>
          <w:sz w:val="28"/>
          <w:szCs w:val="28"/>
        </w:rPr>
        <w:t>thực</w:t>
      </w:r>
      <w:r w:rsidR="00CA3AEA">
        <w:rPr>
          <w:rStyle w:val="BodyTextChar1"/>
          <w:sz w:val="28"/>
          <w:szCs w:val="28"/>
        </w:rPr>
        <w:t xml:space="preserve"> </w:t>
      </w:r>
      <w:r w:rsidRPr="00982FDA">
        <w:rPr>
          <w:rStyle w:val="BodyTextChar1"/>
          <w:sz w:val="28"/>
          <w:szCs w:val="28"/>
        </w:rPr>
        <w:t>hiện</w:t>
      </w:r>
      <w:r w:rsidR="00CA3AEA">
        <w:rPr>
          <w:rStyle w:val="BodyTextChar1"/>
          <w:sz w:val="28"/>
          <w:szCs w:val="28"/>
        </w:rPr>
        <w:t xml:space="preserve"> </w:t>
      </w:r>
      <w:r w:rsidR="0087350F" w:rsidRPr="0087350F">
        <w:rPr>
          <w:rFonts w:ascii="Times New Roman" w:hAnsi="Times New Roman"/>
          <w:sz w:val="28"/>
          <w:szCs w:val="28"/>
          <w:lang w:val="en-US"/>
        </w:rPr>
        <w:t xml:space="preserve">19 </w:t>
      </w:r>
      <w:r w:rsidR="0087350F" w:rsidRPr="0087350F">
        <w:rPr>
          <w:rFonts w:ascii="Times New Roman" w:hAnsi="Times New Roman"/>
          <w:sz w:val="28"/>
          <w:szCs w:val="28"/>
        </w:rPr>
        <w:t xml:space="preserve">cuộc </w:t>
      </w:r>
      <w:r w:rsidR="0087350F" w:rsidRPr="0087350F">
        <w:rPr>
          <w:rFonts w:ascii="Times New Roman" w:hAnsi="Times New Roman"/>
          <w:i/>
          <w:sz w:val="28"/>
          <w:szCs w:val="28"/>
          <w:lang w:val="en-US"/>
        </w:rPr>
        <w:t>(kỳ trước chuyển sang 09 cuộc</w:t>
      </w:r>
      <w:r w:rsidR="00CA3AEA" w:rsidRPr="0087350F">
        <w:rPr>
          <w:rStyle w:val="BodyTextChar1"/>
          <w:i/>
          <w:sz w:val="28"/>
          <w:szCs w:val="28"/>
        </w:rPr>
        <w:t>)</w:t>
      </w:r>
      <w:r w:rsidR="00CA3AEA">
        <w:rPr>
          <w:rStyle w:val="BodyTextChar1"/>
          <w:sz w:val="28"/>
          <w:szCs w:val="28"/>
        </w:rPr>
        <w:t xml:space="preserve"> </w:t>
      </w:r>
      <w:r w:rsidR="00CA3AEA" w:rsidRPr="00982FDA">
        <w:rPr>
          <w:rStyle w:val="BodyTextChar1"/>
          <w:sz w:val="28"/>
          <w:szCs w:val="28"/>
        </w:rPr>
        <w:t>(</w:t>
      </w:r>
      <w:r w:rsidR="0087350F">
        <w:rPr>
          <w:rFonts w:ascii="Times New Roman" w:hAnsi="Times New Roman"/>
          <w:sz w:val="28"/>
          <w:szCs w:val="28"/>
        </w:rPr>
        <w:t xml:space="preserve">giảm </w:t>
      </w:r>
      <w:r w:rsidR="0087350F">
        <w:rPr>
          <w:rFonts w:ascii="Times New Roman" w:hAnsi="Times New Roman"/>
          <w:sz w:val="28"/>
          <w:szCs w:val="28"/>
          <w:lang w:val="en-US"/>
        </w:rPr>
        <w:t>37</w:t>
      </w:r>
      <w:r w:rsidR="00CA3AEA" w:rsidRPr="00982FDA">
        <w:rPr>
          <w:rFonts w:ascii="Times New Roman" w:hAnsi="Times New Roman"/>
          <w:sz w:val="28"/>
          <w:szCs w:val="28"/>
        </w:rPr>
        <w:t>%</w:t>
      </w:r>
      <w:r w:rsidR="00CA3AEA">
        <w:rPr>
          <w:rFonts w:ascii="Times New Roman" w:hAnsi="Times New Roman"/>
          <w:sz w:val="28"/>
          <w:szCs w:val="28"/>
        </w:rPr>
        <w:t xml:space="preserve"> </w:t>
      </w:r>
      <w:r w:rsidR="00CA3AEA" w:rsidRPr="00982FDA">
        <w:rPr>
          <w:rFonts w:ascii="Times New Roman" w:hAnsi="Times New Roman"/>
          <w:sz w:val="28"/>
          <w:szCs w:val="28"/>
        </w:rPr>
        <w:t>so</w:t>
      </w:r>
      <w:r w:rsidR="00CA3AEA">
        <w:rPr>
          <w:rFonts w:ascii="Times New Roman" w:hAnsi="Times New Roman"/>
          <w:sz w:val="28"/>
          <w:szCs w:val="28"/>
        </w:rPr>
        <w:t xml:space="preserve"> </w:t>
      </w:r>
      <w:r w:rsidR="00CA3AEA" w:rsidRPr="00982FDA">
        <w:rPr>
          <w:rFonts w:ascii="Times New Roman" w:hAnsi="Times New Roman"/>
          <w:sz w:val="28"/>
          <w:szCs w:val="28"/>
        </w:rPr>
        <w:t>với</w:t>
      </w:r>
      <w:r w:rsidR="00CA3AEA">
        <w:rPr>
          <w:rFonts w:ascii="Times New Roman" w:hAnsi="Times New Roman"/>
          <w:sz w:val="28"/>
          <w:szCs w:val="28"/>
        </w:rPr>
        <w:t xml:space="preserve"> </w:t>
      </w:r>
      <w:r w:rsidR="00CA3AEA" w:rsidRPr="00982FDA">
        <w:rPr>
          <w:rFonts w:ascii="Times New Roman" w:hAnsi="Times New Roman"/>
          <w:sz w:val="28"/>
          <w:szCs w:val="28"/>
        </w:rPr>
        <w:t>cùng</w:t>
      </w:r>
      <w:r w:rsidR="00CA3AEA">
        <w:rPr>
          <w:rFonts w:ascii="Times New Roman" w:hAnsi="Times New Roman"/>
          <w:sz w:val="28"/>
          <w:szCs w:val="28"/>
        </w:rPr>
        <w:t xml:space="preserve"> </w:t>
      </w:r>
      <w:r w:rsidR="00CA3AEA" w:rsidRPr="00982FDA">
        <w:rPr>
          <w:rFonts w:ascii="Times New Roman" w:hAnsi="Times New Roman"/>
          <w:sz w:val="28"/>
          <w:szCs w:val="28"/>
        </w:rPr>
        <w:t>kỳ</w:t>
      </w:r>
      <w:r w:rsidR="00CA3AEA" w:rsidRPr="00982FDA">
        <w:rPr>
          <w:rStyle w:val="BodyTextChar1"/>
          <w:sz w:val="28"/>
          <w:szCs w:val="28"/>
        </w:rPr>
        <w:t>)</w:t>
      </w:r>
      <w:r w:rsidR="00CA3AEA">
        <w:rPr>
          <w:rStyle w:val="BodyTextChar1"/>
          <w:sz w:val="28"/>
          <w:szCs w:val="28"/>
        </w:rPr>
        <w:t xml:space="preserve"> </w:t>
      </w:r>
      <w:r w:rsidR="00CA3AEA" w:rsidRPr="00982FDA">
        <w:rPr>
          <w:rStyle w:val="BodyTextChar1"/>
          <w:sz w:val="28"/>
          <w:szCs w:val="28"/>
        </w:rPr>
        <w:t>trong</w:t>
      </w:r>
      <w:r w:rsidR="00CA3AEA">
        <w:rPr>
          <w:rStyle w:val="BodyTextChar1"/>
          <w:sz w:val="28"/>
          <w:szCs w:val="28"/>
        </w:rPr>
        <w:t xml:space="preserve"> </w:t>
      </w:r>
      <w:r w:rsidR="00CA3AEA" w:rsidRPr="00982FDA">
        <w:rPr>
          <w:rStyle w:val="BodyTextChar1"/>
          <w:sz w:val="28"/>
          <w:szCs w:val="28"/>
        </w:rPr>
        <w:t>đó</w:t>
      </w:r>
      <w:r w:rsidR="00CA3AEA">
        <w:rPr>
          <w:rStyle w:val="BodyTextChar1"/>
          <w:sz w:val="28"/>
          <w:szCs w:val="28"/>
        </w:rPr>
        <w:t xml:space="preserve"> </w:t>
      </w:r>
      <w:r w:rsidR="00CA3AEA" w:rsidRPr="00982FDA">
        <w:rPr>
          <w:rStyle w:val="BodyTextChar1"/>
          <w:sz w:val="28"/>
          <w:szCs w:val="28"/>
        </w:rPr>
        <w:t>có</w:t>
      </w:r>
      <w:r w:rsidR="00CA3AEA">
        <w:rPr>
          <w:rStyle w:val="BodyTextChar1"/>
          <w:sz w:val="28"/>
          <w:szCs w:val="28"/>
        </w:rPr>
        <w:t xml:space="preserve"> </w:t>
      </w:r>
      <w:r w:rsidR="0087350F">
        <w:rPr>
          <w:rFonts w:ascii="Times New Roman" w:hAnsi="Times New Roman"/>
          <w:sz w:val="28"/>
          <w:szCs w:val="28"/>
          <w:lang w:val="en-US"/>
        </w:rPr>
        <w:t>05</w:t>
      </w:r>
      <w:r w:rsidR="00356025">
        <w:rPr>
          <w:rFonts w:ascii="Times New Roman" w:hAnsi="Times New Roman"/>
          <w:sz w:val="28"/>
          <w:szCs w:val="28"/>
          <w:lang w:val="en-US"/>
        </w:rPr>
        <w:t xml:space="preserve"> </w:t>
      </w:r>
      <w:r w:rsidR="00CA3AEA" w:rsidRPr="00982FDA">
        <w:rPr>
          <w:rFonts w:ascii="Times New Roman" w:hAnsi="Times New Roman"/>
          <w:sz w:val="28"/>
          <w:szCs w:val="28"/>
        </w:rPr>
        <w:t>cuộc</w:t>
      </w:r>
      <w:r w:rsidR="00CA3AEA">
        <w:rPr>
          <w:rFonts w:ascii="Times New Roman" w:hAnsi="Times New Roman"/>
          <w:sz w:val="28"/>
          <w:szCs w:val="28"/>
        </w:rPr>
        <w:t xml:space="preserve"> </w:t>
      </w:r>
      <w:r w:rsidR="00CA3AEA" w:rsidRPr="00982FDA">
        <w:rPr>
          <w:rFonts w:ascii="Times New Roman" w:hAnsi="Times New Roman"/>
          <w:sz w:val="28"/>
          <w:szCs w:val="28"/>
        </w:rPr>
        <w:t>đột</w:t>
      </w:r>
      <w:r w:rsidR="00CA3AEA">
        <w:rPr>
          <w:rFonts w:ascii="Times New Roman" w:hAnsi="Times New Roman"/>
          <w:sz w:val="28"/>
          <w:szCs w:val="28"/>
        </w:rPr>
        <w:t xml:space="preserve"> </w:t>
      </w:r>
      <w:r w:rsidR="00CA3AEA" w:rsidRPr="00982FDA">
        <w:rPr>
          <w:rFonts w:ascii="Times New Roman" w:hAnsi="Times New Roman"/>
          <w:sz w:val="28"/>
          <w:szCs w:val="28"/>
        </w:rPr>
        <w:t>xuất</w:t>
      </w:r>
      <w:r w:rsidR="00CA3AEA" w:rsidRPr="00982FDA">
        <w:rPr>
          <w:rStyle w:val="BodyTextChar1"/>
          <w:sz w:val="28"/>
          <w:szCs w:val="28"/>
        </w:rPr>
        <w:t>,</w:t>
      </w:r>
      <w:r w:rsidR="00CA3AEA">
        <w:rPr>
          <w:rStyle w:val="BodyTextChar1"/>
          <w:sz w:val="28"/>
          <w:szCs w:val="28"/>
        </w:rPr>
        <w:t xml:space="preserve"> </w:t>
      </w:r>
      <w:r w:rsidR="00CA3AEA" w:rsidRPr="00982FDA">
        <w:rPr>
          <w:rStyle w:val="BodyTextChar1"/>
          <w:sz w:val="28"/>
          <w:szCs w:val="28"/>
        </w:rPr>
        <w:t>ban</w:t>
      </w:r>
      <w:r w:rsidR="00CA3AEA">
        <w:rPr>
          <w:rStyle w:val="BodyTextChar1"/>
          <w:sz w:val="28"/>
          <w:szCs w:val="28"/>
        </w:rPr>
        <w:t xml:space="preserve"> </w:t>
      </w:r>
      <w:r w:rsidR="00CA3AEA" w:rsidRPr="00982FDA">
        <w:rPr>
          <w:rStyle w:val="BodyTextChar1"/>
          <w:sz w:val="28"/>
          <w:szCs w:val="28"/>
        </w:rPr>
        <w:t>hành</w:t>
      </w:r>
      <w:r w:rsidR="00CA3AEA">
        <w:rPr>
          <w:rStyle w:val="BodyTextChar1"/>
          <w:sz w:val="28"/>
          <w:szCs w:val="28"/>
        </w:rPr>
        <w:t xml:space="preserve"> </w:t>
      </w:r>
      <w:r w:rsidR="00CA3AEA" w:rsidRPr="00982FDA">
        <w:rPr>
          <w:rStyle w:val="BodyTextChar1"/>
          <w:sz w:val="28"/>
          <w:szCs w:val="28"/>
        </w:rPr>
        <w:t>kết</w:t>
      </w:r>
      <w:r w:rsidR="00CA3AEA">
        <w:rPr>
          <w:rStyle w:val="BodyTextChar1"/>
          <w:sz w:val="28"/>
          <w:szCs w:val="28"/>
        </w:rPr>
        <w:t xml:space="preserve"> </w:t>
      </w:r>
      <w:r w:rsidR="00CA3AEA" w:rsidRPr="00982FDA">
        <w:rPr>
          <w:rStyle w:val="BodyTextChar1"/>
          <w:sz w:val="28"/>
          <w:szCs w:val="28"/>
        </w:rPr>
        <w:t>luận</w:t>
      </w:r>
      <w:r w:rsidR="00CA3AEA">
        <w:rPr>
          <w:rStyle w:val="BodyTextChar1"/>
          <w:sz w:val="28"/>
          <w:szCs w:val="28"/>
        </w:rPr>
        <w:t xml:space="preserve"> </w:t>
      </w:r>
      <w:r w:rsidR="000C3CC8">
        <w:rPr>
          <w:rFonts w:ascii="Times New Roman" w:hAnsi="Times New Roman"/>
          <w:sz w:val="28"/>
          <w:szCs w:val="28"/>
          <w:lang w:val="en-US"/>
        </w:rPr>
        <w:t>08</w:t>
      </w:r>
      <w:r w:rsidR="00CA3AEA">
        <w:rPr>
          <w:rFonts w:ascii="Times New Roman" w:hAnsi="Times New Roman"/>
          <w:sz w:val="28"/>
          <w:szCs w:val="28"/>
        </w:rPr>
        <w:t xml:space="preserve"> </w:t>
      </w:r>
      <w:r w:rsidR="00CA3AEA" w:rsidRPr="00982FDA">
        <w:rPr>
          <w:rFonts w:ascii="Times New Roman" w:hAnsi="Times New Roman"/>
          <w:sz w:val="28"/>
          <w:szCs w:val="28"/>
        </w:rPr>
        <w:t>cuộc</w:t>
      </w:r>
      <w:r w:rsidR="00CA3AEA">
        <w:rPr>
          <w:rFonts w:ascii="Times New Roman" w:hAnsi="Times New Roman"/>
          <w:sz w:val="28"/>
          <w:szCs w:val="28"/>
        </w:rPr>
        <w:t xml:space="preserve"> </w:t>
      </w:r>
      <w:r w:rsidR="00CA3AEA" w:rsidRPr="00982FDA">
        <w:rPr>
          <w:rStyle w:val="BodyTextChar1"/>
          <w:sz w:val="28"/>
          <w:szCs w:val="28"/>
        </w:rPr>
        <w:t>và</w:t>
      </w:r>
      <w:r w:rsidR="00CA3AEA">
        <w:rPr>
          <w:rStyle w:val="BodyTextChar1"/>
          <w:sz w:val="28"/>
          <w:szCs w:val="28"/>
        </w:rPr>
        <w:t xml:space="preserve"> </w:t>
      </w:r>
      <w:r w:rsidR="000C3CC8">
        <w:rPr>
          <w:rFonts w:ascii="Times New Roman" w:hAnsi="Times New Roman"/>
          <w:sz w:val="28"/>
          <w:szCs w:val="28"/>
          <w:lang w:val="fi-FI"/>
        </w:rPr>
        <w:t>65</w:t>
      </w:r>
      <w:r w:rsidR="00CA3AEA">
        <w:rPr>
          <w:rFonts w:ascii="Times New Roman" w:hAnsi="Times New Roman"/>
          <w:sz w:val="28"/>
          <w:szCs w:val="28"/>
          <w:lang w:val="fi-FI"/>
        </w:rPr>
        <w:t xml:space="preserve"> </w:t>
      </w:r>
      <w:r w:rsidR="00CA3AEA" w:rsidRPr="00982FDA">
        <w:rPr>
          <w:rStyle w:val="BodyTextChar1"/>
          <w:sz w:val="28"/>
          <w:szCs w:val="28"/>
        </w:rPr>
        <w:t>cuộc</w:t>
      </w:r>
      <w:r w:rsidR="00CA3AEA">
        <w:rPr>
          <w:rStyle w:val="BodyTextChar1"/>
          <w:sz w:val="28"/>
          <w:szCs w:val="28"/>
        </w:rPr>
        <w:t xml:space="preserve"> </w:t>
      </w:r>
      <w:r w:rsidR="00CA3AEA" w:rsidRPr="00982FDA">
        <w:rPr>
          <w:rStyle w:val="BodyTextChar1"/>
          <w:sz w:val="28"/>
          <w:szCs w:val="28"/>
        </w:rPr>
        <w:t>thanh</w:t>
      </w:r>
      <w:r w:rsidR="00CA3AEA">
        <w:rPr>
          <w:rStyle w:val="BodyTextChar1"/>
          <w:sz w:val="28"/>
          <w:szCs w:val="28"/>
        </w:rPr>
        <w:t xml:space="preserve"> </w:t>
      </w:r>
      <w:r w:rsidR="00CA3AEA" w:rsidRPr="00982FDA">
        <w:rPr>
          <w:rStyle w:val="BodyTextChar1"/>
          <w:sz w:val="28"/>
          <w:szCs w:val="28"/>
        </w:rPr>
        <w:t>tra,</w:t>
      </w:r>
      <w:r w:rsidR="00CA3AEA">
        <w:rPr>
          <w:rStyle w:val="BodyTextChar1"/>
          <w:sz w:val="28"/>
          <w:szCs w:val="28"/>
        </w:rPr>
        <w:t xml:space="preserve"> </w:t>
      </w:r>
      <w:r w:rsidR="00CA3AEA" w:rsidRPr="00982FDA">
        <w:rPr>
          <w:rStyle w:val="BodyTextChar1"/>
          <w:sz w:val="28"/>
          <w:szCs w:val="28"/>
        </w:rPr>
        <w:t>kiểm</w:t>
      </w:r>
      <w:r w:rsidR="00CA3AEA">
        <w:rPr>
          <w:rStyle w:val="BodyTextChar1"/>
          <w:sz w:val="28"/>
          <w:szCs w:val="28"/>
        </w:rPr>
        <w:t xml:space="preserve"> </w:t>
      </w:r>
      <w:r w:rsidR="00CA3AEA" w:rsidRPr="00982FDA">
        <w:rPr>
          <w:rStyle w:val="BodyTextChar1"/>
          <w:sz w:val="28"/>
          <w:szCs w:val="28"/>
        </w:rPr>
        <w:t>tra</w:t>
      </w:r>
      <w:r w:rsidR="00CA3AEA">
        <w:rPr>
          <w:rStyle w:val="BodyTextChar1"/>
          <w:sz w:val="28"/>
          <w:szCs w:val="28"/>
        </w:rPr>
        <w:t xml:space="preserve"> </w:t>
      </w:r>
      <w:r w:rsidR="00CA3AEA" w:rsidRPr="00982FDA">
        <w:rPr>
          <w:rStyle w:val="BodyTextChar1"/>
          <w:sz w:val="28"/>
          <w:szCs w:val="28"/>
        </w:rPr>
        <w:t>chuyên</w:t>
      </w:r>
      <w:r w:rsidR="00CA3AEA">
        <w:rPr>
          <w:rStyle w:val="BodyTextChar1"/>
          <w:sz w:val="28"/>
          <w:szCs w:val="28"/>
        </w:rPr>
        <w:t xml:space="preserve"> </w:t>
      </w:r>
      <w:r w:rsidR="00CA3AEA" w:rsidRPr="00982FDA">
        <w:rPr>
          <w:rStyle w:val="BodyTextChar1"/>
          <w:sz w:val="28"/>
          <w:szCs w:val="28"/>
        </w:rPr>
        <w:t>ngành.</w:t>
      </w:r>
      <w:r w:rsidR="00CA3AEA">
        <w:rPr>
          <w:rStyle w:val="BodyTextChar1"/>
          <w:sz w:val="28"/>
          <w:szCs w:val="28"/>
        </w:rPr>
        <w:t xml:space="preserve"> </w:t>
      </w:r>
      <w:r w:rsidR="00CA3AEA" w:rsidRPr="00D75B57">
        <w:rPr>
          <w:rFonts w:ascii="Times New Roman" w:hAnsi="Times New Roman"/>
          <w:sz w:val="28"/>
          <w:szCs w:val="28"/>
          <w:shd w:val="clear" w:color="auto" w:fill="FFFFFF"/>
          <w:lang w:val="fi-FI"/>
        </w:rPr>
        <w:t>Qua</w:t>
      </w:r>
      <w:r w:rsidR="00CA3AEA">
        <w:rPr>
          <w:rFonts w:ascii="Times New Roman" w:hAnsi="Times New Roman"/>
          <w:sz w:val="28"/>
          <w:szCs w:val="28"/>
          <w:shd w:val="clear" w:color="auto" w:fill="FFFFFF"/>
          <w:lang w:val="fi-FI"/>
        </w:rPr>
        <w:t xml:space="preserve"> </w:t>
      </w:r>
      <w:r w:rsidR="00CA3AEA" w:rsidRPr="00D75B57">
        <w:rPr>
          <w:rFonts w:ascii="Times New Roman" w:hAnsi="Times New Roman"/>
          <w:sz w:val="28"/>
          <w:szCs w:val="28"/>
          <w:shd w:val="clear" w:color="auto" w:fill="FFFFFF"/>
          <w:lang w:val="fi-FI"/>
        </w:rPr>
        <w:t>thanh</w:t>
      </w:r>
      <w:r w:rsidR="00CA3AEA">
        <w:rPr>
          <w:rFonts w:ascii="Times New Roman" w:hAnsi="Times New Roman"/>
          <w:sz w:val="28"/>
          <w:szCs w:val="28"/>
          <w:shd w:val="clear" w:color="auto" w:fill="FFFFFF"/>
          <w:lang w:val="fi-FI"/>
        </w:rPr>
        <w:t xml:space="preserve"> </w:t>
      </w:r>
      <w:r w:rsidR="00CA3AEA" w:rsidRPr="00D75B57">
        <w:rPr>
          <w:rFonts w:ascii="Times New Roman" w:hAnsi="Times New Roman"/>
          <w:sz w:val="28"/>
          <w:szCs w:val="28"/>
          <w:shd w:val="clear" w:color="auto" w:fill="FFFFFF"/>
          <w:lang w:val="fi-FI"/>
        </w:rPr>
        <w:t>tra,</w:t>
      </w:r>
      <w:r w:rsidR="00CA3AEA">
        <w:rPr>
          <w:rFonts w:ascii="Times New Roman" w:hAnsi="Times New Roman"/>
          <w:sz w:val="28"/>
          <w:szCs w:val="28"/>
          <w:shd w:val="clear" w:color="auto" w:fill="FFFFFF"/>
          <w:lang w:val="fi-FI"/>
        </w:rPr>
        <w:t xml:space="preserve"> </w:t>
      </w:r>
      <w:r w:rsidR="00CA3AEA" w:rsidRPr="00D75B57">
        <w:rPr>
          <w:rFonts w:ascii="Times New Roman" w:hAnsi="Times New Roman"/>
          <w:sz w:val="28"/>
          <w:szCs w:val="28"/>
          <w:shd w:val="clear" w:color="auto" w:fill="FFFFFF"/>
          <w:lang w:val="fi-FI"/>
        </w:rPr>
        <w:t>phát</w:t>
      </w:r>
      <w:r w:rsidR="00CA3AEA">
        <w:rPr>
          <w:rFonts w:ascii="Times New Roman" w:hAnsi="Times New Roman"/>
          <w:sz w:val="28"/>
          <w:szCs w:val="28"/>
          <w:shd w:val="clear" w:color="auto" w:fill="FFFFFF"/>
          <w:lang w:val="fi-FI"/>
        </w:rPr>
        <w:t xml:space="preserve"> </w:t>
      </w:r>
      <w:r w:rsidR="00CA3AEA" w:rsidRPr="00D75B57">
        <w:rPr>
          <w:rFonts w:ascii="Times New Roman" w:hAnsi="Times New Roman"/>
          <w:sz w:val="28"/>
          <w:szCs w:val="28"/>
          <w:shd w:val="clear" w:color="auto" w:fill="FFFFFF"/>
          <w:lang w:val="fi-FI"/>
        </w:rPr>
        <w:t>hiện</w:t>
      </w:r>
      <w:r w:rsidR="00CA3AEA">
        <w:rPr>
          <w:rFonts w:ascii="Times New Roman" w:hAnsi="Times New Roman"/>
          <w:sz w:val="28"/>
          <w:szCs w:val="28"/>
          <w:shd w:val="clear" w:color="auto" w:fill="FFFFFF"/>
          <w:lang w:val="fi-FI"/>
        </w:rPr>
        <w:t xml:space="preserve"> </w:t>
      </w:r>
      <w:r w:rsidR="00CA3AEA" w:rsidRPr="00D75B57">
        <w:rPr>
          <w:rFonts w:ascii="Times New Roman" w:hAnsi="Times New Roman"/>
          <w:sz w:val="28"/>
          <w:szCs w:val="28"/>
          <w:shd w:val="clear" w:color="auto" w:fill="FFFFFF"/>
          <w:lang w:val="fi-FI"/>
        </w:rPr>
        <w:t>vi</w:t>
      </w:r>
      <w:r w:rsidR="00CA3AEA">
        <w:rPr>
          <w:rFonts w:ascii="Times New Roman" w:hAnsi="Times New Roman"/>
          <w:sz w:val="28"/>
          <w:szCs w:val="28"/>
          <w:shd w:val="clear" w:color="auto" w:fill="FFFFFF"/>
          <w:lang w:val="fi-FI"/>
        </w:rPr>
        <w:t xml:space="preserve"> </w:t>
      </w:r>
      <w:r w:rsidR="00CA3AEA" w:rsidRPr="00D75B57">
        <w:rPr>
          <w:rFonts w:ascii="Times New Roman" w:hAnsi="Times New Roman"/>
          <w:sz w:val="28"/>
          <w:szCs w:val="28"/>
          <w:shd w:val="clear" w:color="auto" w:fill="FFFFFF"/>
          <w:lang w:val="fi-FI"/>
        </w:rPr>
        <w:t>phạm</w:t>
      </w:r>
      <w:r w:rsidR="00CA3AEA">
        <w:rPr>
          <w:rFonts w:ascii="Times New Roman" w:hAnsi="Times New Roman"/>
          <w:sz w:val="28"/>
          <w:szCs w:val="28"/>
          <w:shd w:val="clear" w:color="auto" w:fill="FFFFFF"/>
          <w:lang w:val="fi-FI"/>
        </w:rPr>
        <w:t xml:space="preserve"> </w:t>
      </w:r>
      <w:r w:rsidR="000C3CC8">
        <w:rPr>
          <w:rFonts w:ascii="Times New Roman" w:hAnsi="Times New Roman"/>
          <w:sz w:val="28"/>
          <w:szCs w:val="28"/>
          <w:shd w:val="clear" w:color="auto" w:fill="FFFFFF"/>
          <w:lang w:val="fi-FI"/>
        </w:rPr>
        <w:t>và</w:t>
      </w:r>
      <w:r w:rsidR="00CA3AEA">
        <w:rPr>
          <w:rFonts w:ascii="Times New Roman" w:hAnsi="Times New Roman"/>
          <w:sz w:val="28"/>
          <w:szCs w:val="28"/>
          <w:shd w:val="clear" w:color="auto" w:fill="FFFFFF"/>
          <w:lang w:val="fi-FI"/>
        </w:rPr>
        <w:t xml:space="preserve"> </w:t>
      </w:r>
      <w:r w:rsidR="00CA3AEA" w:rsidRPr="00D75B57">
        <w:rPr>
          <w:rFonts w:ascii="Times New Roman" w:hAnsi="Times New Roman"/>
          <w:sz w:val="28"/>
          <w:szCs w:val="28"/>
          <w:shd w:val="clear" w:color="auto" w:fill="FFFFFF"/>
          <w:lang w:val="fi-FI"/>
        </w:rPr>
        <w:t>kiến</w:t>
      </w:r>
      <w:r w:rsidR="00CA3AEA">
        <w:rPr>
          <w:rFonts w:ascii="Times New Roman" w:hAnsi="Times New Roman"/>
          <w:sz w:val="28"/>
          <w:szCs w:val="28"/>
          <w:shd w:val="clear" w:color="auto" w:fill="FFFFFF"/>
          <w:lang w:val="fi-FI"/>
        </w:rPr>
        <w:t xml:space="preserve"> </w:t>
      </w:r>
      <w:r w:rsidR="00CA3AEA" w:rsidRPr="00D75B57">
        <w:rPr>
          <w:rFonts w:ascii="Times New Roman" w:hAnsi="Times New Roman"/>
          <w:sz w:val="28"/>
          <w:szCs w:val="28"/>
          <w:shd w:val="clear" w:color="auto" w:fill="FFFFFF"/>
          <w:lang w:val="fi-FI"/>
        </w:rPr>
        <w:t>nghị</w:t>
      </w:r>
      <w:r w:rsidR="00CA3AEA">
        <w:rPr>
          <w:rFonts w:ascii="Times New Roman" w:hAnsi="Times New Roman"/>
          <w:sz w:val="28"/>
          <w:szCs w:val="28"/>
          <w:shd w:val="clear" w:color="auto" w:fill="FFFFFF"/>
          <w:lang w:val="fi-FI"/>
        </w:rPr>
        <w:t xml:space="preserve"> </w:t>
      </w:r>
      <w:r w:rsidR="00CA3AEA" w:rsidRPr="00D75B57">
        <w:rPr>
          <w:rFonts w:ascii="Times New Roman" w:hAnsi="Times New Roman"/>
          <w:sz w:val="28"/>
          <w:szCs w:val="28"/>
          <w:shd w:val="clear" w:color="auto" w:fill="FFFFFF"/>
          <w:lang w:val="fi-FI"/>
        </w:rPr>
        <w:t>thu</w:t>
      </w:r>
      <w:r w:rsidR="00CA3AEA">
        <w:rPr>
          <w:rFonts w:ascii="Times New Roman" w:hAnsi="Times New Roman"/>
          <w:sz w:val="28"/>
          <w:szCs w:val="28"/>
          <w:shd w:val="clear" w:color="auto" w:fill="FFFFFF"/>
          <w:lang w:val="fi-FI"/>
        </w:rPr>
        <w:t xml:space="preserve"> </w:t>
      </w:r>
      <w:r w:rsidR="00CA3AEA" w:rsidRPr="00D75B57">
        <w:rPr>
          <w:rFonts w:ascii="Times New Roman" w:hAnsi="Times New Roman"/>
          <w:sz w:val="28"/>
          <w:szCs w:val="28"/>
          <w:shd w:val="clear" w:color="auto" w:fill="FFFFFF"/>
          <w:lang w:val="fi-FI"/>
        </w:rPr>
        <w:t>hồi</w:t>
      </w:r>
      <w:r w:rsidR="000C3CC8">
        <w:rPr>
          <w:rFonts w:ascii="Times New Roman" w:hAnsi="Times New Roman"/>
          <w:sz w:val="28"/>
          <w:szCs w:val="28"/>
          <w:shd w:val="clear" w:color="auto" w:fill="FFFFFF"/>
          <w:lang w:val="fi-FI"/>
        </w:rPr>
        <w:t xml:space="preserve"> 1,1</w:t>
      </w:r>
      <w:r w:rsidR="00CA3AEA">
        <w:rPr>
          <w:rFonts w:ascii="Times New Roman" w:hAnsi="Times New Roman"/>
          <w:sz w:val="28"/>
          <w:szCs w:val="28"/>
          <w:shd w:val="clear" w:color="auto" w:fill="FFFFFF"/>
          <w:lang w:val="fi-FI"/>
        </w:rPr>
        <w:t xml:space="preserve"> tỷ </w:t>
      </w:r>
      <w:r w:rsidR="00CA3AEA" w:rsidRPr="0095109D">
        <w:rPr>
          <w:rFonts w:ascii="Times New Roman" w:hAnsi="Times New Roman"/>
          <w:sz w:val="28"/>
          <w:szCs w:val="28"/>
          <w:shd w:val="clear" w:color="auto" w:fill="FFFFFF"/>
          <w:lang w:val="fi-FI"/>
        </w:rPr>
        <w:t>đồng,</w:t>
      </w:r>
      <w:r w:rsidR="00CA3AEA">
        <w:rPr>
          <w:rFonts w:ascii="Times New Roman" w:hAnsi="Times New Roman"/>
          <w:sz w:val="28"/>
          <w:szCs w:val="28"/>
          <w:shd w:val="clear" w:color="auto" w:fill="FFFFFF"/>
          <w:lang w:val="fi-FI"/>
        </w:rPr>
        <w:t xml:space="preserve"> </w:t>
      </w:r>
      <w:r w:rsidR="00CA3AEA" w:rsidRPr="00D75B57">
        <w:rPr>
          <w:rFonts w:ascii="Times New Roman" w:hAnsi="Times New Roman"/>
          <w:sz w:val="28"/>
          <w:szCs w:val="28"/>
          <w:shd w:val="clear" w:color="auto" w:fill="FFFFFF"/>
          <w:lang w:val="fi-FI"/>
        </w:rPr>
        <w:t>kiến</w:t>
      </w:r>
      <w:r w:rsidR="00CA3AEA">
        <w:rPr>
          <w:rFonts w:ascii="Times New Roman" w:hAnsi="Times New Roman"/>
          <w:sz w:val="28"/>
          <w:szCs w:val="28"/>
          <w:shd w:val="clear" w:color="auto" w:fill="FFFFFF"/>
          <w:lang w:val="fi-FI"/>
        </w:rPr>
        <w:t xml:space="preserve"> </w:t>
      </w:r>
      <w:r w:rsidR="00CA3AEA" w:rsidRPr="00D75B57">
        <w:rPr>
          <w:rFonts w:ascii="Times New Roman" w:hAnsi="Times New Roman"/>
          <w:sz w:val="28"/>
          <w:szCs w:val="28"/>
          <w:shd w:val="clear" w:color="auto" w:fill="FFFFFF"/>
          <w:lang w:val="fi-FI"/>
        </w:rPr>
        <w:t>nghị</w:t>
      </w:r>
      <w:r w:rsidR="00CA3AEA">
        <w:rPr>
          <w:rFonts w:ascii="Times New Roman" w:hAnsi="Times New Roman"/>
          <w:sz w:val="28"/>
          <w:szCs w:val="28"/>
          <w:shd w:val="clear" w:color="auto" w:fill="FFFFFF"/>
          <w:lang w:val="fi-FI"/>
        </w:rPr>
        <w:t xml:space="preserve"> </w:t>
      </w:r>
      <w:r w:rsidR="00CA3AEA" w:rsidRPr="00D75B57">
        <w:rPr>
          <w:rFonts w:ascii="Times New Roman" w:hAnsi="Times New Roman"/>
          <w:sz w:val="28"/>
          <w:szCs w:val="28"/>
          <w:shd w:val="clear" w:color="auto" w:fill="FFFFFF"/>
          <w:lang w:val="fi-FI"/>
        </w:rPr>
        <w:t>xử</w:t>
      </w:r>
      <w:r w:rsidR="00CA3AEA">
        <w:rPr>
          <w:rFonts w:ascii="Times New Roman" w:hAnsi="Times New Roman"/>
          <w:sz w:val="28"/>
          <w:szCs w:val="28"/>
          <w:shd w:val="clear" w:color="auto" w:fill="FFFFFF"/>
          <w:lang w:val="fi-FI"/>
        </w:rPr>
        <w:t xml:space="preserve"> </w:t>
      </w:r>
      <w:r w:rsidR="00CA3AEA" w:rsidRPr="00D75B57">
        <w:rPr>
          <w:rFonts w:ascii="Times New Roman" w:hAnsi="Times New Roman"/>
          <w:sz w:val="28"/>
          <w:szCs w:val="28"/>
          <w:shd w:val="clear" w:color="auto" w:fill="FFFFFF"/>
          <w:lang w:val="fi-FI"/>
        </w:rPr>
        <w:t>lý</w:t>
      </w:r>
      <w:r w:rsidR="00CA3AEA">
        <w:rPr>
          <w:rFonts w:ascii="Times New Roman" w:hAnsi="Times New Roman"/>
          <w:sz w:val="28"/>
          <w:szCs w:val="28"/>
          <w:shd w:val="clear" w:color="auto" w:fill="FFFFFF"/>
          <w:lang w:val="fi-FI"/>
        </w:rPr>
        <w:t xml:space="preserve"> </w:t>
      </w:r>
      <w:r w:rsidR="00CA3AEA" w:rsidRPr="00D75B57">
        <w:rPr>
          <w:rFonts w:ascii="Times New Roman" w:hAnsi="Times New Roman"/>
          <w:sz w:val="28"/>
          <w:szCs w:val="28"/>
          <w:shd w:val="clear" w:color="auto" w:fill="FFFFFF"/>
          <w:lang w:val="fi-FI"/>
        </w:rPr>
        <w:t>hành</w:t>
      </w:r>
      <w:r w:rsidR="00CA3AEA">
        <w:rPr>
          <w:rFonts w:ascii="Times New Roman" w:hAnsi="Times New Roman"/>
          <w:sz w:val="28"/>
          <w:szCs w:val="28"/>
          <w:shd w:val="clear" w:color="auto" w:fill="FFFFFF"/>
          <w:lang w:val="fi-FI"/>
        </w:rPr>
        <w:t xml:space="preserve"> </w:t>
      </w:r>
      <w:r w:rsidR="00CA3AEA" w:rsidRPr="00D75B57">
        <w:rPr>
          <w:rFonts w:ascii="Times New Roman" w:hAnsi="Times New Roman"/>
          <w:sz w:val="28"/>
          <w:szCs w:val="28"/>
          <w:shd w:val="clear" w:color="auto" w:fill="FFFFFF"/>
          <w:lang w:val="fi-FI"/>
        </w:rPr>
        <w:t>chính</w:t>
      </w:r>
      <w:r w:rsidR="00CA3AEA">
        <w:rPr>
          <w:rFonts w:ascii="Times New Roman" w:hAnsi="Times New Roman"/>
          <w:sz w:val="28"/>
          <w:szCs w:val="28"/>
          <w:shd w:val="clear" w:color="auto" w:fill="FFFFFF"/>
          <w:lang w:val="fi-FI"/>
        </w:rPr>
        <w:t xml:space="preserve"> </w:t>
      </w:r>
      <w:r w:rsidR="00CA3AEA" w:rsidRPr="00D75B57">
        <w:rPr>
          <w:rFonts w:ascii="Times New Roman" w:hAnsi="Times New Roman"/>
          <w:sz w:val="28"/>
          <w:szCs w:val="28"/>
          <w:shd w:val="clear" w:color="auto" w:fill="FFFFFF"/>
          <w:lang w:val="fi-FI"/>
        </w:rPr>
        <w:t>đối</w:t>
      </w:r>
      <w:r w:rsidR="00CA3AEA">
        <w:rPr>
          <w:rFonts w:ascii="Times New Roman" w:hAnsi="Times New Roman"/>
          <w:sz w:val="28"/>
          <w:szCs w:val="28"/>
          <w:shd w:val="clear" w:color="auto" w:fill="FFFFFF"/>
          <w:lang w:val="fi-FI"/>
        </w:rPr>
        <w:t xml:space="preserve"> </w:t>
      </w:r>
      <w:r w:rsidR="00CA3AEA" w:rsidRPr="00D75B57">
        <w:rPr>
          <w:rFonts w:ascii="Times New Roman" w:hAnsi="Times New Roman"/>
          <w:sz w:val="28"/>
          <w:szCs w:val="28"/>
          <w:shd w:val="clear" w:color="auto" w:fill="FFFFFF"/>
          <w:lang w:val="fi-FI"/>
        </w:rPr>
        <w:t>với</w:t>
      </w:r>
      <w:r w:rsidR="00CA3AEA">
        <w:rPr>
          <w:rFonts w:ascii="Times New Roman" w:hAnsi="Times New Roman"/>
          <w:sz w:val="28"/>
          <w:szCs w:val="28"/>
          <w:shd w:val="clear" w:color="auto" w:fill="FFFFFF"/>
          <w:lang w:val="fi-FI"/>
        </w:rPr>
        <w:t xml:space="preserve"> </w:t>
      </w:r>
      <w:r w:rsidR="000C3CC8">
        <w:rPr>
          <w:rFonts w:ascii="Times New Roman" w:hAnsi="Times New Roman"/>
          <w:sz w:val="28"/>
          <w:szCs w:val="28"/>
          <w:shd w:val="clear" w:color="auto" w:fill="FFFFFF"/>
          <w:lang w:val="fi-FI"/>
        </w:rPr>
        <w:t>10</w:t>
      </w:r>
      <w:r w:rsidR="00CA3AEA">
        <w:rPr>
          <w:rFonts w:ascii="Times New Roman" w:hAnsi="Times New Roman"/>
          <w:sz w:val="28"/>
          <w:szCs w:val="28"/>
          <w:shd w:val="clear" w:color="auto" w:fill="FFFFFF"/>
          <w:lang w:val="fi-FI"/>
        </w:rPr>
        <w:t xml:space="preserve"> </w:t>
      </w:r>
      <w:r w:rsidR="00CA3AEA" w:rsidRPr="00A3360F">
        <w:rPr>
          <w:rFonts w:ascii="Times New Roman" w:hAnsi="Times New Roman"/>
          <w:sz w:val="28"/>
          <w:szCs w:val="28"/>
          <w:shd w:val="clear" w:color="auto" w:fill="FFFFFF"/>
          <w:lang w:val="fi-FI"/>
        </w:rPr>
        <w:t>tổ</w:t>
      </w:r>
      <w:r w:rsidR="00CA3AEA">
        <w:rPr>
          <w:rFonts w:ascii="Times New Roman" w:hAnsi="Times New Roman"/>
          <w:sz w:val="28"/>
          <w:szCs w:val="28"/>
          <w:shd w:val="clear" w:color="auto" w:fill="FFFFFF"/>
          <w:lang w:val="fi-FI"/>
        </w:rPr>
        <w:t xml:space="preserve"> </w:t>
      </w:r>
      <w:r w:rsidR="00CA3AEA" w:rsidRPr="00A3360F">
        <w:rPr>
          <w:rFonts w:ascii="Times New Roman" w:hAnsi="Times New Roman"/>
          <w:sz w:val="28"/>
          <w:szCs w:val="28"/>
          <w:shd w:val="clear" w:color="auto" w:fill="FFFFFF"/>
          <w:lang w:val="fi-FI"/>
        </w:rPr>
        <w:t>chức</w:t>
      </w:r>
      <w:r w:rsidR="00CA3AEA">
        <w:rPr>
          <w:rFonts w:ascii="Times New Roman" w:hAnsi="Times New Roman"/>
          <w:sz w:val="28"/>
          <w:szCs w:val="28"/>
          <w:shd w:val="clear" w:color="auto" w:fill="FFFFFF"/>
          <w:lang w:val="fi-FI"/>
        </w:rPr>
        <w:t xml:space="preserve"> </w:t>
      </w:r>
      <w:r w:rsidR="00CA3AEA" w:rsidRPr="00A3360F">
        <w:rPr>
          <w:rFonts w:ascii="Times New Roman" w:hAnsi="Times New Roman"/>
          <w:sz w:val="28"/>
          <w:szCs w:val="28"/>
          <w:shd w:val="clear" w:color="auto" w:fill="FFFFFF"/>
          <w:lang w:val="fi-FI"/>
        </w:rPr>
        <w:t>và</w:t>
      </w:r>
      <w:r w:rsidR="00CA3AEA">
        <w:rPr>
          <w:rFonts w:ascii="Times New Roman" w:hAnsi="Times New Roman"/>
          <w:sz w:val="28"/>
          <w:szCs w:val="28"/>
          <w:shd w:val="clear" w:color="auto" w:fill="FFFFFF"/>
          <w:lang w:val="fi-FI"/>
        </w:rPr>
        <w:t xml:space="preserve"> </w:t>
      </w:r>
      <w:r w:rsidR="000C3CC8">
        <w:rPr>
          <w:rFonts w:ascii="Times New Roman" w:hAnsi="Times New Roman"/>
          <w:sz w:val="28"/>
          <w:szCs w:val="28"/>
          <w:shd w:val="clear" w:color="auto" w:fill="FFFFFF"/>
          <w:lang w:val="fi-FI"/>
        </w:rPr>
        <w:t>23</w:t>
      </w:r>
      <w:r w:rsidR="00CA3AEA">
        <w:rPr>
          <w:rFonts w:ascii="Times New Roman" w:hAnsi="Times New Roman"/>
          <w:sz w:val="28"/>
          <w:szCs w:val="28"/>
          <w:shd w:val="clear" w:color="auto" w:fill="FFFFFF"/>
          <w:lang w:val="fi-FI"/>
        </w:rPr>
        <w:t xml:space="preserve"> </w:t>
      </w:r>
      <w:r w:rsidR="00CA3AEA" w:rsidRPr="00A3360F">
        <w:rPr>
          <w:rFonts w:ascii="Times New Roman" w:hAnsi="Times New Roman"/>
          <w:sz w:val="28"/>
          <w:szCs w:val="28"/>
          <w:shd w:val="clear" w:color="auto" w:fill="FFFFFF"/>
          <w:lang w:val="fi-FI"/>
        </w:rPr>
        <w:t>cá</w:t>
      </w:r>
      <w:r w:rsidR="00CA3AEA">
        <w:rPr>
          <w:rFonts w:ascii="Times New Roman" w:hAnsi="Times New Roman"/>
          <w:sz w:val="28"/>
          <w:szCs w:val="28"/>
          <w:shd w:val="clear" w:color="auto" w:fill="FFFFFF"/>
          <w:lang w:val="fi-FI"/>
        </w:rPr>
        <w:t xml:space="preserve"> </w:t>
      </w:r>
      <w:r w:rsidR="00CA3AEA" w:rsidRPr="00A3360F">
        <w:rPr>
          <w:rFonts w:ascii="Times New Roman" w:hAnsi="Times New Roman"/>
          <w:sz w:val="28"/>
          <w:szCs w:val="28"/>
          <w:shd w:val="clear" w:color="auto" w:fill="FFFFFF"/>
          <w:lang w:val="fi-FI"/>
        </w:rPr>
        <w:t>nhân</w:t>
      </w:r>
      <w:r w:rsidR="00CA3AEA" w:rsidRPr="00982FDA">
        <w:rPr>
          <w:rFonts w:ascii="Times New Roman" w:hAnsi="Times New Roman"/>
          <w:sz w:val="28"/>
          <w:szCs w:val="28"/>
          <w:shd w:val="clear" w:color="auto" w:fill="FFFFFF"/>
        </w:rPr>
        <w:t>;</w:t>
      </w:r>
      <w:r w:rsidR="00CA3AEA">
        <w:rPr>
          <w:rFonts w:ascii="Times New Roman" w:hAnsi="Times New Roman"/>
          <w:sz w:val="28"/>
          <w:szCs w:val="28"/>
          <w:shd w:val="clear" w:color="auto" w:fill="FFFFFF"/>
        </w:rPr>
        <w:t xml:space="preserve"> </w:t>
      </w:r>
      <w:r w:rsidR="00CA3AEA" w:rsidRPr="00982FDA">
        <w:rPr>
          <w:rStyle w:val="BodyTextChar1"/>
          <w:sz w:val="28"/>
          <w:szCs w:val="28"/>
        </w:rPr>
        <w:t>ban</w:t>
      </w:r>
      <w:r w:rsidR="00CA3AEA">
        <w:rPr>
          <w:rStyle w:val="BodyTextChar1"/>
          <w:sz w:val="28"/>
          <w:szCs w:val="28"/>
        </w:rPr>
        <w:t xml:space="preserve"> </w:t>
      </w:r>
      <w:r w:rsidR="00CA3AEA" w:rsidRPr="00982FDA">
        <w:rPr>
          <w:rStyle w:val="BodyTextChar1"/>
          <w:sz w:val="28"/>
          <w:szCs w:val="28"/>
        </w:rPr>
        <w:t>hành</w:t>
      </w:r>
      <w:r w:rsidR="00CA3AEA">
        <w:rPr>
          <w:rStyle w:val="BodyTextChar1"/>
          <w:sz w:val="28"/>
          <w:szCs w:val="28"/>
        </w:rPr>
        <w:t xml:space="preserve"> </w:t>
      </w:r>
      <w:r w:rsidR="000C3CC8">
        <w:rPr>
          <w:rFonts w:ascii="Times New Roman" w:hAnsi="Times New Roman"/>
          <w:sz w:val="28"/>
          <w:szCs w:val="28"/>
          <w:lang w:val="en-US"/>
        </w:rPr>
        <w:t>36</w:t>
      </w:r>
      <w:r w:rsidR="00CA3AEA">
        <w:rPr>
          <w:rFonts w:ascii="Times New Roman" w:hAnsi="Times New Roman"/>
          <w:sz w:val="28"/>
          <w:szCs w:val="28"/>
          <w:lang w:val="en-US"/>
        </w:rPr>
        <w:t xml:space="preserve"> </w:t>
      </w:r>
      <w:r w:rsidR="00CA3AEA" w:rsidRPr="00D75B57">
        <w:rPr>
          <w:rFonts w:ascii="Times New Roman" w:hAnsi="Times New Roman"/>
          <w:sz w:val="28"/>
          <w:szCs w:val="28"/>
        </w:rPr>
        <w:t>quyết</w:t>
      </w:r>
      <w:r w:rsidR="00CA3AEA">
        <w:rPr>
          <w:rFonts w:ascii="Times New Roman" w:hAnsi="Times New Roman"/>
          <w:sz w:val="28"/>
          <w:szCs w:val="28"/>
        </w:rPr>
        <w:t xml:space="preserve"> </w:t>
      </w:r>
      <w:r w:rsidR="00CA3AEA" w:rsidRPr="00D75B57">
        <w:rPr>
          <w:rFonts w:ascii="Times New Roman" w:hAnsi="Times New Roman"/>
          <w:sz w:val="28"/>
          <w:szCs w:val="28"/>
        </w:rPr>
        <w:t>định</w:t>
      </w:r>
      <w:r w:rsidR="00CA3AEA">
        <w:rPr>
          <w:rFonts w:ascii="Times New Roman" w:hAnsi="Times New Roman"/>
          <w:sz w:val="28"/>
          <w:szCs w:val="28"/>
        </w:rPr>
        <w:t xml:space="preserve"> </w:t>
      </w:r>
      <w:r w:rsidR="00CA3AEA" w:rsidRPr="00D75B57">
        <w:rPr>
          <w:rFonts w:ascii="Times New Roman" w:hAnsi="Times New Roman"/>
          <w:sz w:val="28"/>
          <w:szCs w:val="28"/>
        </w:rPr>
        <w:t>xử</w:t>
      </w:r>
      <w:r w:rsidR="00CA3AEA">
        <w:rPr>
          <w:rFonts w:ascii="Times New Roman" w:hAnsi="Times New Roman"/>
          <w:sz w:val="28"/>
          <w:szCs w:val="28"/>
        </w:rPr>
        <w:t xml:space="preserve"> </w:t>
      </w:r>
      <w:r w:rsidR="00CA3AEA" w:rsidRPr="00D75B57">
        <w:rPr>
          <w:rFonts w:ascii="Times New Roman" w:hAnsi="Times New Roman"/>
          <w:sz w:val="28"/>
          <w:szCs w:val="28"/>
        </w:rPr>
        <w:t>phạt</w:t>
      </w:r>
      <w:r w:rsidR="00CA3AEA">
        <w:rPr>
          <w:rFonts w:ascii="Times New Roman" w:hAnsi="Times New Roman"/>
          <w:sz w:val="28"/>
          <w:szCs w:val="28"/>
        </w:rPr>
        <w:t xml:space="preserve"> </w:t>
      </w:r>
      <w:r w:rsidR="00CA3AEA" w:rsidRPr="00D75B57">
        <w:rPr>
          <w:rFonts w:ascii="Times New Roman" w:hAnsi="Times New Roman"/>
          <w:sz w:val="28"/>
          <w:szCs w:val="28"/>
        </w:rPr>
        <w:t>hành</w:t>
      </w:r>
      <w:r w:rsidR="00CA3AEA">
        <w:rPr>
          <w:rFonts w:ascii="Times New Roman" w:hAnsi="Times New Roman"/>
          <w:sz w:val="28"/>
          <w:szCs w:val="28"/>
        </w:rPr>
        <w:t xml:space="preserve"> </w:t>
      </w:r>
      <w:r w:rsidR="00CA3AEA" w:rsidRPr="00D75B57">
        <w:rPr>
          <w:rFonts w:ascii="Times New Roman" w:hAnsi="Times New Roman"/>
          <w:sz w:val="28"/>
          <w:szCs w:val="28"/>
        </w:rPr>
        <w:t>chính</w:t>
      </w:r>
      <w:r w:rsidR="00CA3AEA">
        <w:rPr>
          <w:rFonts w:ascii="Times New Roman" w:hAnsi="Times New Roman"/>
          <w:sz w:val="28"/>
          <w:szCs w:val="28"/>
        </w:rPr>
        <w:t xml:space="preserve"> </w:t>
      </w:r>
      <w:r w:rsidR="00CA3AEA" w:rsidRPr="00D75B57">
        <w:rPr>
          <w:rFonts w:ascii="Times New Roman" w:hAnsi="Times New Roman"/>
          <w:sz w:val="28"/>
          <w:szCs w:val="28"/>
        </w:rPr>
        <w:t>với</w:t>
      </w:r>
      <w:r w:rsidR="00CA3AEA">
        <w:rPr>
          <w:rFonts w:ascii="Times New Roman" w:hAnsi="Times New Roman"/>
          <w:sz w:val="28"/>
          <w:szCs w:val="28"/>
        </w:rPr>
        <w:t xml:space="preserve"> </w:t>
      </w:r>
      <w:r w:rsidR="00CA3AEA" w:rsidRPr="00D75B57">
        <w:rPr>
          <w:rFonts w:ascii="Times New Roman" w:hAnsi="Times New Roman"/>
          <w:sz w:val="28"/>
          <w:szCs w:val="28"/>
        </w:rPr>
        <w:t>số</w:t>
      </w:r>
      <w:r w:rsidR="00CA3AEA">
        <w:rPr>
          <w:rFonts w:ascii="Times New Roman" w:hAnsi="Times New Roman"/>
          <w:sz w:val="28"/>
          <w:szCs w:val="28"/>
        </w:rPr>
        <w:t xml:space="preserve"> </w:t>
      </w:r>
      <w:r w:rsidR="00CA3AEA" w:rsidRPr="00D75B57">
        <w:rPr>
          <w:rFonts w:ascii="Times New Roman" w:hAnsi="Times New Roman"/>
          <w:sz w:val="28"/>
          <w:szCs w:val="28"/>
        </w:rPr>
        <w:t>tiền</w:t>
      </w:r>
      <w:r w:rsidR="00CA3AEA">
        <w:rPr>
          <w:rFonts w:ascii="Times New Roman" w:hAnsi="Times New Roman"/>
          <w:sz w:val="28"/>
          <w:szCs w:val="28"/>
        </w:rPr>
        <w:t xml:space="preserve"> </w:t>
      </w:r>
      <w:r w:rsidR="000C3CC8">
        <w:rPr>
          <w:rFonts w:ascii="Times New Roman" w:hAnsi="Times New Roman"/>
          <w:sz w:val="28"/>
          <w:szCs w:val="28"/>
          <w:lang w:val="en-US"/>
        </w:rPr>
        <w:t>1,9</w:t>
      </w:r>
      <w:r w:rsidR="00CA3AEA">
        <w:rPr>
          <w:rFonts w:ascii="Times New Roman" w:hAnsi="Times New Roman"/>
          <w:sz w:val="28"/>
          <w:szCs w:val="28"/>
        </w:rPr>
        <w:t xml:space="preserve"> tỷ </w:t>
      </w:r>
      <w:r w:rsidR="00CA3AEA" w:rsidRPr="00D75B57">
        <w:rPr>
          <w:rFonts w:ascii="Times New Roman" w:hAnsi="Times New Roman"/>
          <w:sz w:val="28"/>
          <w:szCs w:val="28"/>
        </w:rPr>
        <w:t>đồng</w:t>
      </w:r>
      <w:r w:rsidR="00CA3AEA" w:rsidRPr="00982FDA">
        <w:rPr>
          <w:rFonts w:ascii="Times New Roman" w:hAnsi="Times New Roman"/>
        </w:rPr>
        <w:t>.</w:t>
      </w:r>
      <w:r w:rsidR="00CA3AEA">
        <w:rPr>
          <w:rFonts w:ascii="Times New Roman" w:hAnsi="Times New Roman"/>
        </w:rPr>
        <w:t xml:space="preserve"> </w:t>
      </w:r>
      <w:r w:rsidR="00CA3AEA" w:rsidRPr="00982FDA">
        <w:rPr>
          <w:rStyle w:val="BodyTextChar1"/>
          <w:sz w:val="28"/>
          <w:szCs w:val="28"/>
        </w:rPr>
        <w:t>Qua</w:t>
      </w:r>
      <w:r w:rsidR="00CA3AEA">
        <w:rPr>
          <w:rStyle w:val="BodyTextChar1"/>
          <w:sz w:val="28"/>
          <w:szCs w:val="28"/>
        </w:rPr>
        <w:t xml:space="preserve"> </w:t>
      </w:r>
      <w:r w:rsidR="00CA3AEA" w:rsidRPr="00982FDA">
        <w:rPr>
          <w:rStyle w:val="BodyTextChar1"/>
          <w:sz w:val="28"/>
          <w:szCs w:val="28"/>
        </w:rPr>
        <w:t>thanh,</w:t>
      </w:r>
      <w:r w:rsidR="00CA3AEA">
        <w:rPr>
          <w:rStyle w:val="BodyTextChar1"/>
          <w:sz w:val="28"/>
          <w:szCs w:val="28"/>
        </w:rPr>
        <w:t xml:space="preserve"> </w:t>
      </w:r>
      <w:r w:rsidR="00CA3AEA" w:rsidRPr="00982FDA">
        <w:rPr>
          <w:rStyle w:val="BodyTextChar1"/>
          <w:sz w:val="28"/>
          <w:szCs w:val="28"/>
        </w:rPr>
        <w:t>kiểm</w:t>
      </w:r>
      <w:r w:rsidR="00CA3AEA">
        <w:rPr>
          <w:rStyle w:val="BodyTextChar1"/>
          <w:sz w:val="28"/>
          <w:szCs w:val="28"/>
        </w:rPr>
        <w:t xml:space="preserve"> </w:t>
      </w:r>
      <w:r w:rsidR="00CA3AEA" w:rsidRPr="00982FDA">
        <w:rPr>
          <w:rStyle w:val="BodyTextChar1"/>
          <w:sz w:val="28"/>
          <w:szCs w:val="28"/>
        </w:rPr>
        <w:t>tra</w:t>
      </w:r>
      <w:r w:rsidR="00CA3AEA">
        <w:rPr>
          <w:rStyle w:val="BodyTextChar1"/>
          <w:sz w:val="28"/>
          <w:szCs w:val="28"/>
        </w:rPr>
        <w:t xml:space="preserve"> </w:t>
      </w:r>
      <w:r w:rsidR="00CA3AEA" w:rsidRPr="00982FDA">
        <w:rPr>
          <w:rStyle w:val="BodyTextChar1"/>
          <w:sz w:val="28"/>
          <w:szCs w:val="28"/>
        </w:rPr>
        <w:t>đã</w:t>
      </w:r>
      <w:r w:rsidR="00CA3AEA">
        <w:rPr>
          <w:rStyle w:val="BodyTextChar1"/>
          <w:sz w:val="28"/>
          <w:szCs w:val="28"/>
        </w:rPr>
        <w:t xml:space="preserve"> </w:t>
      </w:r>
      <w:r w:rsidR="00CA3AEA" w:rsidRPr="00982FDA">
        <w:rPr>
          <w:rStyle w:val="BodyTextChar1"/>
          <w:sz w:val="28"/>
          <w:szCs w:val="28"/>
        </w:rPr>
        <w:t>chấn</w:t>
      </w:r>
      <w:r w:rsidR="00CA3AEA">
        <w:rPr>
          <w:rStyle w:val="BodyTextChar1"/>
          <w:sz w:val="28"/>
          <w:szCs w:val="28"/>
        </w:rPr>
        <w:t xml:space="preserve"> </w:t>
      </w:r>
      <w:r w:rsidR="00CA3AEA" w:rsidRPr="00982FDA">
        <w:rPr>
          <w:rStyle w:val="BodyTextChar1"/>
          <w:sz w:val="28"/>
          <w:szCs w:val="28"/>
        </w:rPr>
        <w:t>chỉnh</w:t>
      </w:r>
      <w:r w:rsidR="00CA3AEA">
        <w:rPr>
          <w:rStyle w:val="BodyTextChar1"/>
          <w:sz w:val="28"/>
          <w:szCs w:val="28"/>
        </w:rPr>
        <w:t xml:space="preserve"> </w:t>
      </w:r>
      <w:r w:rsidR="00CA3AEA" w:rsidRPr="00982FDA">
        <w:rPr>
          <w:rStyle w:val="BodyTextChar1"/>
          <w:sz w:val="28"/>
          <w:szCs w:val="28"/>
        </w:rPr>
        <w:t>công</w:t>
      </w:r>
      <w:r w:rsidR="00CA3AEA">
        <w:rPr>
          <w:rStyle w:val="BodyTextChar1"/>
          <w:sz w:val="28"/>
          <w:szCs w:val="28"/>
        </w:rPr>
        <w:t xml:space="preserve"> </w:t>
      </w:r>
      <w:r w:rsidR="00CA3AEA" w:rsidRPr="00982FDA">
        <w:rPr>
          <w:rStyle w:val="BodyTextChar1"/>
          <w:sz w:val="28"/>
          <w:szCs w:val="28"/>
        </w:rPr>
        <w:t>tác</w:t>
      </w:r>
      <w:r w:rsidR="00CA3AEA">
        <w:rPr>
          <w:rStyle w:val="BodyTextChar1"/>
          <w:sz w:val="28"/>
          <w:szCs w:val="28"/>
        </w:rPr>
        <w:t xml:space="preserve"> </w:t>
      </w:r>
      <w:r w:rsidR="00CA3AEA" w:rsidRPr="00982FDA">
        <w:rPr>
          <w:rStyle w:val="BodyTextChar1"/>
          <w:sz w:val="28"/>
          <w:szCs w:val="28"/>
        </w:rPr>
        <w:t>quản</w:t>
      </w:r>
      <w:r w:rsidR="00CA3AEA">
        <w:rPr>
          <w:rStyle w:val="BodyTextChar1"/>
          <w:sz w:val="28"/>
          <w:szCs w:val="28"/>
        </w:rPr>
        <w:t xml:space="preserve"> </w:t>
      </w:r>
      <w:r w:rsidR="00CA3AEA" w:rsidRPr="00982FDA">
        <w:rPr>
          <w:rStyle w:val="BodyTextChar1"/>
          <w:sz w:val="28"/>
          <w:szCs w:val="28"/>
        </w:rPr>
        <w:t>lý,</w:t>
      </w:r>
      <w:r w:rsidR="00CA3AEA">
        <w:rPr>
          <w:rStyle w:val="BodyTextChar1"/>
          <w:sz w:val="28"/>
          <w:szCs w:val="28"/>
        </w:rPr>
        <w:t xml:space="preserve"> </w:t>
      </w:r>
      <w:r w:rsidR="00CA3AEA" w:rsidRPr="00982FDA">
        <w:rPr>
          <w:rStyle w:val="BodyTextChar1"/>
          <w:sz w:val="28"/>
          <w:szCs w:val="28"/>
        </w:rPr>
        <w:t>hoàn</w:t>
      </w:r>
      <w:r w:rsidR="00CA3AEA">
        <w:rPr>
          <w:rStyle w:val="BodyTextChar1"/>
          <w:sz w:val="28"/>
          <w:szCs w:val="28"/>
        </w:rPr>
        <w:t xml:space="preserve"> </w:t>
      </w:r>
      <w:r w:rsidR="00CA3AEA" w:rsidRPr="00982FDA">
        <w:rPr>
          <w:rStyle w:val="BodyTextChar1"/>
          <w:sz w:val="28"/>
          <w:szCs w:val="28"/>
        </w:rPr>
        <w:t>thiện</w:t>
      </w:r>
      <w:r w:rsidR="00CA3AEA">
        <w:rPr>
          <w:rStyle w:val="BodyTextChar1"/>
          <w:sz w:val="28"/>
          <w:szCs w:val="28"/>
        </w:rPr>
        <w:t xml:space="preserve"> </w:t>
      </w:r>
      <w:r w:rsidR="00CA3AEA" w:rsidRPr="00982FDA">
        <w:rPr>
          <w:rStyle w:val="BodyTextChar1"/>
          <w:sz w:val="28"/>
          <w:szCs w:val="28"/>
        </w:rPr>
        <w:t>cơ</w:t>
      </w:r>
      <w:r w:rsidR="00CA3AEA">
        <w:rPr>
          <w:rStyle w:val="BodyTextChar1"/>
          <w:sz w:val="28"/>
          <w:szCs w:val="28"/>
        </w:rPr>
        <w:t xml:space="preserve"> </w:t>
      </w:r>
      <w:r w:rsidR="00CA3AEA" w:rsidRPr="00982FDA">
        <w:rPr>
          <w:rStyle w:val="BodyTextChar1"/>
          <w:sz w:val="28"/>
          <w:szCs w:val="28"/>
        </w:rPr>
        <w:t>chế,</w:t>
      </w:r>
      <w:r w:rsidR="00CA3AEA">
        <w:rPr>
          <w:rStyle w:val="BodyTextChar1"/>
          <w:sz w:val="28"/>
          <w:szCs w:val="28"/>
        </w:rPr>
        <w:t xml:space="preserve"> </w:t>
      </w:r>
      <w:r w:rsidR="00CA3AEA" w:rsidRPr="00982FDA">
        <w:rPr>
          <w:rStyle w:val="BodyTextChar1"/>
          <w:sz w:val="28"/>
          <w:szCs w:val="28"/>
        </w:rPr>
        <w:t>chính</w:t>
      </w:r>
      <w:r w:rsidR="00CA3AEA">
        <w:rPr>
          <w:rStyle w:val="BodyTextChar1"/>
          <w:sz w:val="28"/>
          <w:szCs w:val="28"/>
        </w:rPr>
        <w:t xml:space="preserve"> </w:t>
      </w:r>
      <w:r w:rsidR="00CA3AEA" w:rsidRPr="00982FDA">
        <w:rPr>
          <w:rStyle w:val="BodyTextChar1"/>
          <w:sz w:val="28"/>
          <w:szCs w:val="28"/>
        </w:rPr>
        <w:t>sách</w:t>
      </w:r>
      <w:r w:rsidR="00CA3AEA">
        <w:rPr>
          <w:rStyle w:val="BodyTextChar1"/>
          <w:sz w:val="28"/>
          <w:szCs w:val="28"/>
        </w:rPr>
        <w:t xml:space="preserve"> </w:t>
      </w:r>
      <w:r w:rsidR="00CA3AEA" w:rsidRPr="00982FDA">
        <w:rPr>
          <w:rStyle w:val="BodyTextChar1"/>
          <w:sz w:val="28"/>
          <w:szCs w:val="28"/>
        </w:rPr>
        <w:t>pháp</w:t>
      </w:r>
      <w:r w:rsidR="00CA3AEA">
        <w:rPr>
          <w:rStyle w:val="BodyTextChar1"/>
          <w:sz w:val="28"/>
          <w:szCs w:val="28"/>
        </w:rPr>
        <w:t xml:space="preserve"> </w:t>
      </w:r>
      <w:r w:rsidR="00CA3AEA" w:rsidRPr="00982FDA">
        <w:rPr>
          <w:rStyle w:val="BodyTextChar1"/>
          <w:sz w:val="28"/>
          <w:szCs w:val="28"/>
        </w:rPr>
        <w:t>luật</w:t>
      </w:r>
      <w:r w:rsidR="00CA3AEA">
        <w:rPr>
          <w:rStyle w:val="BodyTextChar1"/>
          <w:sz w:val="28"/>
          <w:szCs w:val="28"/>
        </w:rPr>
        <w:t xml:space="preserve"> </w:t>
      </w:r>
      <w:r w:rsidR="00CA3AEA" w:rsidRPr="00982FDA">
        <w:rPr>
          <w:rStyle w:val="BodyTextChar1"/>
          <w:sz w:val="28"/>
          <w:szCs w:val="28"/>
        </w:rPr>
        <w:t>trên</w:t>
      </w:r>
      <w:r w:rsidR="00CA3AEA">
        <w:rPr>
          <w:rStyle w:val="BodyTextChar1"/>
          <w:sz w:val="28"/>
          <w:szCs w:val="28"/>
        </w:rPr>
        <w:t xml:space="preserve"> </w:t>
      </w:r>
      <w:r w:rsidR="00CA3AEA" w:rsidRPr="00982FDA">
        <w:rPr>
          <w:rStyle w:val="BodyTextChar1"/>
          <w:sz w:val="28"/>
          <w:szCs w:val="28"/>
        </w:rPr>
        <w:t>nhiều</w:t>
      </w:r>
      <w:r w:rsidR="00CA3AEA">
        <w:rPr>
          <w:rStyle w:val="BodyTextChar1"/>
          <w:sz w:val="28"/>
          <w:szCs w:val="28"/>
        </w:rPr>
        <w:t xml:space="preserve"> </w:t>
      </w:r>
      <w:r w:rsidR="00CA3AEA" w:rsidRPr="00982FDA">
        <w:rPr>
          <w:rStyle w:val="BodyTextChar1"/>
          <w:sz w:val="28"/>
          <w:szCs w:val="28"/>
        </w:rPr>
        <w:t>lĩnh</w:t>
      </w:r>
      <w:r w:rsidR="00CA3AEA">
        <w:rPr>
          <w:rStyle w:val="BodyTextChar1"/>
          <w:sz w:val="28"/>
          <w:szCs w:val="28"/>
        </w:rPr>
        <w:t xml:space="preserve"> </w:t>
      </w:r>
      <w:r w:rsidR="00CA3AEA" w:rsidRPr="00982FDA">
        <w:rPr>
          <w:rStyle w:val="BodyTextChar1"/>
          <w:sz w:val="28"/>
          <w:szCs w:val="28"/>
        </w:rPr>
        <w:t>vực.</w:t>
      </w:r>
      <w:r w:rsidR="00CA3AEA">
        <w:rPr>
          <w:rStyle w:val="BodyTextChar1"/>
          <w:sz w:val="28"/>
          <w:szCs w:val="28"/>
        </w:rPr>
        <w:t xml:space="preserve"> </w:t>
      </w:r>
      <w:r w:rsidR="00CA3AEA" w:rsidRPr="00982FDA">
        <w:rPr>
          <w:rStyle w:val="BodyTextChar1"/>
          <w:sz w:val="28"/>
          <w:szCs w:val="28"/>
        </w:rPr>
        <w:t>Đôn</w:t>
      </w:r>
      <w:r w:rsidR="00CA3AEA">
        <w:rPr>
          <w:rStyle w:val="BodyTextChar1"/>
          <w:sz w:val="28"/>
          <w:szCs w:val="28"/>
        </w:rPr>
        <w:t xml:space="preserve"> </w:t>
      </w:r>
      <w:r w:rsidR="00CA3AEA" w:rsidRPr="00982FDA">
        <w:rPr>
          <w:rStyle w:val="BodyTextChar1"/>
          <w:sz w:val="28"/>
          <w:szCs w:val="28"/>
        </w:rPr>
        <w:t>đốc</w:t>
      </w:r>
      <w:r w:rsidR="00CA3AEA">
        <w:rPr>
          <w:rStyle w:val="BodyTextChar1"/>
          <w:sz w:val="28"/>
          <w:szCs w:val="28"/>
        </w:rPr>
        <w:t xml:space="preserve"> </w:t>
      </w:r>
      <w:r w:rsidR="00CA3AEA" w:rsidRPr="00982FDA">
        <w:rPr>
          <w:rStyle w:val="BodyTextChar1"/>
          <w:sz w:val="28"/>
          <w:szCs w:val="28"/>
        </w:rPr>
        <w:t>thực</w:t>
      </w:r>
      <w:r w:rsidR="00CA3AEA">
        <w:rPr>
          <w:rStyle w:val="BodyTextChar1"/>
          <w:sz w:val="28"/>
          <w:szCs w:val="28"/>
        </w:rPr>
        <w:t xml:space="preserve"> </w:t>
      </w:r>
      <w:r w:rsidR="00CA3AEA" w:rsidRPr="00982FDA">
        <w:rPr>
          <w:rStyle w:val="BodyTextChar1"/>
          <w:sz w:val="28"/>
          <w:szCs w:val="28"/>
        </w:rPr>
        <w:t>hiện</w:t>
      </w:r>
      <w:r w:rsidR="00CA3AEA">
        <w:rPr>
          <w:rStyle w:val="BodyTextChar1"/>
          <w:sz w:val="28"/>
          <w:szCs w:val="28"/>
        </w:rPr>
        <w:t xml:space="preserve"> </w:t>
      </w:r>
      <w:r w:rsidR="00CA3AEA" w:rsidRPr="00982FDA">
        <w:rPr>
          <w:rStyle w:val="BodyTextChar1"/>
          <w:sz w:val="28"/>
          <w:szCs w:val="28"/>
        </w:rPr>
        <w:t>xong</w:t>
      </w:r>
      <w:r w:rsidR="00CA3AEA">
        <w:rPr>
          <w:rStyle w:val="BodyTextChar1"/>
          <w:sz w:val="28"/>
          <w:szCs w:val="28"/>
        </w:rPr>
        <w:t xml:space="preserve"> </w:t>
      </w:r>
      <w:r w:rsidR="000C3CC8">
        <w:rPr>
          <w:rFonts w:ascii="Times New Roman" w:hAnsi="Times New Roman"/>
          <w:sz w:val="28"/>
          <w:szCs w:val="28"/>
          <w:lang w:val="fi-FI"/>
        </w:rPr>
        <w:t>21/55</w:t>
      </w:r>
      <w:r w:rsidR="00CA3AEA">
        <w:rPr>
          <w:rFonts w:ascii="Times New Roman" w:hAnsi="Times New Roman"/>
          <w:sz w:val="28"/>
          <w:szCs w:val="28"/>
          <w:lang w:val="fi-FI"/>
        </w:rPr>
        <w:t xml:space="preserve"> </w:t>
      </w:r>
      <w:r w:rsidR="00CA3AEA" w:rsidRPr="0095109D">
        <w:rPr>
          <w:rFonts w:ascii="Times New Roman" w:hAnsi="Times New Roman"/>
          <w:sz w:val="28"/>
          <w:szCs w:val="28"/>
          <w:lang w:val="fi-FI"/>
        </w:rPr>
        <w:t>kết</w:t>
      </w:r>
      <w:r w:rsidR="00CA3AEA">
        <w:rPr>
          <w:rFonts w:ascii="Times New Roman" w:hAnsi="Times New Roman"/>
          <w:sz w:val="28"/>
          <w:szCs w:val="28"/>
          <w:lang w:val="fi-FI"/>
        </w:rPr>
        <w:t xml:space="preserve"> </w:t>
      </w:r>
      <w:r w:rsidR="00CA3AEA" w:rsidRPr="0095109D">
        <w:rPr>
          <w:rFonts w:ascii="Times New Roman" w:hAnsi="Times New Roman"/>
          <w:sz w:val="28"/>
          <w:szCs w:val="28"/>
          <w:lang w:val="fi-FI"/>
        </w:rPr>
        <w:t>luận</w:t>
      </w:r>
      <w:r w:rsidR="00CA3AEA">
        <w:rPr>
          <w:rFonts w:ascii="Times New Roman" w:hAnsi="Times New Roman"/>
          <w:sz w:val="28"/>
          <w:szCs w:val="28"/>
          <w:lang w:val="fi-FI"/>
        </w:rPr>
        <w:t xml:space="preserve"> </w:t>
      </w:r>
      <w:r w:rsidR="00CA3AEA" w:rsidRPr="0095109D">
        <w:rPr>
          <w:rFonts w:ascii="Times New Roman" w:hAnsi="Times New Roman"/>
          <w:sz w:val="28"/>
          <w:szCs w:val="28"/>
          <w:lang w:val="fi-FI"/>
        </w:rPr>
        <w:t>thanh</w:t>
      </w:r>
      <w:r w:rsidR="00CA3AEA">
        <w:rPr>
          <w:rFonts w:ascii="Times New Roman" w:hAnsi="Times New Roman"/>
          <w:sz w:val="28"/>
          <w:szCs w:val="28"/>
          <w:lang w:val="fi-FI"/>
        </w:rPr>
        <w:t xml:space="preserve"> </w:t>
      </w:r>
      <w:r w:rsidR="00CA3AEA" w:rsidRPr="0095109D">
        <w:rPr>
          <w:rFonts w:ascii="Times New Roman" w:hAnsi="Times New Roman"/>
          <w:sz w:val="28"/>
          <w:szCs w:val="28"/>
          <w:lang w:val="fi-FI"/>
        </w:rPr>
        <w:t>tra,</w:t>
      </w:r>
      <w:r w:rsidR="00CA3AEA">
        <w:rPr>
          <w:rFonts w:ascii="Times New Roman" w:hAnsi="Times New Roman"/>
          <w:sz w:val="28"/>
          <w:szCs w:val="28"/>
          <w:lang w:val="fi-FI"/>
        </w:rPr>
        <w:t xml:space="preserve"> </w:t>
      </w:r>
      <w:r w:rsidR="00CA3AEA" w:rsidRPr="0095109D">
        <w:rPr>
          <w:rFonts w:ascii="Times New Roman" w:hAnsi="Times New Roman"/>
          <w:sz w:val="28"/>
          <w:szCs w:val="28"/>
          <w:lang w:val="fi-FI"/>
        </w:rPr>
        <w:t>đã</w:t>
      </w:r>
      <w:r w:rsidR="00CA3AEA">
        <w:rPr>
          <w:rFonts w:ascii="Times New Roman" w:hAnsi="Times New Roman"/>
          <w:sz w:val="28"/>
          <w:szCs w:val="28"/>
          <w:lang w:val="fi-FI"/>
        </w:rPr>
        <w:t xml:space="preserve"> </w:t>
      </w:r>
      <w:r w:rsidR="00CA3AEA" w:rsidRPr="0095109D">
        <w:rPr>
          <w:rFonts w:ascii="Times New Roman" w:hAnsi="Times New Roman"/>
          <w:sz w:val="28"/>
          <w:szCs w:val="28"/>
          <w:lang w:val="fi-FI"/>
        </w:rPr>
        <w:t>thu</w:t>
      </w:r>
      <w:r w:rsidR="00CA3AEA">
        <w:rPr>
          <w:rFonts w:ascii="Times New Roman" w:hAnsi="Times New Roman"/>
          <w:sz w:val="28"/>
          <w:szCs w:val="28"/>
          <w:lang w:val="fi-FI"/>
        </w:rPr>
        <w:t xml:space="preserve"> </w:t>
      </w:r>
      <w:r w:rsidR="00CA3AEA" w:rsidRPr="0095109D">
        <w:rPr>
          <w:rFonts w:ascii="Times New Roman" w:hAnsi="Times New Roman"/>
          <w:sz w:val="28"/>
          <w:szCs w:val="28"/>
          <w:lang w:val="fi-FI"/>
        </w:rPr>
        <w:t>đượ</w:t>
      </w:r>
      <w:r w:rsidR="000C3CC8">
        <w:rPr>
          <w:rFonts w:ascii="Times New Roman" w:hAnsi="Times New Roman"/>
          <w:sz w:val="28"/>
          <w:szCs w:val="28"/>
          <w:lang w:val="fi-FI"/>
        </w:rPr>
        <w:t>c 1,5/26,1</w:t>
      </w:r>
      <w:r w:rsidR="00CA3AEA">
        <w:rPr>
          <w:rFonts w:ascii="Times New Roman" w:hAnsi="Times New Roman"/>
          <w:sz w:val="28"/>
          <w:szCs w:val="28"/>
          <w:lang w:val="fi-FI"/>
        </w:rPr>
        <w:t xml:space="preserve"> tỷ </w:t>
      </w:r>
      <w:r w:rsidR="00CA3AEA" w:rsidRPr="0095109D">
        <w:rPr>
          <w:rFonts w:ascii="Times New Roman" w:hAnsi="Times New Roman"/>
          <w:sz w:val="28"/>
          <w:szCs w:val="28"/>
          <w:lang w:val="fi-FI"/>
        </w:rPr>
        <w:t>đồng;</w:t>
      </w:r>
      <w:r w:rsidR="00CA3AEA">
        <w:rPr>
          <w:rFonts w:ascii="Times New Roman" w:hAnsi="Times New Roman"/>
          <w:sz w:val="28"/>
          <w:szCs w:val="28"/>
          <w:lang w:val="fi-FI"/>
        </w:rPr>
        <w:t xml:space="preserve"> </w:t>
      </w:r>
      <w:r w:rsidR="00CA3AEA" w:rsidRPr="0095109D">
        <w:rPr>
          <w:rFonts w:ascii="Times New Roman" w:hAnsi="Times New Roman"/>
          <w:sz w:val="28"/>
          <w:szCs w:val="28"/>
          <w:lang w:val="fi-FI"/>
        </w:rPr>
        <w:t>xử</w:t>
      </w:r>
      <w:r w:rsidR="000C3CC8">
        <w:rPr>
          <w:rFonts w:ascii="Times New Roman" w:hAnsi="Times New Roman"/>
          <w:sz w:val="28"/>
          <w:szCs w:val="28"/>
          <w:lang w:val="fi-FI"/>
        </w:rPr>
        <w:t xml:space="preserve"> lý khác 7,2/18,4</w:t>
      </w:r>
      <w:r w:rsidR="00CA3AEA">
        <w:rPr>
          <w:rFonts w:ascii="Times New Roman" w:hAnsi="Times New Roman"/>
          <w:sz w:val="28"/>
          <w:szCs w:val="28"/>
          <w:lang w:val="fi-FI"/>
        </w:rPr>
        <w:t xml:space="preserve"> tỷ </w:t>
      </w:r>
      <w:r w:rsidR="000C3CC8">
        <w:rPr>
          <w:rFonts w:ascii="Times New Roman" w:hAnsi="Times New Roman"/>
          <w:sz w:val="28"/>
          <w:szCs w:val="28"/>
          <w:lang w:val="fi-FI"/>
        </w:rPr>
        <w:t>đồng.</w:t>
      </w:r>
    </w:p>
    <w:p w:rsidR="00CA3AEA" w:rsidRDefault="00CA3AEA" w:rsidP="000B7986">
      <w:pPr>
        <w:pStyle w:val="BodyText"/>
        <w:shd w:val="clear" w:color="auto" w:fill="auto"/>
        <w:spacing w:before="40" w:after="0" w:line="240" w:lineRule="auto"/>
        <w:ind w:firstLine="567"/>
        <w:rPr>
          <w:rFonts w:ascii="Times New Roman" w:hAnsi="Times New Roman"/>
          <w:sz w:val="28"/>
          <w:szCs w:val="28"/>
        </w:rPr>
      </w:pPr>
      <w:r>
        <w:rPr>
          <w:rStyle w:val="BodyTextChar1"/>
          <w:sz w:val="28"/>
          <w:szCs w:val="28"/>
        </w:rPr>
        <w:t>T</w:t>
      </w:r>
      <w:r w:rsidRPr="00680339">
        <w:rPr>
          <w:rStyle w:val="BodyTextChar1"/>
          <w:sz w:val="28"/>
          <w:szCs w:val="28"/>
        </w:rPr>
        <w:t>hực</w:t>
      </w:r>
      <w:r>
        <w:rPr>
          <w:rStyle w:val="BodyTextChar1"/>
          <w:sz w:val="28"/>
          <w:szCs w:val="28"/>
        </w:rPr>
        <w:t xml:space="preserve"> </w:t>
      </w:r>
      <w:r w:rsidRPr="00680339">
        <w:rPr>
          <w:rStyle w:val="BodyTextChar1"/>
          <w:sz w:val="28"/>
          <w:szCs w:val="28"/>
        </w:rPr>
        <w:t>hiện</w:t>
      </w:r>
      <w:r>
        <w:rPr>
          <w:rStyle w:val="BodyTextChar1"/>
          <w:sz w:val="28"/>
          <w:szCs w:val="28"/>
        </w:rPr>
        <w:t xml:space="preserve"> </w:t>
      </w:r>
      <w:r>
        <w:rPr>
          <w:rFonts w:ascii="Times New Roman" w:hAnsi="Times New Roman"/>
          <w:sz w:val="28"/>
          <w:szCs w:val="28"/>
        </w:rPr>
        <w:t>Luật Thanh tra năm 2022</w:t>
      </w:r>
      <w:r w:rsidRPr="00680339">
        <w:rPr>
          <w:rFonts w:ascii="Times New Roman" w:hAnsi="Times New Roman"/>
          <w:sz w:val="28"/>
          <w:szCs w:val="28"/>
        </w:rPr>
        <w:t>,</w:t>
      </w:r>
      <w:r>
        <w:rPr>
          <w:rFonts w:ascii="Times New Roman" w:hAnsi="Times New Roman"/>
          <w:sz w:val="28"/>
          <w:szCs w:val="28"/>
        </w:rPr>
        <w:t xml:space="preserve"> </w:t>
      </w:r>
      <w:r w:rsidRPr="00680339">
        <w:rPr>
          <w:rFonts w:ascii="Times New Roman" w:hAnsi="Times New Roman"/>
          <w:sz w:val="28"/>
          <w:szCs w:val="28"/>
        </w:rPr>
        <w:t>trong</w:t>
      </w:r>
      <w:r>
        <w:rPr>
          <w:rFonts w:ascii="Times New Roman" w:hAnsi="Times New Roman"/>
          <w:sz w:val="28"/>
          <w:szCs w:val="28"/>
        </w:rPr>
        <w:t xml:space="preserve"> </w:t>
      </w:r>
      <w:r w:rsidRPr="00680339">
        <w:rPr>
          <w:rFonts w:ascii="Times New Roman" w:hAnsi="Times New Roman"/>
          <w:sz w:val="28"/>
          <w:szCs w:val="28"/>
        </w:rPr>
        <w:t>tổng</w:t>
      </w:r>
      <w:r>
        <w:rPr>
          <w:rFonts w:ascii="Times New Roman" w:hAnsi="Times New Roman"/>
          <w:sz w:val="28"/>
          <w:szCs w:val="28"/>
        </w:rPr>
        <w:t xml:space="preserve"> </w:t>
      </w:r>
      <w:r w:rsidRPr="00680339">
        <w:rPr>
          <w:rFonts w:ascii="Times New Roman" w:hAnsi="Times New Roman"/>
          <w:sz w:val="28"/>
          <w:szCs w:val="28"/>
        </w:rPr>
        <w:t>hợp</w:t>
      </w:r>
      <w:r>
        <w:rPr>
          <w:rFonts w:ascii="Times New Roman" w:hAnsi="Times New Roman"/>
          <w:sz w:val="28"/>
          <w:szCs w:val="28"/>
        </w:rPr>
        <w:t xml:space="preserve"> </w:t>
      </w:r>
      <w:r w:rsidRPr="00680339">
        <w:rPr>
          <w:rFonts w:ascii="Times New Roman" w:hAnsi="Times New Roman"/>
          <w:sz w:val="28"/>
          <w:szCs w:val="28"/>
        </w:rPr>
        <w:t>xây</w:t>
      </w:r>
      <w:r>
        <w:rPr>
          <w:rFonts w:ascii="Times New Roman" w:hAnsi="Times New Roman"/>
          <w:sz w:val="28"/>
          <w:szCs w:val="28"/>
        </w:rPr>
        <w:t xml:space="preserve"> </w:t>
      </w:r>
      <w:r w:rsidRPr="00680339">
        <w:rPr>
          <w:rFonts w:ascii="Times New Roman" w:hAnsi="Times New Roman"/>
          <w:sz w:val="28"/>
          <w:szCs w:val="28"/>
        </w:rPr>
        <w:t>dựng</w:t>
      </w:r>
      <w:r>
        <w:rPr>
          <w:rFonts w:ascii="Times New Roman" w:hAnsi="Times New Roman"/>
          <w:sz w:val="28"/>
          <w:szCs w:val="28"/>
        </w:rPr>
        <w:t xml:space="preserve"> </w:t>
      </w:r>
      <w:r w:rsidRPr="00680339">
        <w:rPr>
          <w:rFonts w:ascii="Times New Roman" w:hAnsi="Times New Roman"/>
          <w:sz w:val="28"/>
          <w:szCs w:val="28"/>
        </w:rPr>
        <w:t>kế</w:t>
      </w:r>
      <w:r>
        <w:rPr>
          <w:rFonts w:ascii="Times New Roman" w:hAnsi="Times New Roman"/>
          <w:sz w:val="28"/>
          <w:szCs w:val="28"/>
        </w:rPr>
        <w:t xml:space="preserve"> </w:t>
      </w:r>
      <w:r w:rsidRPr="00680339">
        <w:rPr>
          <w:rFonts w:ascii="Times New Roman" w:hAnsi="Times New Roman"/>
          <w:sz w:val="28"/>
          <w:szCs w:val="28"/>
        </w:rPr>
        <w:t>hoạch</w:t>
      </w:r>
      <w:r>
        <w:rPr>
          <w:rFonts w:ascii="Times New Roman" w:hAnsi="Times New Roman"/>
          <w:sz w:val="28"/>
          <w:szCs w:val="28"/>
        </w:rPr>
        <w:t xml:space="preserve"> </w:t>
      </w:r>
      <w:r w:rsidRPr="00680339">
        <w:rPr>
          <w:rFonts w:ascii="Times New Roman" w:hAnsi="Times New Roman"/>
          <w:sz w:val="28"/>
          <w:szCs w:val="28"/>
        </w:rPr>
        <w:t>thanh</w:t>
      </w:r>
      <w:r>
        <w:rPr>
          <w:rFonts w:ascii="Times New Roman" w:hAnsi="Times New Roman"/>
          <w:sz w:val="28"/>
          <w:szCs w:val="28"/>
        </w:rPr>
        <w:t xml:space="preserve"> </w:t>
      </w:r>
      <w:r w:rsidRPr="00680339">
        <w:rPr>
          <w:rFonts w:ascii="Times New Roman" w:hAnsi="Times New Roman"/>
          <w:sz w:val="28"/>
          <w:szCs w:val="28"/>
        </w:rPr>
        <w:t>tra</w:t>
      </w:r>
      <w:r>
        <w:rPr>
          <w:rFonts w:ascii="Times New Roman" w:hAnsi="Times New Roman"/>
          <w:sz w:val="28"/>
          <w:szCs w:val="28"/>
        </w:rPr>
        <w:t xml:space="preserve"> </w:t>
      </w:r>
      <w:r w:rsidRPr="00680339">
        <w:rPr>
          <w:rFonts w:ascii="Times New Roman" w:hAnsi="Times New Roman"/>
          <w:sz w:val="28"/>
          <w:szCs w:val="28"/>
        </w:rPr>
        <w:t>của</w:t>
      </w:r>
      <w:r>
        <w:rPr>
          <w:rFonts w:ascii="Times New Roman" w:hAnsi="Times New Roman"/>
          <w:sz w:val="28"/>
          <w:szCs w:val="28"/>
        </w:rPr>
        <w:t xml:space="preserve"> </w:t>
      </w:r>
      <w:r w:rsidRPr="00680339">
        <w:rPr>
          <w:rFonts w:ascii="Times New Roman" w:hAnsi="Times New Roman"/>
          <w:sz w:val="28"/>
          <w:szCs w:val="28"/>
        </w:rPr>
        <w:t>tỉnh</w:t>
      </w:r>
      <w:r>
        <w:rPr>
          <w:rFonts w:ascii="Times New Roman" w:hAnsi="Times New Roman"/>
          <w:sz w:val="28"/>
          <w:szCs w:val="28"/>
        </w:rPr>
        <w:t xml:space="preserve"> năm 2024, </w:t>
      </w:r>
      <w:r w:rsidRPr="00680339">
        <w:rPr>
          <w:rFonts w:ascii="Times New Roman" w:hAnsi="Times New Roman"/>
          <w:sz w:val="28"/>
          <w:szCs w:val="28"/>
        </w:rPr>
        <w:t>Thanh</w:t>
      </w:r>
      <w:r>
        <w:rPr>
          <w:rFonts w:ascii="Times New Roman" w:hAnsi="Times New Roman"/>
          <w:sz w:val="28"/>
          <w:szCs w:val="28"/>
        </w:rPr>
        <w:t xml:space="preserve"> </w:t>
      </w:r>
      <w:r w:rsidRPr="00680339">
        <w:rPr>
          <w:rFonts w:ascii="Times New Roman" w:hAnsi="Times New Roman"/>
          <w:sz w:val="28"/>
          <w:szCs w:val="28"/>
        </w:rPr>
        <w:t>tra</w:t>
      </w:r>
      <w:r>
        <w:rPr>
          <w:rFonts w:ascii="Times New Roman" w:hAnsi="Times New Roman"/>
          <w:sz w:val="28"/>
          <w:szCs w:val="28"/>
        </w:rPr>
        <w:t xml:space="preserve"> </w:t>
      </w:r>
      <w:r w:rsidRPr="00680339">
        <w:rPr>
          <w:rFonts w:ascii="Times New Roman" w:hAnsi="Times New Roman"/>
          <w:sz w:val="28"/>
          <w:szCs w:val="28"/>
        </w:rPr>
        <w:t>tỉnh</w:t>
      </w:r>
      <w:r>
        <w:rPr>
          <w:rFonts w:ascii="Times New Roman" w:hAnsi="Times New Roman"/>
          <w:sz w:val="28"/>
          <w:szCs w:val="28"/>
        </w:rPr>
        <w:t xml:space="preserve"> </w:t>
      </w:r>
      <w:r w:rsidRPr="00680339">
        <w:rPr>
          <w:rFonts w:ascii="Times New Roman" w:hAnsi="Times New Roman"/>
          <w:sz w:val="28"/>
          <w:szCs w:val="28"/>
        </w:rPr>
        <w:t>đã</w:t>
      </w:r>
      <w:r>
        <w:rPr>
          <w:rFonts w:ascii="Times New Roman" w:hAnsi="Times New Roman"/>
          <w:sz w:val="28"/>
          <w:szCs w:val="28"/>
        </w:rPr>
        <w:t xml:space="preserve"> </w:t>
      </w:r>
      <w:r w:rsidRPr="00680339">
        <w:rPr>
          <w:rFonts w:ascii="Times New Roman" w:hAnsi="Times New Roman"/>
          <w:sz w:val="28"/>
          <w:szCs w:val="28"/>
        </w:rPr>
        <w:t>chủ</w:t>
      </w:r>
      <w:r>
        <w:rPr>
          <w:rFonts w:ascii="Times New Roman" w:hAnsi="Times New Roman"/>
          <w:sz w:val="28"/>
          <w:szCs w:val="28"/>
        </w:rPr>
        <w:t xml:space="preserve"> </w:t>
      </w:r>
      <w:r w:rsidRPr="00680339">
        <w:rPr>
          <w:rFonts w:ascii="Times New Roman" w:hAnsi="Times New Roman"/>
          <w:sz w:val="28"/>
          <w:szCs w:val="28"/>
        </w:rPr>
        <w:t>động</w:t>
      </w:r>
      <w:r>
        <w:rPr>
          <w:rFonts w:ascii="Times New Roman" w:hAnsi="Times New Roman"/>
          <w:sz w:val="28"/>
          <w:szCs w:val="28"/>
        </w:rPr>
        <w:t xml:space="preserve"> </w:t>
      </w:r>
      <w:r w:rsidRPr="00680339">
        <w:rPr>
          <w:rFonts w:ascii="Times New Roman" w:hAnsi="Times New Roman"/>
          <w:sz w:val="28"/>
          <w:szCs w:val="28"/>
        </w:rPr>
        <w:t>phối</w:t>
      </w:r>
      <w:r>
        <w:rPr>
          <w:rFonts w:ascii="Times New Roman" w:hAnsi="Times New Roman"/>
          <w:sz w:val="28"/>
          <w:szCs w:val="28"/>
        </w:rPr>
        <w:t xml:space="preserve"> </w:t>
      </w:r>
      <w:r w:rsidRPr="00680339">
        <w:rPr>
          <w:rFonts w:ascii="Times New Roman" w:hAnsi="Times New Roman"/>
          <w:sz w:val="28"/>
          <w:szCs w:val="28"/>
        </w:rPr>
        <w:t>hợp,</w:t>
      </w:r>
      <w:r>
        <w:rPr>
          <w:rFonts w:ascii="Times New Roman" w:hAnsi="Times New Roman"/>
          <w:sz w:val="28"/>
          <w:szCs w:val="28"/>
        </w:rPr>
        <w:t xml:space="preserve"> </w:t>
      </w:r>
      <w:r w:rsidRPr="00680339">
        <w:rPr>
          <w:rFonts w:ascii="Times New Roman" w:hAnsi="Times New Roman"/>
          <w:sz w:val="28"/>
          <w:szCs w:val="28"/>
        </w:rPr>
        <w:t>rà</w:t>
      </w:r>
      <w:r>
        <w:rPr>
          <w:rFonts w:ascii="Times New Roman" w:hAnsi="Times New Roman"/>
          <w:sz w:val="28"/>
          <w:szCs w:val="28"/>
        </w:rPr>
        <w:t xml:space="preserve"> </w:t>
      </w:r>
      <w:r w:rsidRPr="00680339">
        <w:rPr>
          <w:rFonts w:ascii="Times New Roman" w:hAnsi="Times New Roman"/>
          <w:sz w:val="28"/>
          <w:szCs w:val="28"/>
        </w:rPr>
        <w:t>soát</w:t>
      </w:r>
      <w:r>
        <w:rPr>
          <w:rFonts w:ascii="Times New Roman" w:hAnsi="Times New Roman"/>
          <w:sz w:val="28"/>
          <w:szCs w:val="28"/>
        </w:rPr>
        <w:t xml:space="preserve"> </w:t>
      </w:r>
      <w:r w:rsidRPr="00680339">
        <w:rPr>
          <w:rFonts w:ascii="Times New Roman" w:hAnsi="Times New Roman"/>
          <w:sz w:val="28"/>
          <w:szCs w:val="28"/>
        </w:rPr>
        <w:t>với</w:t>
      </w:r>
      <w:r>
        <w:rPr>
          <w:rFonts w:ascii="Times New Roman" w:hAnsi="Times New Roman"/>
          <w:sz w:val="28"/>
          <w:szCs w:val="28"/>
        </w:rPr>
        <w:t xml:space="preserve"> </w:t>
      </w:r>
      <w:r w:rsidRPr="00680339">
        <w:rPr>
          <w:rFonts w:ascii="Times New Roman" w:hAnsi="Times New Roman"/>
          <w:sz w:val="28"/>
          <w:szCs w:val="28"/>
        </w:rPr>
        <w:t>các</w:t>
      </w:r>
      <w:r>
        <w:rPr>
          <w:rFonts w:ascii="Times New Roman" w:hAnsi="Times New Roman"/>
          <w:sz w:val="28"/>
          <w:szCs w:val="28"/>
        </w:rPr>
        <w:t xml:space="preserve"> </w:t>
      </w:r>
      <w:r w:rsidRPr="00680339">
        <w:rPr>
          <w:rFonts w:ascii="Times New Roman" w:hAnsi="Times New Roman"/>
          <w:sz w:val="28"/>
          <w:szCs w:val="28"/>
        </w:rPr>
        <w:t>sở,</w:t>
      </w:r>
      <w:r>
        <w:rPr>
          <w:rFonts w:ascii="Times New Roman" w:hAnsi="Times New Roman"/>
          <w:sz w:val="28"/>
          <w:szCs w:val="28"/>
        </w:rPr>
        <w:t xml:space="preserve"> </w:t>
      </w:r>
      <w:r w:rsidRPr="00680339">
        <w:rPr>
          <w:rFonts w:ascii="Times New Roman" w:hAnsi="Times New Roman"/>
          <w:sz w:val="28"/>
          <w:szCs w:val="28"/>
        </w:rPr>
        <w:t>ngành</w:t>
      </w:r>
      <w:r>
        <w:rPr>
          <w:rFonts w:ascii="Times New Roman" w:hAnsi="Times New Roman"/>
          <w:sz w:val="28"/>
          <w:szCs w:val="28"/>
        </w:rPr>
        <w:t xml:space="preserve"> </w:t>
      </w:r>
      <w:r w:rsidRPr="00680339">
        <w:rPr>
          <w:rFonts w:ascii="Times New Roman" w:hAnsi="Times New Roman"/>
          <w:sz w:val="28"/>
          <w:szCs w:val="28"/>
        </w:rPr>
        <w:t>có</w:t>
      </w:r>
      <w:r>
        <w:rPr>
          <w:rFonts w:ascii="Times New Roman" w:hAnsi="Times New Roman"/>
          <w:sz w:val="28"/>
          <w:szCs w:val="28"/>
        </w:rPr>
        <w:t xml:space="preserve"> </w:t>
      </w:r>
      <w:r w:rsidRPr="00680339">
        <w:rPr>
          <w:rFonts w:ascii="Times New Roman" w:hAnsi="Times New Roman"/>
          <w:sz w:val="28"/>
          <w:szCs w:val="28"/>
        </w:rPr>
        <w:t>liên</w:t>
      </w:r>
      <w:r>
        <w:rPr>
          <w:rFonts w:ascii="Times New Roman" w:hAnsi="Times New Roman"/>
          <w:sz w:val="28"/>
          <w:szCs w:val="28"/>
        </w:rPr>
        <w:t xml:space="preserve"> </w:t>
      </w:r>
      <w:r w:rsidRPr="00680339">
        <w:rPr>
          <w:rFonts w:ascii="Times New Roman" w:hAnsi="Times New Roman"/>
          <w:sz w:val="28"/>
          <w:szCs w:val="28"/>
        </w:rPr>
        <w:t>quan</w:t>
      </w:r>
      <w:r>
        <w:rPr>
          <w:rFonts w:ascii="Times New Roman" w:hAnsi="Times New Roman"/>
          <w:sz w:val="28"/>
          <w:szCs w:val="28"/>
        </w:rPr>
        <w:t xml:space="preserve"> </w:t>
      </w:r>
      <w:r w:rsidRPr="00680339">
        <w:rPr>
          <w:rFonts w:ascii="Times New Roman" w:hAnsi="Times New Roman"/>
          <w:sz w:val="28"/>
          <w:szCs w:val="28"/>
        </w:rPr>
        <w:t>và</w:t>
      </w:r>
      <w:r>
        <w:rPr>
          <w:rFonts w:ascii="Times New Roman" w:hAnsi="Times New Roman"/>
          <w:sz w:val="28"/>
          <w:szCs w:val="28"/>
        </w:rPr>
        <w:t xml:space="preserve"> </w:t>
      </w:r>
      <w:r w:rsidRPr="00680339">
        <w:rPr>
          <w:rFonts w:ascii="Times New Roman" w:hAnsi="Times New Roman"/>
          <w:sz w:val="28"/>
          <w:szCs w:val="28"/>
        </w:rPr>
        <w:t>các</w:t>
      </w:r>
      <w:r>
        <w:rPr>
          <w:rFonts w:ascii="Times New Roman" w:hAnsi="Times New Roman"/>
          <w:sz w:val="28"/>
          <w:szCs w:val="28"/>
        </w:rPr>
        <w:t xml:space="preserve"> </w:t>
      </w:r>
      <w:r w:rsidRPr="00680339">
        <w:rPr>
          <w:rFonts w:ascii="Times New Roman" w:hAnsi="Times New Roman"/>
          <w:sz w:val="28"/>
          <w:szCs w:val="28"/>
        </w:rPr>
        <w:t>sở,</w:t>
      </w:r>
      <w:r>
        <w:rPr>
          <w:rFonts w:ascii="Times New Roman" w:hAnsi="Times New Roman"/>
          <w:sz w:val="28"/>
          <w:szCs w:val="28"/>
        </w:rPr>
        <w:t xml:space="preserve"> </w:t>
      </w:r>
      <w:r w:rsidRPr="00680339">
        <w:rPr>
          <w:rFonts w:ascii="Times New Roman" w:hAnsi="Times New Roman"/>
          <w:sz w:val="28"/>
          <w:szCs w:val="28"/>
        </w:rPr>
        <w:t>ngành</w:t>
      </w:r>
      <w:r>
        <w:rPr>
          <w:rFonts w:ascii="Times New Roman" w:hAnsi="Times New Roman"/>
          <w:sz w:val="28"/>
          <w:szCs w:val="28"/>
        </w:rPr>
        <w:t xml:space="preserve"> </w:t>
      </w:r>
      <w:r w:rsidRPr="00680339">
        <w:rPr>
          <w:rFonts w:ascii="Times New Roman" w:hAnsi="Times New Roman"/>
          <w:sz w:val="28"/>
          <w:szCs w:val="28"/>
        </w:rPr>
        <w:t>tự</w:t>
      </w:r>
      <w:r>
        <w:rPr>
          <w:rFonts w:ascii="Times New Roman" w:hAnsi="Times New Roman"/>
          <w:sz w:val="28"/>
          <w:szCs w:val="28"/>
        </w:rPr>
        <w:t xml:space="preserve"> </w:t>
      </w:r>
      <w:r w:rsidRPr="00680339">
        <w:rPr>
          <w:rFonts w:ascii="Times New Roman" w:hAnsi="Times New Roman"/>
          <w:sz w:val="28"/>
          <w:szCs w:val="28"/>
        </w:rPr>
        <w:t>phối</w:t>
      </w:r>
      <w:r>
        <w:rPr>
          <w:rFonts w:ascii="Times New Roman" w:hAnsi="Times New Roman"/>
          <w:sz w:val="28"/>
          <w:szCs w:val="28"/>
        </w:rPr>
        <w:t xml:space="preserve"> </w:t>
      </w:r>
      <w:r w:rsidRPr="00680339">
        <w:rPr>
          <w:rFonts w:ascii="Times New Roman" w:hAnsi="Times New Roman"/>
          <w:sz w:val="28"/>
          <w:szCs w:val="28"/>
        </w:rPr>
        <w:t>hợp</w:t>
      </w:r>
      <w:r>
        <w:rPr>
          <w:rFonts w:ascii="Times New Roman" w:hAnsi="Times New Roman"/>
          <w:sz w:val="28"/>
          <w:szCs w:val="28"/>
        </w:rPr>
        <w:t xml:space="preserve"> </w:t>
      </w:r>
      <w:r w:rsidRPr="00680339">
        <w:rPr>
          <w:rFonts w:ascii="Times New Roman" w:hAnsi="Times New Roman"/>
          <w:sz w:val="28"/>
          <w:szCs w:val="28"/>
        </w:rPr>
        <w:t>điều</w:t>
      </w:r>
      <w:r>
        <w:rPr>
          <w:rFonts w:ascii="Times New Roman" w:hAnsi="Times New Roman"/>
          <w:sz w:val="28"/>
          <w:szCs w:val="28"/>
        </w:rPr>
        <w:t xml:space="preserve"> </w:t>
      </w:r>
      <w:r w:rsidRPr="00680339">
        <w:rPr>
          <w:rFonts w:ascii="Times New Roman" w:hAnsi="Times New Roman"/>
          <w:sz w:val="28"/>
          <w:szCs w:val="28"/>
        </w:rPr>
        <w:t>chỉnh</w:t>
      </w:r>
      <w:r>
        <w:rPr>
          <w:rFonts w:ascii="Times New Roman" w:hAnsi="Times New Roman"/>
          <w:sz w:val="28"/>
          <w:szCs w:val="28"/>
        </w:rPr>
        <w:t xml:space="preserve"> </w:t>
      </w:r>
      <w:r w:rsidRPr="00680339">
        <w:rPr>
          <w:rFonts w:ascii="Times New Roman" w:hAnsi="Times New Roman"/>
          <w:sz w:val="28"/>
          <w:szCs w:val="28"/>
        </w:rPr>
        <w:t>xử</w:t>
      </w:r>
      <w:r>
        <w:rPr>
          <w:rFonts w:ascii="Times New Roman" w:hAnsi="Times New Roman"/>
          <w:sz w:val="28"/>
          <w:szCs w:val="28"/>
        </w:rPr>
        <w:t xml:space="preserve"> </w:t>
      </w:r>
      <w:r w:rsidRPr="00680339">
        <w:rPr>
          <w:rFonts w:ascii="Times New Roman" w:hAnsi="Times New Roman"/>
          <w:sz w:val="28"/>
          <w:szCs w:val="28"/>
        </w:rPr>
        <w:t>lý</w:t>
      </w:r>
      <w:r>
        <w:rPr>
          <w:rFonts w:ascii="Times New Roman" w:hAnsi="Times New Roman"/>
          <w:sz w:val="28"/>
          <w:szCs w:val="28"/>
        </w:rPr>
        <w:t xml:space="preserve"> </w:t>
      </w:r>
      <w:r w:rsidRPr="00680339">
        <w:rPr>
          <w:rFonts w:ascii="Times New Roman" w:hAnsi="Times New Roman"/>
          <w:sz w:val="28"/>
          <w:szCs w:val="28"/>
        </w:rPr>
        <w:t>tránh</w:t>
      </w:r>
      <w:r>
        <w:rPr>
          <w:rFonts w:ascii="Times New Roman" w:hAnsi="Times New Roman"/>
          <w:sz w:val="28"/>
          <w:szCs w:val="28"/>
        </w:rPr>
        <w:t xml:space="preserve"> </w:t>
      </w:r>
      <w:r w:rsidRPr="00680339">
        <w:rPr>
          <w:rFonts w:ascii="Times New Roman" w:hAnsi="Times New Roman"/>
          <w:sz w:val="28"/>
          <w:szCs w:val="28"/>
        </w:rPr>
        <w:t>chồng</w:t>
      </w:r>
      <w:r>
        <w:rPr>
          <w:rFonts w:ascii="Times New Roman" w:hAnsi="Times New Roman"/>
          <w:sz w:val="28"/>
          <w:szCs w:val="28"/>
        </w:rPr>
        <w:t xml:space="preserve"> </w:t>
      </w:r>
      <w:r w:rsidRPr="00680339">
        <w:rPr>
          <w:rFonts w:ascii="Times New Roman" w:hAnsi="Times New Roman"/>
          <w:sz w:val="28"/>
          <w:szCs w:val="28"/>
        </w:rPr>
        <w:t>chéo</w:t>
      </w:r>
      <w:r>
        <w:rPr>
          <w:rFonts w:ascii="Times New Roman" w:hAnsi="Times New Roman"/>
          <w:sz w:val="28"/>
          <w:szCs w:val="28"/>
        </w:rPr>
        <w:t xml:space="preserve"> </w:t>
      </w:r>
      <w:r w:rsidRPr="00680339">
        <w:rPr>
          <w:rFonts w:ascii="Times New Roman" w:hAnsi="Times New Roman"/>
          <w:sz w:val="28"/>
          <w:szCs w:val="28"/>
        </w:rPr>
        <w:t>trong</w:t>
      </w:r>
      <w:r>
        <w:rPr>
          <w:rFonts w:ascii="Times New Roman" w:hAnsi="Times New Roman"/>
          <w:sz w:val="28"/>
          <w:szCs w:val="28"/>
        </w:rPr>
        <w:t xml:space="preserve"> </w:t>
      </w:r>
      <w:r w:rsidRPr="00680339">
        <w:rPr>
          <w:rFonts w:ascii="Times New Roman" w:hAnsi="Times New Roman"/>
          <w:sz w:val="28"/>
          <w:szCs w:val="28"/>
        </w:rPr>
        <w:t>thanh</w:t>
      </w:r>
      <w:r>
        <w:rPr>
          <w:rFonts w:ascii="Times New Roman" w:hAnsi="Times New Roman"/>
          <w:sz w:val="28"/>
          <w:szCs w:val="28"/>
        </w:rPr>
        <w:t xml:space="preserve"> </w:t>
      </w:r>
      <w:r w:rsidRPr="00680339">
        <w:rPr>
          <w:rFonts w:ascii="Times New Roman" w:hAnsi="Times New Roman"/>
          <w:sz w:val="28"/>
          <w:szCs w:val="28"/>
        </w:rPr>
        <w:t>tra,</w:t>
      </w:r>
      <w:r>
        <w:rPr>
          <w:rFonts w:ascii="Times New Roman" w:hAnsi="Times New Roman"/>
          <w:sz w:val="28"/>
          <w:szCs w:val="28"/>
        </w:rPr>
        <w:t xml:space="preserve"> </w:t>
      </w:r>
      <w:r w:rsidRPr="00680339">
        <w:rPr>
          <w:rFonts w:ascii="Times New Roman" w:hAnsi="Times New Roman"/>
          <w:sz w:val="28"/>
          <w:szCs w:val="28"/>
        </w:rPr>
        <w:t>kiểm</w:t>
      </w:r>
      <w:r>
        <w:rPr>
          <w:rFonts w:ascii="Times New Roman" w:hAnsi="Times New Roman"/>
          <w:sz w:val="28"/>
          <w:szCs w:val="28"/>
        </w:rPr>
        <w:t xml:space="preserve"> </w:t>
      </w:r>
      <w:r w:rsidR="005F222F">
        <w:rPr>
          <w:rFonts w:ascii="Times New Roman" w:hAnsi="Times New Roman"/>
          <w:sz w:val="28"/>
          <w:szCs w:val="28"/>
        </w:rPr>
        <w:t xml:space="preserve">tra </w:t>
      </w:r>
      <w:r w:rsidRPr="00680339">
        <w:rPr>
          <w:rFonts w:ascii="Times New Roman" w:hAnsi="Times New Roman"/>
          <w:sz w:val="28"/>
          <w:szCs w:val="28"/>
          <w:lang w:val="vi-VN"/>
        </w:rPr>
        <w:t>nên</w:t>
      </w:r>
      <w:r>
        <w:rPr>
          <w:rFonts w:ascii="Times New Roman" w:hAnsi="Times New Roman"/>
          <w:sz w:val="28"/>
          <w:szCs w:val="28"/>
          <w:lang w:val="vi-VN"/>
        </w:rPr>
        <w:t xml:space="preserve"> </w:t>
      </w:r>
      <w:r w:rsidRPr="005C4ED8">
        <w:rPr>
          <w:rFonts w:ascii="Times New Roman" w:hAnsi="Times New Roman"/>
          <w:sz w:val="28"/>
          <w:szCs w:val="28"/>
          <w:lang w:val="vi-VN"/>
        </w:rPr>
        <w:t>không</w:t>
      </w:r>
      <w:r>
        <w:rPr>
          <w:rFonts w:ascii="Times New Roman" w:hAnsi="Times New Roman"/>
          <w:sz w:val="28"/>
          <w:szCs w:val="28"/>
          <w:lang w:val="vi-VN"/>
        </w:rPr>
        <w:t xml:space="preserve"> </w:t>
      </w:r>
      <w:r w:rsidRPr="005C4ED8">
        <w:rPr>
          <w:rFonts w:ascii="Times New Roman" w:hAnsi="Times New Roman"/>
          <w:sz w:val="28"/>
          <w:szCs w:val="28"/>
          <w:lang w:val="vi-VN"/>
        </w:rPr>
        <w:t>xảy</w:t>
      </w:r>
      <w:r>
        <w:rPr>
          <w:rFonts w:ascii="Times New Roman" w:hAnsi="Times New Roman"/>
          <w:sz w:val="28"/>
          <w:szCs w:val="28"/>
          <w:lang w:val="vi-VN"/>
        </w:rPr>
        <w:t xml:space="preserve"> </w:t>
      </w:r>
      <w:r w:rsidRPr="005C4ED8">
        <w:rPr>
          <w:rFonts w:ascii="Times New Roman" w:hAnsi="Times New Roman"/>
          <w:sz w:val="28"/>
          <w:szCs w:val="28"/>
          <w:lang w:val="vi-VN"/>
        </w:rPr>
        <w:t>ra</w:t>
      </w:r>
      <w:r>
        <w:rPr>
          <w:rFonts w:ascii="Times New Roman" w:hAnsi="Times New Roman"/>
          <w:sz w:val="28"/>
          <w:szCs w:val="28"/>
          <w:lang w:val="vi-VN"/>
        </w:rPr>
        <w:t xml:space="preserve"> </w:t>
      </w:r>
      <w:r w:rsidRPr="005C4ED8">
        <w:rPr>
          <w:rFonts w:ascii="Times New Roman" w:hAnsi="Times New Roman"/>
          <w:sz w:val="28"/>
          <w:szCs w:val="28"/>
          <w:lang w:val="vi-VN"/>
        </w:rPr>
        <w:t>trường</w:t>
      </w:r>
      <w:r>
        <w:rPr>
          <w:rFonts w:ascii="Times New Roman" w:hAnsi="Times New Roman"/>
          <w:sz w:val="28"/>
          <w:szCs w:val="28"/>
          <w:lang w:val="vi-VN"/>
        </w:rPr>
        <w:t xml:space="preserve"> </w:t>
      </w:r>
      <w:r w:rsidRPr="005C4ED8">
        <w:rPr>
          <w:rFonts w:ascii="Times New Roman" w:hAnsi="Times New Roman"/>
          <w:sz w:val="28"/>
          <w:szCs w:val="28"/>
          <w:lang w:val="vi-VN"/>
        </w:rPr>
        <w:t>hợp</w:t>
      </w:r>
      <w:r>
        <w:rPr>
          <w:rFonts w:ascii="Times New Roman" w:hAnsi="Times New Roman"/>
          <w:sz w:val="28"/>
          <w:szCs w:val="28"/>
          <w:lang w:val="vi-VN"/>
        </w:rPr>
        <w:t xml:space="preserve"> </w:t>
      </w:r>
      <w:r w:rsidRPr="005C4ED8">
        <w:rPr>
          <w:rFonts w:ascii="Times New Roman" w:hAnsi="Times New Roman"/>
          <w:sz w:val="28"/>
          <w:szCs w:val="28"/>
          <w:lang w:val="vi-VN"/>
        </w:rPr>
        <w:t>trùng</w:t>
      </w:r>
      <w:r>
        <w:rPr>
          <w:rFonts w:ascii="Times New Roman" w:hAnsi="Times New Roman"/>
          <w:sz w:val="28"/>
          <w:szCs w:val="28"/>
          <w:lang w:val="vi-VN"/>
        </w:rPr>
        <w:t xml:space="preserve"> </w:t>
      </w:r>
      <w:r w:rsidRPr="005C4ED8">
        <w:rPr>
          <w:rFonts w:ascii="Times New Roman" w:hAnsi="Times New Roman"/>
          <w:sz w:val="28"/>
          <w:szCs w:val="28"/>
          <w:lang w:val="vi-VN"/>
        </w:rPr>
        <w:t>lắp,</w:t>
      </w:r>
      <w:r>
        <w:rPr>
          <w:rFonts w:ascii="Times New Roman" w:hAnsi="Times New Roman"/>
          <w:sz w:val="28"/>
          <w:szCs w:val="28"/>
          <w:lang w:val="vi-VN"/>
        </w:rPr>
        <w:t xml:space="preserve"> </w:t>
      </w:r>
      <w:r w:rsidRPr="005C4ED8">
        <w:rPr>
          <w:rFonts w:ascii="Times New Roman" w:hAnsi="Times New Roman"/>
          <w:sz w:val="28"/>
          <w:szCs w:val="28"/>
          <w:lang w:val="vi-VN"/>
        </w:rPr>
        <w:t>chồng</w:t>
      </w:r>
      <w:r>
        <w:rPr>
          <w:rFonts w:ascii="Times New Roman" w:hAnsi="Times New Roman"/>
          <w:sz w:val="28"/>
          <w:szCs w:val="28"/>
          <w:lang w:val="vi-VN"/>
        </w:rPr>
        <w:t xml:space="preserve"> </w:t>
      </w:r>
      <w:r w:rsidRPr="005C4ED8">
        <w:rPr>
          <w:rFonts w:ascii="Times New Roman" w:hAnsi="Times New Roman"/>
          <w:sz w:val="28"/>
          <w:szCs w:val="28"/>
          <w:lang w:val="vi-VN"/>
        </w:rPr>
        <w:t>chéo</w:t>
      </w:r>
      <w:r>
        <w:rPr>
          <w:rFonts w:ascii="Times New Roman" w:hAnsi="Times New Roman"/>
          <w:sz w:val="28"/>
          <w:szCs w:val="28"/>
          <w:lang w:val="vi-VN"/>
        </w:rPr>
        <w:t xml:space="preserve"> </w:t>
      </w:r>
      <w:r w:rsidRPr="005C4ED8">
        <w:rPr>
          <w:rFonts w:ascii="Times New Roman" w:hAnsi="Times New Roman"/>
          <w:sz w:val="28"/>
          <w:szCs w:val="28"/>
          <w:lang w:val="vi-VN"/>
        </w:rPr>
        <w:t>trong</w:t>
      </w:r>
      <w:r>
        <w:rPr>
          <w:rFonts w:ascii="Times New Roman" w:hAnsi="Times New Roman"/>
          <w:sz w:val="28"/>
          <w:szCs w:val="28"/>
          <w:lang w:val="vi-VN"/>
        </w:rPr>
        <w:t xml:space="preserve"> </w:t>
      </w:r>
      <w:r w:rsidRPr="005C4ED8">
        <w:rPr>
          <w:rFonts w:ascii="Times New Roman" w:hAnsi="Times New Roman"/>
          <w:sz w:val="28"/>
          <w:szCs w:val="28"/>
          <w:lang w:val="vi-VN"/>
        </w:rPr>
        <w:t>hoạt</w:t>
      </w:r>
      <w:r>
        <w:rPr>
          <w:rFonts w:ascii="Times New Roman" w:hAnsi="Times New Roman"/>
          <w:sz w:val="28"/>
          <w:szCs w:val="28"/>
          <w:lang w:val="vi-VN"/>
        </w:rPr>
        <w:t xml:space="preserve"> </w:t>
      </w:r>
      <w:r w:rsidRPr="005C4ED8">
        <w:rPr>
          <w:rFonts w:ascii="Times New Roman" w:hAnsi="Times New Roman"/>
          <w:sz w:val="28"/>
          <w:szCs w:val="28"/>
          <w:lang w:val="vi-VN"/>
        </w:rPr>
        <w:t>động</w:t>
      </w:r>
      <w:r>
        <w:rPr>
          <w:rFonts w:ascii="Times New Roman" w:hAnsi="Times New Roman"/>
          <w:sz w:val="28"/>
          <w:szCs w:val="28"/>
          <w:lang w:val="vi-VN"/>
        </w:rPr>
        <w:t xml:space="preserve"> </w:t>
      </w:r>
      <w:r w:rsidRPr="005C4ED8">
        <w:rPr>
          <w:rFonts w:ascii="Times New Roman" w:hAnsi="Times New Roman"/>
          <w:sz w:val="28"/>
          <w:szCs w:val="28"/>
          <w:lang w:val="vi-VN"/>
        </w:rPr>
        <w:t>thanh</w:t>
      </w:r>
      <w:r>
        <w:rPr>
          <w:rFonts w:ascii="Times New Roman" w:hAnsi="Times New Roman"/>
          <w:sz w:val="28"/>
          <w:szCs w:val="28"/>
          <w:lang w:val="vi-VN"/>
        </w:rPr>
        <w:t xml:space="preserve"> </w:t>
      </w:r>
      <w:r w:rsidRPr="005C4ED8">
        <w:rPr>
          <w:rFonts w:ascii="Times New Roman" w:hAnsi="Times New Roman"/>
          <w:sz w:val="28"/>
          <w:szCs w:val="28"/>
          <w:lang w:val="vi-VN"/>
        </w:rPr>
        <w:t>tra,</w:t>
      </w:r>
      <w:r>
        <w:rPr>
          <w:rFonts w:ascii="Times New Roman" w:hAnsi="Times New Roman"/>
          <w:sz w:val="28"/>
          <w:szCs w:val="28"/>
          <w:lang w:val="vi-VN"/>
        </w:rPr>
        <w:t xml:space="preserve"> </w:t>
      </w:r>
      <w:r w:rsidRPr="005C4ED8">
        <w:rPr>
          <w:rFonts w:ascii="Times New Roman" w:hAnsi="Times New Roman"/>
          <w:sz w:val="28"/>
          <w:szCs w:val="28"/>
          <w:lang w:val="vi-VN"/>
        </w:rPr>
        <w:t>kiểm</w:t>
      </w:r>
      <w:r>
        <w:rPr>
          <w:rFonts w:ascii="Times New Roman" w:hAnsi="Times New Roman"/>
          <w:sz w:val="28"/>
          <w:szCs w:val="28"/>
          <w:lang w:val="vi-VN"/>
        </w:rPr>
        <w:t xml:space="preserve"> </w:t>
      </w:r>
      <w:r w:rsidRPr="005C4ED8">
        <w:rPr>
          <w:rFonts w:ascii="Times New Roman" w:hAnsi="Times New Roman"/>
          <w:sz w:val="28"/>
          <w:szCs w:val="28"/>
          <w:lang w:val="vi-VN"/>
        </w:rPr>
        <w:t>tra</w:t>
      </w:r>
      <w:r>
        <w:rPr>
          <w:rFonts w:ascii="Times New Roman" w:hAnsi="Times New Roman"/>
          <w:sz w:val="28"/>
          <w:szCs w:val="28"/>
          <w:lang w:val="vi-VN"/>
        </w:rPr>
        <w:t xml:space="preserve"> </w:t>
      </w:r>
      <w:r w:rsidRPr="005C4ED8">
        <w:rPr>
          <w:rFonts w:ascii="Times New Roman" w:hAnsi="Times New Roman"/>
          <w:sz w:val="28"/>
          <w:szCs w:val="28"/>
          <w:lang w:val="vi-VN"/>
        </w:rPr>
        <w:t>tại</w:t>
      </w:r>
      <w:r>
        <w:rPr>
          <w:rFonts w:ascii="Times New Roman" w:hAnsi="Times New Roman"/>
          <w:sz w:val="28"/>
          <w:szCs w:val="28"/>
          <w:lang w:val="vi-VN"/>
        </w:rPr>
        <w:t xml:space="preserve"> </w:t>
      </w:r>
      <w:r w:rsidRPr="005C4ED8">
        <w:rPr>
          <w:rFonts w:ascii="Times New Roman" w:hAnsi="Times New Roman"/>
          <w:sz w:val="28"/>
          <w:szCs w:val="28"/>
          <w:lang w:val="vi-VN"/>
        </w:rPr>
        <w:t>các</w:t>
      </w:r>
      <w:r>
        <w:rPr>
          <w:rFonts w:ascii="Times New Roman" w:hAnsi="Times New Roman"/>
          <w:sz w:val="28"/>
          <w:szCs w:val="28"/>
          <w:lang w:val="vi-VN"/>
        </w:rPr>
        <w:t xml:space="preserve"> </w:t>
      </w:r>
      <w:r w:rsidRPr="005C4ED8">
        <w:rPr>
          <w:rFonts w:ascii="Times New Roman" w:hAnsi="Times New Roman"/>
          <w:sz w:val="28"/>
          <w:szCs w:val="28"/>
          <w:lang w:val="vi-VN"/>
        </w:rPr>
        <w:t>doanh</w:t>
      </w:r>
      <w:r>
        <w:rPr>
          <w:rFonts w:ascii="Times New Roman" w:hAnsi="Times New Roman"/>
          <w:sz w:val="28"/>
          <w:szCs w:val="28"/>
          <w:lang w:val="vi-VN"/>
        </w:rPr>
        <w:t xml:space="preserve"> </w:t>
      </w:r>
      <w:r w:rsidRPr="005C4ED8">
        <w:rPr>
          <w:rFonts w:ascii="Times New Roman" w:hAnsi="Times New Roman"/>
          <w:sz w:val="28"/>
          <w:szCs w:val="28"/>
          <w:lang w:val="vi-VN"/>
        </w:rPr>
        <w:t>nghiệp</w:t>
      </w:r>
      <w:r w:rsidRPr="00B768F7">
        <w:rPr>
          <w:rFonts w:ascii="Times New Roman" w:hAnsi="Times New Roman"/>
          <w:sz w:val="28"/>
          <w:szCs w:val="28"/>
        </w:rPr>
        <w:t>.</w:t>
      </w:r>
    </w:p>
    <w:p w:rsidR="00CA3AEA" w:rsidRDefault="00CA3AEA" w:rsidP="00680339">
      <w:pPr>
        <w:pStyle w:val="BodyText"/>
        <w:shd w:val="clear" w:color="auto" w:fill="auto"/>
        <w:spacing w:before="40" w:after="0" w:line="240" w:lineRule="auto"/>
        <w:ind w:firstLine="567"/>
        <w:rPr>
          <w:rFonts w:ascii="Times New Roman" w:hAnsi="Times New Roman"/>
          <w:sz w:val="28"/>
          <w:szCs w:val="28"/>
        </w:rPr>
      </w:pPr>
      <w:r>
        <w:rPr>
          <w:rFonts w:ascii="Times New Roman" w:hAnsi="Times New Roman"/>
          <w:sz w:val="28"/>
          <w:szCs w:val="28"/>
        </w:rPr>
        <w:t>T</w:t>
      </w:r>
      <w:r w:rsidRPr="00E806A4">
        <w:rPr>
          <w:rFonts w:ascii="Times New Roman" w:hAnsi="Times New Roman"/>
          <w:sz w:val="28"/>
          <w:szCs w:val="28"/>
          <w:lang w:val="vi-VN"/>
        </w:rPr>
        <w:t>ham</w:t>
      </w:r>
      <w:r>
        <w:rPr>
          <w:rFonts w:ascii="Times New Roman" w:hAnsi="Times New Roman"/>
          <w:sz w:val="28"/>
          <w:szCs w:val="28"/>
          <w:lang w:val="vi-VN"/>
        </w:rPr>
        <w:t xml:space="preserve"> </w:t>
      </w:r>
      <w:r w:rsidRPr="00E806A4">
        <w:rPr>
          <w:rFonts w:ascii="Times New Roman" w:hAnsi="Times New Roman"/>
          <w:sz w:val="28"/>
          <w:szCs w:val="28"/>
          <w:lang w:val="vi-VN"/>
        </w:rPr>
        <w:t>mưu</w:t>
      </w:r>
      <w:r>
        <w:rPr>
          <w:rFonts w:ascii="Times New Roman" w:hAnsi="Times New Roman"/>
          <w:sz w:val="28"/>
          <w:szCs w:val="28"/>
          <w:lang w:val="vi-VN"/>
        </w:rPr>
        <w:t xml:space="preserve"> </w:t>
      </w:r>
      <w:r w:rsidRPr="00E806A4">
        <w:rPr>
          <w:rFonts w:ascii="Times New Roman" w:hAnsi="Times New Roman"/>
          <w:sz w:val="28"/>
          <w:szCs w:val="28"/>
          <w:lang w:val="vi-VN"/>
        </w:rPr>
        <w:t>UBND</w:t>
      </w:r>
      <w:r>
        <w:rPr>
          <w:rFonts w:ascii="Times New Roman" w:hAnsi="Times New Roman"/>
          <w:sz w:val="28"/>
          <w:szCs w:val="28"/>
          <w:lang w:val="vi-VN"/>
        </w:rPr>
        <w:t xml:space="preserve"> </w:t>
      </w:r>
      <w:r w:rsidRPr="00E806A4">
        <w:rPr>
          <w:rFonts w:ascii="Times New Roman" w:hAnsi="Times New Roman"/>
          <w:sz w:val="28"/>
          <w:szCs w:val="28"/>
          <w:lang w:val="vi-VN"/>
        </w:rPr>
        <w:t>tỉ</w:t>
      </w:r>
      <w:r>
        <w:rPr>
          <w:rFonts w:ascii="Times New Roman" w:hAnsi="Times New Roman"/>
          <w:sz w:val="28"/>
          <w:szCs w:val="28"/>
          <w:lang w:val="vi-VN"/>
        </w:rPr>
        <w:t xml:space="preserve">nh </w:t>
      </w:r>
      <w:r w:rsidRPr="00E806A4">
        <w:rPr>
          <w:rFonts w:ascii="Times New Roman" w:hAnsi="Times New Roman"/>
          <w:sz w:val="28"/>
          <w:szCs w:val="28"/>
          <w:lang w:val="vi-VN"/>
        </w:rPr>
        <w:t>báo</w:t>
      </w:r>
      <w:r>
        <w:rPr>
          <w:rFonts w:ascii="Times New Roman" w:hAnsi="Times New Roman"/>
          <w:sz w:val="28"/>
          <w:szCs w:val="28"/>
          <w:lang w:val="vi-VN"/>
        </w:rPr>
        <w:t xml:space="preserve"> </w:t>
      </w:r>
      <w:r w:rsidRPr="00E806A4">
        <w:rPr>
          <w:rFonts w:ascii="Times New Roman" w:hAnsi="Times New Roman"/>
          <w:sz w:val="28"/>
          <w:szCs w:val="28"/>
          <w:lang w:val="vi-VN"/>
        </w:rPr>
        <w:t>cáo</w:t>
      </w:r>
      <w:r>
        <w:rPr>
          <w:rFonts w:ascii="Times New Roman" w:hAnsi="Times New Roman"/>
          <w:sz w:val="28"/>
          <w:szCs w:val="28"/>
          <w:lang w:val="vi-VN"/>
        </w:rPr>
        <w:t xml:space="preserve"> </w:t>
      </w:r>
      <w:r w:rsidRPr="00E806A4">
        <w:rPr>
          <w:rFonts w:ascii="Times New Roman" w:hAnsi="Times New Roman"/>
          <w:sz w:val="28"/>
          <w:szCs w:val="28"/>
          <w:lang w:val="vi-VN"/>
        </w:rPr>
        <w:t>công</w:t>
      </w:r>
      <w:r>
        <w:rPr>
          <w:rFonts w:ascii="Times New Roman" w:hAnsi="Times New Roman"/>
          <w:sz w:val="28"/>
          <w:szCs w:val="28"/>
          <w:lang w:val="vi-VN"/>
        </w:rPr>
        <w:t xml:space="preserve"> </w:t>
      </w:r>
      <w:r w:rsidRPr="00E806A4">
        <w:rPr>
          <w:rFonts w:ascii="Times New Roman" w:hAnsi="Times New Roman"/>
          <w:sz w:val="28"/>
          <w:szCs w:val="28"/>
          <w:lang w:val="vi-VN"/>
        </w:rPr>
        <w:t>tác</w:t>
      </w:r>
      <w:r>
        <w:rPr>
          <w:rFonts w:ascii="Times New Roman" w:hAnsi="Times New Roman"/>
          <w:sz w:val="28"/>
          <w:szCs w:val="28"/>
          <w:lang w:val="vi-VN"/>
        </w:rPr>
        <w:t xml:space="preserve"> </w:t>
      </w:r>
      <w:r w:rsidRPr="00E806A4">
        <w:rPr>
          <w:rFonts w:ascii="Times New Roman" w:hAnsi="Times New Roman"/>
          <w:sz w:val="28"/>
          <w:szCs w:val="28"/>
          <w:lang w:val="vi-VN"/>
        </w:rPr>
        <w:t>thanh</w:t>
      </w:r>
      <w:r>
        <w:rPr>
          <w:rFonts w:ascii="Times New Roman" w:hAnsi="Times New Roman"/>
          <w:sz w:val="28"/>
          <w:szCs w:val="28"/>
          <w:lang w:val="vi-VN"/>
        </w:rPr>
        <w:t xml:space="preserve"> </w:t>
      </w:r>
      <w:r w:rsidRPr="00E806A4">
        <w:rPr>
          <w:rFonts w:ascii="Times New Roman" w:hAnsi="Times New Roman"/>
          <w:sz w:val="28"/>
          <w:szCs w:val="28"/>
          <w:lang w:val="vi-VN"/>
        </w:rPr>
        <w:t>tra,</w:t>
      </w:r>
      <w:r>
        <w:rPr>
          <w:rFonts w:ascii="Times New Roman" w:hAnsi="Times New Roman"/>
          <w:sz w:val="28"/>
          <w:szCs w:val="28"/>
          <w:lang w:val="vi-VN"/>
        </w:rPr>
        <w:t xml:space="preserve"> </w:t>
      </w:r>
      <w:r w:rsidRPr="00E806A4">
        <w:rPr>
          <w:rFonts w:ascii="Times New Roman" w:hAnsi="Times New Roman"/>
          <w:sz w:val="28"/>
          <w:szCs w:val="28"/>
          <w:lang w:val="vi-VN"/>
        </w:rPr>
        <w:t>giải</w:t>
      </w:r>
      <w:r>
        <w:rPr>
          <w:rFonts w:ascii="Times New Roman" w:hAnsi="Times New Roman"/>
          <w:sz w:val="28"/>
          <w:szCs w:val="28"/>
          <w:lang w:val="vi-VN"/>
        </w:rPr>
        <w:t xml:space="preserve"> </w:t>
      </w:r>
      <w:r w:rsidRPr="00E806A4">
        <w:rPr>
          <w:rFonts w:ascii="Times New Roman" w:hAnsi="Times New Roman"/>
          <w:sz w:val="28"/>
          <w:szCs w:val="28"/>
          <w:lang w:val="vi-VN"/>
        </w:rPr>
        <w:t>quyết</w:t>
      </w:r>
      <w:r>
        <w:rPr>
          <w:rFonts w:ascii="Times New Roman" w:hAnsi="Times New Roman"/>
          <w:sz w:val="28"/>
          <w:szCs w:val="28"/>
          <w:lang w:val="vi-VN"/>
        </w:rPr>
        <w:t xml:space="preserve"> </w:t>
      </w:r>
      <w:r w:rsidRPr="00E806A4">
        <w:rPr>
          <w:rFonts w:ascii="Times New Roman" w:hAnsi="Times New Roman"/>
          <w:sz w:val="28"/>
          <w:szCs w:val="28"/>
          <w:lang w:val="vi-VN"/>
        </w:rPr>
        <w:t>KNTC,</w:t>
      </w:r>
      <w:r>
        <w:rPr>
          <w:rFonts w:ascii="Times New Roman" w:hAnsi="Times New Roman"/>
          <w:sz w:val="28"/>
          <w:szCs w:val="28"/>
          <w:lang w:val="vi-VN"/>
        </w:rPr>
        <w:t xml:space="preserve"> </w:t>
      </w:r>
      <w:r w:rsidRPr="00E806A4">
        <w:rPr>
          <w:rFonts w:ascii="Times New Roman" w:hAnsi="Times New Roman"/>
          <w:sz w:val="28"/>
          <w:szCs w:val="28"/>
          <w:lang w:val="vi-VN"/>
        </w:rPr>
        <w:t>phòng,</w:t>
      </w:r>
      <w:r>
        <w:rPr>
          <w:rFonts w:ascii="Times New Roman" w:hAnsi="Times New Roman"/>
          <w:sz w:val="28"/>
          <w:szCs w:val="28"/>
          <w:lang w:val="vi-VN"/>
        </w:rPr>
        <w:t xml:space="preserve"> </w:t>
      </w:r>
      <w:r w:rsidRPr="00E806A4">
        <w:rPr>
          <w:rFonts w:ascii="Times New Roman" w:hAnsi="Times New Roman"/>
          <w:sz w:val="28"/>
          <w:szCs w:val="28"/>
          <w:lang w:val="vi-VN"/>
        </w:rPr>
        <w:t>chống</w:t>
      </w:r>
      <w:r>
        <w:rPr>
          <w:rFonts w:ascii="Times New Roman" w:hAnsi="Times New Roman"/>
          <w:sz w:val="28"/>
          <w:szCs w:val="28"/>
          <w:lang w:val="vi-VN"/>
        </w:rPr>
        <w:t xml:space="preserve"> </w:t>
      </w:r>
      <w:r w:rsidRPr="00E806A4">
        <w:rPr>
          <w:rFonts w:ascii="Times New Roman" w:hAnsi="Times New Roman"/>
          <w:sz w:val="28"/>
          <w:szCs w:val="28"/>
          <w:lang w:val="vi-VN"/>
        </w:rPr>
        <w:t>tham</w:t>
      </w:r>
      <w:r>
        <w:rPr>
          <w:rFonts w:ascii="Times New Roman" w:hAnsi="Times New Roman"/>
          <w:sz w:val="28"/>
          <w:szCs w:val="28"/>
          <w:lang w:val="vi-VN"/>
        </w:rPr>
        <w:t xml:space="preserve"> </w:t>
      </w:r>
      <w:r w:rsidRPr="00E806A4">
        <w:rPr>
          <w:rFonts w:ascii="Times New Roman" w:hAnsi="Times New Roman"/>
          <w:sz w:val="28"/>
          <w:szCs w:val="28"/>
          <w:lang w:val="vi-VN"/>
        </w:rPr>
        <w:t>nhũng,</w:t>
      </w:r>
      <w:r>
        <w:rPr>
          <w:rFonts w:ascii="Times New Roman" w:hAnsi="Times New Roman"/>
          <w:sz w:val="28"/>
          <w:szCs w:val="28"/>
          <w:lang w:val="vi-VN"/>
        </w:rPr>
        <w:t xml:space="preserve"> </w:t>
      </w:r>
      <w:r w:rsidRPr="00E806A4">
        <w:rPr>
          <w:rFonts w:ascii="Times New Roman" w:hAnsi="Times New Roman"/>
          <w:sz w:val="28"/>
          <w:szCs w:val="28"/>
          <w:lang w:val="vi-VN"/>
        </w:rPr>
        <w:t>tiêu</w:t>
      </w:r>
      <w:r>
        <w:rPr>
          <w:rFonts w:ascii="Times New Roman" w:hAnsi="Times New Roman"/>
          <w:sz w:val="28"/>
          <w:szCs w:val="28"/>
          <w:lang w:val="vi-VN"/>
        </w:rPr>
        <w:t xml:space="preserve"> </w:t>
      </w:r>
      <w:r w:rsidRPr="00E806A4">
        <w:rPr>
          <w:rFonts w:ascii="Times New Roman" w:hAnsi="Times New Roman"/>
          <w:sz w:val="28"/>
          <w:szCs w:val="28"/>
          <w:lang w:val="vi-VN"/>
        </w:rPr>
        <w:t>cực</w:t>
      </w:r>
      <w:r>
        <w:rPr>
          <w:rFonts w:ascii="Times New Roman" w:hAnsi="Times New Roman"/>
          <w:sz w:val="28"/>
          <w:szCs w:val="28"/>
          <w:lang w:val="vi-VN"/>
        </w:rPr>
        <w:t xml:space="preserve"> </w:t>
      </w:r>
      <w:r w:rsidRPr="00E806A4">
        <w:rPr>
          <w:rFonts w:ascii="Times New Roman" w:hAnsi="Times New Roman"/>
          <w:sz w:val="28"/>
          <w:szCs w:val="28"/>
          <w:lang w:val="vi-VN"/>
        </w:rPr>
        <w:t>(PCTN,TC)</w:t>
      </w:r>
      <w:r>
        <w:rPr>
          <w:rFonts w:ascii="Times New Roman" w:hAnsi="Times New Roman"/>
          <w:sz w:val="28"/>
          <w:szCs w:val="28"/>
          <w:lang w:val="vi-VN"/>
        </w:rPr>
        <w:t xml:space="preserve"> </w:t>
      </w:r>
      <w:r w:rsidR="005F222F">
        <w:rPr>
          <w:rFonts w:ascii="Times New Roman" w:hAnsi="Times New Roman"/>
          <w:sz w:val="28"/>
          <w:szCs w:val="28"/>
        </w:rPr>
        <w:t xml:space="preserve">Quý I </w:t>
      </w:r>
      <w:r w:rsidRPr="00E806A4">
        <w:rPr>
          <w:rFonts w:ascii="Times New Roman" w:hAnsi="Times New Roman"/>
          <w:sz w:val="28"/>
          <w:szCs w:val="28"/>
          <w:lang w:val="vi-VN"/>
        </w:rPr>
        <w:t>năm</w:t>
      </w:r>
      <w:r>
        <w:rPr>
          <w:rFonts w:ascii="Times New Roman" w:hAnsi="Times New Roman"/>
          <w:sz w:val="28"/>
          <w:szCs w:val="28"/>
          <w:lang w:val="vi-VN"/>
        </w:rPr>
        <w:t xml:space="preserve"> </w:t>
      </w:r>
      <w:r w:rsidR="005F222F">
        <w:rPr>
          <w:rFonts w:ascii="Times New Roman" w:hAnsi="Times New Roman"/>
          <w:sz w:val="28"/>
          <w:szCs w:val="28"/>
          <w:lang w:val="vi-VN"/>
        </w:rPr>
        <w:t>202</w:t>
      </w:r>
      <w:r w:rsidR="005F222F">
        <w:rPr>
          <w:rFonts w:ascii="Times New Roman" w:hAnsi="Times New Roman"/>
          <w:sz w:val="28"/>
          <w:szCs w:val="28"/>
        </w:rPr>
        <w:t>5</w:t>
      </w:r>
      <w:r>
        <w:rPr>
          <w:rFonts w:ascii="Times New Roman" w:hAnsi="Times New Roman"/>
          <w:sz w:val="28"/>
          <w:szCs w:val="28"/>
          <w:lang w:val="vi-VN"/>
        </w:rPr>
        <w:t xml:space="preserve"> </w:t>
      </w:r>
      <w:r w:rsidRPr="00E806A4">
        <w:rPr>
          <w:rFonts w:ascii="Times New Roman" w:hAnsi="Times New Roman"/>
          <w:sz w:val="28"/>
          <w:szCs w:val="28"/>
          <w:lang w:val="vi-VN"/>
        </w:rPr>
        <w:t>gửi</w:t>
      </w:r>
      <w:r>
        <w:rPr>
          <w:rFonts w:ascii="Times New Roman" w:hAnsi="Times New Roman"/>
          <w:sz w:val="28"/>
          <w:szCs w:val="28"/>
          <w:lang w:val="vi-VN"/>
        </w:rPr>
        <w:t xml:space="preserve"> </w:t>
      </w:r>
      <w:r w:rsidRPr="00E806A4">
        <w:rPr>
          <w:rFonts w:ascii="Times New Roman" w:hAnsi="Times New Roman"/>
          <w:sz w:val="28"/>
          <w:szCs w:val="28"/>
          <w:lang w:val="vi-VN"/>
        </w:rPr>
        <w:t>Thanh</w:t>
      </w:r>
      <w:r>
        <w:rPr>
          <w:rFonts w:ascii="Times New Roman" w:hAnsi="Times New Roman"/>
          <w:sz w:val="28"/>
          <w:szCs w:val="28"/>
          <w:lang w:val="vi-VN"/>
        </w:rPr>
        <w:t xml:space="preserve"> </w:t>
      </w:r>
      <w:r w:rsidRPr="00E806A4">
        <w:rPr>
          <w:rFonts w:ascii="Times New Roman" w:hAnsi="Times New Roman"/>
          <w:sz w:val="28"/>
          <w:szCs w:val="28"/>
          <w:lang w:val="vi-VN"/>
        </w:rPr>
        <w:t>tra</w:t>
      </w:r>
      <w:r>
        <w:rPr>
          <w:rFonts w:ascii="Times New Roman" w:hAnsi="Times New Roman"/>
          <w:sz w:val="28"/>
          <w:szCs w:val="28"/>
          <w:lang w:val="vi-VN"/>
        </w:rPr>
        <w:t xml:space="preserve"> </w:t>
      </w:r>
      <w:r w:rsidRPr="00E806A4">
        <w:rPr>
          <w:rFonts w:ascii="Times New Roman" w:hAnsi="Times New Roman"/>
          <w:sz w:val="28"/>
          <w:szCs w:val="28"/>
          <w:lang w:val="vi-VN"/>
        </w:rPr>
        <w:t>Chính</w:t>
      </w:r>
      <w:r>
        <w:rPr>
          <w:rFonts w:ascii="Times New Roman" w:hAnsi="Times New Roman"/>
          <w:sz w:val="28"/>
          <w:szCs w:val="28"/>
          <w:lang w:val="vi-VN"/>
        </w:rPr>
        <w:t xml:space="preserve"> </w:t>
      </w:r>
      <w:r w:rsidRPr="00E806A4">
        <w:rPr>
          <w:rFonts w:ascii="Times New Roman" w:hAnsi="Times New Roman"/>
          <w:sz w:val="28"/>
          <w:szCs w:val="28"/>
          <w:lang w:val="vi-VN"/>
        </w:rPr>
        <w:t>phủ;</w:t>
      </w:r>
      <w:r>
        <w:rPr>
          <w:rFonts w:ascii="Times New Roman" w:hAnsi="Times New Roman"/>
          <w:sz w:val="28"/>
          <w:szCs w:val="28"/>
          <w:lang w:val="vi-VN"/>
        </w:rPr>
        <w:t xml:space="preserve"> </w:t>
      </w:r>
      <w:r w:rsidR="005F222F" w:rsidRPr="005F222F">
        <w:rPr>
          <w:rFonts w:ascii="Times New Roman" w:hAnsi="Times New Roman"/>
          <w:sz w:val="28"/>
          <w:szCs w:val="28"/>
          <w:lang w:val="vi-VN"/>
        </w:rPr>
        <w:t xml:space="preserve">hướng dẫn Thanh tra Sở, huyện, thị xã, thành phố rà soát điều chỉnh Kế hoạch thanh tra năm 2025 và </w:t>
      </w:r>
      <w:r w:rsidR="005F222F">
        <w:rPr>
          <w:rFonts w:ascii="Times New Roman" w:hAnsi="Times New Roman"/>
          <w:sz w:val="28"/>
          <w:szCs w:val="28"/>
        </w:rPr>
        <w:t xml:space="preserve">đôn đốc </w:t>
      </w:r>
      <w:r w:rsidR="005F222F" w:rsidRPr="005F222F">
        <w:rPr>
          <w:rFonts w:ascii="Times New Roman" w:hAnsi="Times New Roman"/>
          <w:sz w:val="28"/>
          <w:szCs w:val="28"/>
          <w:lang w:val="vi-VN"/>
        </w:rPr>
        <w:t>thực hiện Kế hoạch thanh tra năm 2025</w:t>
      </w:r>
      <w:r>
        <w:rPr>
          <w:rFonts w:ascii="Times New Roman" w:hAnsi="Times New Roman"/>
          <w:sz w:val="28"/>
          <w:szCs w:val="28"/>
        </w:rPr>
        <w:t>.</w:t>
      </w:r>
    </w:p>
    <w:p w:rsidR="00CA3AEA" w:rsidRPr="00982FDA" w:rsidRDefault="00CA3AEA" w:rsidP="000B7986">
      <w:pPr>
        <w:pStyle w:val="Bodytext21"/>
        <w:shd w:val="clear" w:color="auto" w:fill="auto"/>
        <w:tabs>
          <w:tab w:val="left" w:pos="953"/>
        </w:tabs>
        <w:spacing w:before="40" w:line="240" w:lineRule="auto"/>
        <w:ind w:firstLine="567"/>
        <w:jc w:val="both"/>
        <w:rPr>
          <w:rStyle w:val="Bodytext2"/>
          <w:b/>
          <w:bCs/>
          <w:sz w:val="28"/>
          <w:szCs w:val="28"/>
          <w:lang w:eastAsia="vi-VN"/>
        </w:rPr>
      </w:pPr>
      <w:r w:rsidRPr="00982FDA">
        <w:rPr>
          <w:rStyle w:val="Bodytext2"/>
          <w:b/>
          <w:bCs/>
          <w:sz w:val="28"/>
          <w:szCs w:val="28"/>
          <w:lang w:eastAsia="vi-VN"/>
        </w:rPr>
        <w:t>2.</w:t>
      </w:r>
      <w:r>
        <w:rPr>
          <w:rStyle w:val="Bodytext2"/>
          <w:b/>
          <w:bCs/>
          <w:sz w:val="28"/>
          <w:szCs w:val="28"/>
          <w:lang w:eastAsia="vi-VN"/>
        </w:rPr>
        <w:t xml:space="preserve"> </w:t>
      </w:r>
      <w:r w:rsidRPr="00982FDA">
        <w:rPr>
          <w:rStyle w:val="Bodytext2"/>
          <w:b/>
          <w:bCs/>
          <w:sz w:val="28"/>
          <w:szCs w:val="28"/>
          <w:lang w:eastAsia="vi-VN"/>
        </w:rPr>
        <w:t>Công</w:t>
      </w:r>
      <w:r>
        <w:rPr>
          <w:rStyle w:val="Bodytext2"/>
          <w:b/>
          <w:bCs/>
          <w:sz w:val="28"/>
          <w:szCs w:val="28"/>
          <w:lang w:eastAsia="vi-VN"/>
        </w:rPr>
        <w:t xml:space="preserve"> </w:t>
      </w:r>
      <w:r w:rsidRPr="00982FDA">
        <w:rPr>
          <w:rStyle w:val="Bodytext2"/>
          <w:b/>
          <w:bCs/>
          <w:sz w:val="28"/>
          <w:szCs w:val="28"/>
          <w:lang w:eastAsia="vi-VN"/>
        </w:rPr>
        <w:t>tác</w:t>
      </w:r>
      <w:r>
        <w:rPr>
          <w:rStyle w:val="Bodytext2"/>
          <w:b/>
          <w:bCs/>
          <w:sz w:val="28"/>
          <w:szCs w:val="28"/>
          <w:lang w:eastAsia="vi-VN"/>
        </w:rPr>
        <w:t xml:space="preserve"> </w:t>
      </w:r>
      <w:r w:rsidRPr="00982FDA">
        <w:rPr>
          <w:rStyle w:val="Bodytext2"/>
          <w:b/>
          <w:bCs/>
          <w:sz w:val="28"/>
          <w:szCs w:val="28"/>
          <w:lang w:eastAsia="vi-VN"/>
        </w:rPr>
        <w:t>tiếp</w:t>
      </w:r>
      <w:r>
        <w:rPr>
          <w:rStyle w:val="Bodytext2"/>
          <w:b/>
          <w:bCs/>
          <w:sz w:val="28"/>
          <w:szCs w:val="28"/>
          <w:lang w:eastAsia="vi-VN"/>
        </w:rPr>
        <w:t xml:space="preserve"> </w:t>
      </w:r>
      <w:r w:rsidRPr="00982FDA">
        <w:rPr>
          <w:rStyle w:val="Bodytext2"/>
          <w:b/>
          <w:bCs/>
          <w:sz w:val="28"/>
          <w:szCs w:val="28"/>
          <w:lang w:eastAsia="vi-VN"/>
        </w:rPr>
        <w:t>công</w:t>
      </w:r>
      <w:r>
        <w:rPr>
          <w:rStyle w:val="Bodytext2"/>
          <w:b/>
          <w:bCs/>
          <w:sz w:val="28"/>
          <w:szCs w:val="28"/>
          <w:lang w:eastAsia="vi-VN"/>
        </w:rPr>
        <w:t xml:space="preserve"> </w:t>
      </w:r>
      <w:r w:rsidRPr="00982FDA">
        <w:rPr>
          <w:rStyle w:val="Bodytext2"/>
          <w:b/>
          <w:bCs/>
          <w:sz w:val="28"/>
          <w:szCs w:val="28"/>
          <w:lang w:eastAsia="vi-VN"/>
        </w:rPr>
        <w:t>dân,</w:t>
      </w:r>
      <w:r>
        <w:rPr>
          <w:rStyle w:val="Bodytext2"/>
          <w:b/>
          <w:bCs/>
          <w:sz w:val="28"/>
          <w:szCs w:val="28"/>
          <w:lang w:eastAsia="vi-VN"/>
        </w:rPr>
        <w:t xml:space="preserve"> </w:t>
      </w:r>
      <w:r w:rsidRPr="00982FDA">
        <w:rPr>
          <w:rStyle w:val="Bodytext2"/>
          <w:b/>
          <w:bCs/>
          <w:sz w:val="28"/>
          <w:szCs w:val="28"/>
          <w:lang w:eastAsia="vi-VN"/>
        </w:rPr>
        <w:t>xử</w:t>
      </w:r>
      <w:r>
        <w:rPr>
          <w:rStyle w:val="Bodytext2"/>
          <w:b/>
          <w:bCs/>
          <w:sz w:val="28"/>
          <w:szCs w:val="28"/>
          <w:lang w:eastAsia="vi-VN"/>
        </w:rPr>
        <w:t xml:space="preserve"> </w:t>
      </w:r>
      <w:r w:rsidRPr="00982FDA">
        <w:rPr>
          <w:rStyle w:val="Bodytext2"/>
          <w:b/>
          <w:bCs/>
          <w:sz w:val="28"/>
          <w:szCs w:val="28"/>
          <w:lang w:eastAsia="vi-VN"/>
        </w:rPr>
        <w:t>lý</w:t>
      </w:r>
      <w:r>
        <w:rPr>
          <w:rStyle w:val="Bodytext2"/>
          <w:b/>
          <w:bCs/>
          <w:sz w:val="28"/>
          <w:szCs w:val="28"/>
          <w:lang w:eastAsia="vi-VN"/>
        </w:rPr>
        <w:t xml:space="preserve"> </w:t>
      </w:r>
      <w:r w:rsidRPr="00982FDA">
        <w:rPr>
          <w:rStyle w:val="Bodytext2"/>
          <w:b/>
          <w:bCs/>
          <w:sz w:val="28"/>
          <w:szCs w:val="28"/>
          <w:lang w:eastAsia="vi-VN"/>
        </w:rPr>
        <w:t>đơn</w:t>
      </w:r>
      <w:r>
        <w:rPr>
          <w:rStyle w:val="Bodytext2"/>
          <w:b/>
          <w:bCs/>
          <w:sz w:val="28"/>
          <w:szCs w:val="28"/>
          <w:lang w:eastAsia="vi-VN"/>
        </w:rPr>
        <w:t xml:space="preserve"> </w:t>
      </w:r>
      <w:r w:rsidRPr="00982FDA">
        <w:rPr>
          <w:rStyle w:val="Bodytext2"/>
          <w:b/>
          <w:bCs/>
          <w:sz w:val="28"/>
          <w:szCs w:val="28"/>
          <w:lang w:eastAsia="vi-VN"/>
        </w:rPr>
        <w:t>thư,</w:t>
      </w:r>
      <w:r>
        <w:rPr>
          <w:rStyle w:val="Bodytext2"/>
          <w:b/>
          <w:bCs/>
          <w:sz w:val="28"/>
          <w:szCs w:val="28"/>
          <w:lang w:eastAsia="vi-VN"/>
        </w:rPr>
        <w:t xml:space="preserve"> </w:t>
      </w:r>
      <w:r w:rsidRPr="00982FDA">
        <w:rPr>
          <w:rStyle w:val="Bodytext2"/>
          <w:b/>
          <w:bCs/>
          <w:sz w:val="28"/>
          <w:szCs w:val="28"/>
          <w:lang w:eastAsia="vi-VN"/>
        </w:rPr>
        <w:t>giải</w:t>
      </w:r>
      <w:r>
        <w:rPr>
          <w:rStyle w:val="Bodytext2"/>
          <w:b/>
          <w:bCs/>
          <w:sz w:val="28"/>
          <w:szCs w:val="28"/>
          <w:lang w:eastAsia="vi-VN"/>
        </w:rPr>
        <w:t xml:space="preserve"> </w:t>
      </w:r>
      <w:r w:rsidRPr="00982FDA">
        <w:rPr>
          <w:rStyle w:val="Bodytext2"/>
          <w:b/>
          <w:bCs/>
          <w:sz w:val="28"/>
          <w:szCs w:val="28"/>
          <w:lang w:eastAsia="vi-VN"/>
        </w:rPr>
        <w:t>quyết</w:t>
      </w:r>
      <w:r>
        <w:rPr>
          <w:rStyle w:val="Bodytext2"/>
          <w:b/>
          <w:bCs/>
          <w:sz w:val="28"/>
          <w:szCs w:val="28"/>
          <w:lang w:eastAsia="vi-VN"/>
        </w:rPr>
        <w:t xml:space="preserve"> </w:t>
      </w:r>
      <w:r w:rsidRPr="00982FDA">
        <w:rPr>
          <w:rStyle w:val="Bodytext2"/>
          <w:b/>
          <w:bCs/>
          <w:sz w:val="28"/>
          <w:szCs w:val="28"/>
          <w:lang w:eastAsia="vi-VN"/>
        </w:rPr>
        <w:t>khiếu</w:t>
      </w:r>
      <w:r>
        <w:rPr>
          <w:rStyle w:val="Bodytext2"/>
          <w:b/>
          <w:bCs/>
          <w:sz w:val="28"/>
          <w:szCs w:val="28"/>
          <w:lang w:eastAsia="vi-VN"/>
        </w:rPr>
        <w:t xml:space="preserve"> </w:t>
      </w:r>
      <w:r w:rsidRPr="00982FDA">
        <w:rPr>
          <w:rStyle w:val="Bodytext2"/>
          <w:b/>
          <w:bCs/>
          <w:sz w:val="28"/>
          <w:szCs w:val="28"/>
          <w:lang w:eastAsia="vi-VN"/>
        </w:rPr>
        <w:t>nại,</w:t>
      </w:r>
      <w:r>
        <w:rPr>
          <w:rStyle w:val="Bodytext2"/>
          <w:b/>
          <w:bCs/>
          <w:sz w:val="28"/>
          <w:szCs w:val="28"/>
          <w:lang w:eastAsia="vi-VN"/>
        </w:rPr>
        <w:t xml:space="preserve"> </w:t>
      </w:r>
      <w:r w:rsidRPr="00982FDA">
        <w:rPr>
          <w:rStyle w:val="Bodytext2"/>
          <w:b/>
          <w:bCs/>
          <w:sz w:val="28"/>
          <w:szCs w:val="28"/>
          <w:lang w:eastAsia="vi-VN"/>
        </w:rPr>
        <w:t>tố</w:t>
      </w:r>
      <w:r>
        <w:rPr>
          <w:rStyle w:val="Bodytext2"/>
          <w:b/>
          <w:bCs/>
          <w:sz w:val="28"/>
          <w:szCs w:val="28"/>
          <w:lang w:eastAsia="vi-VN"/>
        </w:rPr>
        <w:t xml:space="preserve"> </w:t>
      </w:r>
      <w:r w:rsidRPr="00982FDA">
        <w:rPr>
          <w:rStyle w:val="Bodytext2"/>
          <w:b/>
          <w:bCs/>
          <w:sz w:val="28"/>
          <w:szCs w:val="28"/>
          <w:lang w:eastAsia="vi-VN"/>
        </w:rPr>
        <w:t>cáo</w:t>
      </w:r>
    </w:p>
    <w:p w:rsidR="00CA3AEA" w:rsidRDefault="00CA3AEA" w:rsidP="000B7986">
      <w:pPr>
        <w:ind w:firstLine="567"/>
        <w:jc w:val="both"/>
        <w:rPr>
          <w:rStyle w:val="BodyTextChar1"/>
          <w:color w:val="auto"/>
          <w:sz w:val="28"/>
          <w:szCs w:val="28"/>
        </w:rPr>
      </w:pPr>
      <w:r w:rsidRPr="00982FDA">
        <w:rPr>
          <w:rStyle w:val="BodyTextChar1"/>
          <w:sz w:val="28"/>
          <w:szCs w:val="28"/>
        </w:rPr>
        <w:t>Các</w:t>
      </w:r>
      <w:r>
        <w:rPr>
          <w:rStyle w:val="BodyTextChar1"/>
          <w:sz w:val="28"/>
          <w:szCs w:val="28"/>
        </w:rPr>
        <w:t xml:space="preserve"> </w:t>
      </w:r>
      <w:r w:rsidRPr="00982FDA">
        <w:rPr>
          <w:rStyle w:val="BodyTextChar1"/>
          <w:sz w:val="28"/>
          <w:szCs w:val="28"/>
        </w:rPr>
        <w:t>cơ</w:t>
      </w:r>
      <w:r>
        <w:rPr>
          <w:rStyle w:val="BodyTextChar1"/>
          <w:sz w:val="28"/>
          <w:szCs w:val="28"/>
        </w:rPr>
        <w:t xml:space="preserve"> </w:t>
      </w:r>
      <w:r w:rsidRPr="00982FDA">
        <w:rPr>
          <w:rStyle w:val="BodyTextChar1"/>
          <w:sz w:val="28"/>
          <w:szCs w:val="28"/>
        </w:rPr>
        <w:t>quan</w:t>
      </w:r>
      <w:r>
        <w:rPr>
          <w:rStyle w:val="BodyTextChar1"/>
          <w:sz w:val="28"/>
          <w:szCs w:val="28"/>
        </w:rPr>
        <w:t xml:space="preserve"> </w:t>
      </w:r>
      <w:r w:rsidRPr="00982FDA">
        <w:rPr>
          <w:rStyle w:val="BodyTextChar1"/>
          <w:sz w:val="28"/>
          <w:szCs w:val="28"/>
        </w:rPr>
        <w:t>hành</w:t>
      </w:r>
      <w:r>
        <w:rPr>
          <w:rStyle w:val="BodyTextChar1"/>
          <w:sz w:val="28"/>
          <w:szCs w:val="28"/>
        </w:rPr>
        <w:t xml:space="preserve"> </w:t>
      </w:r>
      <w:r w:rsidRPr="00982FDA">
        <w:rPr>
          <w:rStyle w:val="BodyTextChar1"/>
          <w:sz w:val="28"/>
          <w:szCs w:val="28"/>
        </w:rPr>
        <w:t>chính</w:t>
      </w:r>
      <w:r>
        <w:rPr>
          <w:rStyle w:val="BodyTextChar1"/>
          <w:sz w:val="28"/>
          <w:szCs w:val="28"/>
        </w:rPr>
        <w:t xml:space="preserve"> </w:t>
      </w:r>
      <w:r w:rsidRPr="00982FDA">
        <w:rPr>
          <w:rStyle w:val="BodyTextChar1"/>
          <w:sz w:val="28"/>
          <w:szCs w:val="28"/>
        </w:rPr>
        <w:t>nhà</w:t>
      </w:r>
      <w:r>
        <w:rPr>
          <w:rStyle w:val="BodyTextChar1"/>
          <w:sz w:val="28"/>
          <w:szCs w:val="28"/>
        </w:rPr>
        <w:t xml:space="preserve"> </w:t>
      </w:r>
      <w:r w:rsidRPr="00982FDA">
        <w:rPr>
          <w:rStyle w:val="BodyTextChar1"/>
          <w:sz w:val="28"/>
          <w:szCs w:val="28"/>
        </w:rPr>
        <w:t>nước</w:t>
      </w:r>
      <w:r>
        <w:rPr>
          <w:rStyle w:val="BodyTextChar1"/>
          <w:sz w:val="28"/>
          <w:szCs w:val="28"/>
        </w:rPr>
        <w:t xml:space="preserve"> </w:t>
      </w:r>
      <w:r w:rsidRPr="00982FDA">
        <w:rPr>
          <w:rStyle w:val="BodyTextChar1"/>
          <w:sz w:val="28"/>
          <w:szCs w:val="28"/>
        </w:rPr>
        <w:t>trong</w:t>
      </w:r>
      <w:r>
        <w:rPr>
          <w:rStyle w:val="BodyTextChar1"/>
          <w:sz w:val="28"/>
          <w:szCs w:val="28"/>
        </w:rPr>
        <w:t xml:space="preserve"> </w:t>
      </w:r>
      <w:r w:rsidRPr="00982FDA">
        <w:rPr>
          <w:rStyle w:val="BodyTextChar1"/>
          <w:sz w:val="28"/>
          <w:szCs w:val="28"/>
        </w:rPr>
        <w:t>tỉnh</w:t>
      </w:r>
      <w:r>
        <w:rPr>
          <w:rStyle w:val="BodyTextChar1"/>
          <w:sz w:val="28"/>
          <w:szCs w:val="28"/>
        </w:rPr>
        <w:t xml:space="preserve"> </w:t>
      </w:r>
      <w:r w:rsidRPr="00982FDA">
        <w:rPr>
          <w:rStyle w:val="BodyTextChar1"/>
          <w:sz w:val="28"/>
          <w:szCs w:val="28"/>
        </w:rPr>
        <w:t>đã</w:t>
      </w:r>
      <w:r>
        <w:rPr>
          <w:rStyle w:val="BodyTextChar1"/>
          <w:sz w:val="28"/>
          <w:szCs w:val="28"/>
        </w:rPr>
        <w:t xml:space="preserve"> </w:t>
      </w:r>
      <w:r w:rsidRPr="00982FDA">
        <w:rPr>
          <w:rStyle w:val="BodyTextChar1"/>
          <w:sz w:val="28"/>
          <w:szCs w:val="28"/>
        </w:rPr>
        <w:t>tiếp</w:t>
      </w:r>
      <w:r>
        <w:rPr>
          <w:rStyle w:val="BodyTextChar1"/>
          <w:sz w:val="28"/>
          <w:szCs w:val="28"/>
        </w:rPr>
        <w:t xml:space="preserve"> </w:t>
      </w:r>
      <w:r w:rsidR="00FB74A1" w:rsidRPr="00FB74A1">
        <w:rPr>
          <w:rFonts w:ascii="Times New Roman" w:hAnsi="Times New Roman"/>
          <w:sz w:val="28"/>
          <w:szCs w:val="28"/>
          <w:lang w:val="en-US"/>
        </w:rPr>
        <w:t>465</w:t>
      </w:r>
      <w:r w:rsidR="00FB74A1" w:rsidRPr="00FB74A1">
        <w:rPr>
          <w:rFonts w:ascii="Times New Roman" w:hAnsi="Times New Roman"/>
          <w:sz w:val="28"/>
          <w:szCs w:val="28"/>
        </w:rPr>
        <w:t xml:space="preserve"> lượt công dân đến </w:t>
      </w:r>
      <w:r w:rsidR="00FB74A1" w:rsidRPr="00FB74A1">
        <w:rPr>
          <w:rFonts w:ascii="Times New Roman" w:hAnsi="Times New Roman"/>
          <w:sz w:val="28"/>
          <w:szCs w:val="28"/>
          <w:lang w:val="en-US"/>
        </w:rPr>
        <w:t>KNTC</w:t>
      </w:r>
      <w:r w:rsidR="00FB74A1" w:rsidRPr="00FB74A1">
        <w:rPr>
          <w:rFonts w:ascii="Times New Roman" w:hAnsi="Times New Roman"/>
          <w:sz w:val="28"/>
          <w:szCs w:val="28"/>
        </w:rPr>
        <w:t>, phản ánh, kiến nghị (</w:t>
      </w:r>
      <w:r w:rsidR="00FB74A1" w:rsidRPr="00FB74A1">
        <w:rPr>
          <w:rFonts w:ascii="Times New Roman" w:hAnsi="Times New Roman"/>
          <w:sz w:val="28"/>
          <w:szCs w:val="28"/>
          <w:lang w:val="en-US"/>
        </w:rPr>
        <w:t xml:space="preserve">giảm 12% </w:t>
      </w:r>
      <w:r w:rsidR="00FB74A1" w:rsidRPr="00FB74A1">
        <w:rPr>
          <w:rFonts w:ascii="Times New Roman" w:hAnsi="Times New Roman"/>
          <w:sz w:val="28"/>
          <w:szCs w:val="28"/>
        </w:rPr>
        <w:t>so cùng kỳ năm 20</w:t>
      </w:r>
      <w:r w:rsidR="00FB74A1" w:rsidRPr="00FB74A1">
        <w:rPr>
          <w:rFonts w:ascii="Times New Roman" w:hAnsi="Times New Roman"/>
          <w:sz w:val="28"/>
          <w:szCs w:val="28"/>
          <w:lang w:val="en-US"/>
        </w:rPr>
        <w:t>24</w:t>
      </w:r>
      <w:r w:rsidR="00FB74A1" w:rsidRPr="00FB74A1">
        <w:rPr>
          <w:rFonts w:ascii="Times New Roman" w:hAnsi="Times New Roman"/>
          <w:sz w:val="28"/>
          <w:szCs w:val="28"/>
        </w:rPr>
        <w:t>); đến trình bày</w:t>
      </w:r>
      <w:r w:rsidR="00FB74A1" w:rsidRPr="00FB74A1">
        <w:rPr>
          <w:rFonts w:ascii="Times New Roman" w:hAnsi="Times New Roman"/>
          <w:sz w:val="28"/>
          <w:szCs w:val="28"/>
          <w:lang w:val="en-US"/>
        </w:rPr>
        <w:t xml:space="preserve"> 348</w:t>
      </w:r>
      <w:r w:rsidR="00FB74A1" w:rsidRPr="00FB74A1">
        <w:rPr>
          <w:rFonts w:ascii="Times New Roman" w:hAnsi="Times New Roman"/>
          <w:sz w:val="28"/>
          <w:szCs w:val="28"/>
        </w:rPr>
        <w:t xml:space="preserve"> vụ việc (</w:t>
      </w:r>
      <w:r w:rsidR="00FB74A1" w:rsidRPr="00FB74A1">
        <w:rPr>
          <w:rFonts w:ascii="Times New Roman" w:hAnsi="Times New Roman"/>
          <w:sz w:val="28"/>
          <w:szCs w:val="28"/>
          <w:lang w:val="en-US"/>
        </w:rPr>
        <w:t>giảm 16</w:t>
      </w:r>
      <w:r w:rsidR="00FB74A1">
        <w:rPr>
          <w:rFonts w:ascii="Times New Roman" w:hAnsi="Times New Roman"/>
          <w:sz w:val="28"/>
          <w:szCs w:val="28"/>
        </w:rPr>
        <w:t>%)</w:t>
      </w:r>
      <w:r w:rsidR="00FB74A1">
        <w:rPr>
          <w:rFonts w:ascii="Times New Roman" w:hAnsi="Times New Roman"/>
          <w:sz w:val="28"/>
          <w:szCs w:val="28"/>
          <w:lang w:val="en-US"/>
        </w:rPr>
        <w:t>, trong đó</w:t>
      </w:r>
      <w:r w:rsidR="00FB74A1" w:rsidRPr="00FB74A1">
        <w:rPr>
          <w:rFonts w:ascii="Times New Roman" w:hAnsi="Times New Roman"/>
          <w:sz w:val="28"/>
          <w:szCs w:val="28"/>
        </w:rPr>
        <w:t xml:space="preserve"> </w:t>
      </w:r>
      <w:r w:rsidR="00FB74A1" w:rsidRPr="00FB74A1">
        <w:rPr>
          <w:rFonts w:ascii="Times New Roman" w:hAnsi="Times New Roman"/>
          <w:sz w:val="28"/>
          <w:szCs w:val="28"/>
          <w:lang w:val="en-US"/>
        </w:rPr>
        <w:t>có 03 đoàn đông người</w:t>
      </w:r>
      <w:r w:rsidRPr="00982FDA">
        <w:rPr>
          <w:rStyle w:val="BodyTextChar1"/>
          <w:sz w:val="28"/>
          <w:szCs w:val="28"/>
        </w:rPr>
        <w:t>;</w:t>
      </w:r>
      <w:r>
        <w:rPr>
          <w:rStyle w:val="BodyTextChar1"/>
          <w:sz w:val="28"/>
          <w:szCs w:val="28"/>
        </w:rPr>
        <w:t xml:space="preserve"> </w:t>
      </w:r>
      <w:r w:rsidRPr="00982FDA">
        <w:rPr>
          <w:rStyle w:val="BodyTextChar1"/>
          <w:sz w:val="28"/>
          <w:szCs w:val="28"/>
        </w:rPr>
        <w:t>xử</w:t>
      </w:r>
      <w:r>
        <w:rPr>
          <w:rStyle w:val="BodyTextChar1"/>
          <w:sz w:val="28"/>
          <w:szCs w:val="28"/>
        </w:rPr>
        <w:t xml:space="preserve"> </w:t>
      </w:r>
      <w:r w:rsidRPr="00982FDA">
        <w:rPr>
          <w:rStyle w:val="BodyTextChar1"/>
          <w:sz w:val="28"/>
          <w:szCs w:val="28"/>
        </w:rPr>
        <w:t>lý</w:t>
      </w:r>
      <w:r>
        <w:rPr>
          <w:rStyle w:val="BodyTextChar1"/>
          <w:sz w:val="28"/>
          <w:szCs w:val="28"/>
        </w:rPr>
        <w:t xml:space="preserve"> </w:t>
      </w:r>
      <w:r w:rsidR="00FB74A1">
        <w:rPr>
          <w:rFonts w:ascii="Times New Roman" w:hAnsi="Times New Roman" w:cs="Times New Roman"/>
          <w:sz w:val="28"/>
          <w:szCs w:val="28"/>
          <w:lang w:val="en-US"/>
        </w:rPr>
        <w:t>78</w:t>
      </w:r>
      <w:r>
        <w:rPr>
          <w:rFonts w:ascii="Times New Roman" w:hAnsi="Times New Roman" w:cs="Times New Roman"/>
          <w:sz w:val="28"/>
          <w:szCs w:val="28"/>
        </w:rPr>
        <w:t xml:space="preserve"> </w:t>
      </w:r>
      <w:r w:rsidRPr="0056039E">
        <w:rPr>
          <w:rFonts w:ascii="Times New Roman" w:hAnsi="Times New Roman" w:cs="Times New Roman"/>
          <w:sz w:val="28"/>
          <w:szCs w:val="28"/>
        </w:rPr>
        <w:t>đơn</w:t>
      </w:r>
      <w:r>
        <w:rPr>
          <w:rFonts w:ascii="Times New Roman" w:hAnsi="Times New Roman" w:cs="Times New Roman"/>
          <w:sz w:val="28"/>
          <w:szCs w:val="28"/>
        </w:rPr>
        <w:t xml:space="preserve"> </w:t>
      </w:r>
      <w:r>
        <w:rPr>
          <w:rFonts w:ascii="Times New Roman" w:hAnsi="Times New Roman" w:cs="Times New Roman"/>
          <w:sz w:val="28"/>
          <w:szCs w:val="28"/>
          <w:lang w:val="en-US"/>
        </w:rPr>
        <w:t xml:space="preserve">KNTC đủ điều kiện, trong đó có </w:t>
      </w:r>
      <w:r w:rsidR="00FB74A1">
        <w:rPr>
          <w:rFonts w:ascii="Times New Roman" w:hAnsi="Times New Roman" w:cs="Times New Roman"/>
          <w:sz w:val="28"/>
          <w:szCs w:val="28"/>
          <w:lang w:val="en-US"/>
        </w:rPr>
        <w:t>22</w:t>
      </w:r>
      <w:r>
        <w:rPr>
          <w:rFonts w:ascii="Times New Roman" w:hAnsi="Times New Roman" w:cs="Times New Roman"/>
          <w:sz w:val="28"/>
          <w:szCs w:val="28"/>
          <w:lang w:val="en-US"/>
        </w:rPr>
        <w:t xml:space="preserve"> </w:t>
      </w:r>
      <w:r w:rsidRPr="00C46A88">
        <w:rPr>
          <w:rFonts w:ascii="Times New Roman" w:hAnsi="Times New Roman" w:cs="Times New Roman"/>
          <w:sz w:val="28"/>
          <w:szCs w:val="28"/>
          <w:lang w:val="en-US"/>
        </w:rPr>
        <w:t>đơn</w:t>
      </w:r>
      <w:r>
        <w:rPr>
          <w:rFonts w:ascii="Times New Roman" w:hAnsi="Times New Roman" w:cs="Times New Roman"/>
          <w:sz w:val="28"/>
          <w:szCs w:val="28"/>
          <w:lang w:val="en-US"/>
        </w:rPr>
        <w:t xml:space="preserve"> </w:t>
      </w:r>
      <w:r w:rsidRPr="00C46A88">
        <w:rPr>
          <w:rFonts w:ascii="Times New Roman" w:hAnsi="Times New Roman" w:cs="Times New Roman"/>
          <w:sz w:val="28"/>
          <w:szCs w:val="28"/>
          <w:lang w:val="en-US"/>
        </w:rPr>
        <w:t>khiếu</w:t>
      </w:r>
      <w:r>
        <w:rPr>
          <w:rFonts w:ascii="Times New Roman" w:hAnsi="Times New Roman" w:cs="Times New Roman"/>
          <w:sz w:val="28"/>
          <w:szCs w:val="28"/>
          <w:lang w:val="en-US"/>
        </w:rPr>
        <w:t xml:space="preserve"> </w:t>
      </w:r>
      <w:r w:rsidRPr="00C46A88">
        <w:rPr>
          <w:rFonts w:ascii="Times New Roman" w:hAnsi="Times New Roman" w:cs="Times New Roman"/>
          <w:sz w:val="28"/>
          <w:szCs w:val="28"/>
          <w:lang w:val="en-US"/>
        </w:rPr>
        <w:t>nại</w:t>
      </w:r>
      <w:r>
        <w:rPr>
          <w:rFonts w:ascii="Times New Roman" w:hAnsi="Times New Roman" w:cs="Times New Roman"/>
          <w:sz w:val="28"/>
          <w:szCs w:val="28"/>
          <w:lang w:val="en-US"/>
        </w:rPr>
        <w:t xml:space="preserve"> </w:t>
      </w:r>
      <w:r w:rsidRPr="00C46A88">
        <w:rPr>
          <w:rFonts w:ascii="Times New Roman" w:hAnsi="Times New Roman" w:cs="Times New Roman"/>
          <w:sz w:val="28"/>
          <w:szCs w:val="28"/>
          <w:lang w:val="en-US"/>
        </w:rPr>
        <w:t>và</w:t>
      </w:r>
      <w:r>
        <w:rPr>
          <w:rFonts w:ascii="Times New Roman" w:hAnsi="Times New Roman" w:cs="Times New Roman"/>
          <w:sz w:val="28"/>
          <w:szCs w:val="28"/>
          <w:lang w:val="en-US"/>
        </w:rPr>
        <w:t xml:space="preserve"> </w:t>
      </w:r>
      <w:r w:rsidR="00FB74A1">
        <w:rPr>
          <w:rFonts w:ascii="Times New Roman" w:hAnsi="Times New Roman" w:cs="Times New Roman"/>
          <w:sz w:val="28"/>
          <w:szCs w:val="28"/>
          <w:lang w:val="en-US"/>
        </w:rPr>
        <w:t>02</w:t>
      </w:r>
      <w:r>
        <w:rPr>
          <w:rFonts w:ascii="Times New Roman" w:hAnsi="Times New Roman" w:cs="Times New Roman"/>
          <w:sz w:val="28"/>
          <w:szCs w:val="28"/>
          <w:lang w:val="en-US"/>
        </w:rPr>
        <w:t xml:space="preserve"> </w:t>
      </w:r>
      <w:r w:rsidRPr="00C46A88">
        <w:rPr>
          <w:rFonts w:ascii="Times New Roman" w:hAnsi="Times New Roman" w:cs="Times New Roman"/>
          <w:sz w:val="28"/>
          <w:szCs w:val="28"/>
          <w:lang w:val="en-US"/>
        </w:rPr>
        <w:t>đơn</w:t>
      </w:r>
      <w:r>
        <w:rPr>
          <w:rFonts w:ascii="Times New Roman" w:hAnsi="Times New Roman" w:cs="Times New Roman"/>
          <w:sz w:val="28"/>
          <w:szCs w:val="28"/>
          <w:lang w:val="en-US"/>
        </w:rPr>
        <w:t xml:space="preserve"> </w:t>
      </w:r>
      <w:r w:rsidRPr="00C46A88">
        <w:rPr>
          <w:rFonts w:ascii="Times New Roman" w:hAnsi="Times New Roman" w:cs="Times New Roman"/>
          <w:sz w:val="28"/>
          <w:szCs w:val="28"/>
          <w:lang w:val="en-US"/>
        </w:rPr>
        <w:t>tố</w:t>
      </w:r>
      <w:r>
        <w:rPr>
          <w:rFonts w:ascii="Times New Roman" w:hAnsi="Times New Roman" w:cs="Times New Roman"/>
          <w:sz w:val="28"/>
          <w:szCs w:val="28"/>
          <w:lang w:val="en-US"/>
        </w:rPr>
        <w:t xml:space="preserve"> </w:t>
      </w:r>
      <w:r w:rsidRPr="00C46A88">
        <w:rPr>
          <w:rFonts w:ascii="Times New Roman" w:hAnsi="Times New Roman" w:cs="Times New Roman"/>
          <w:sz w:val="28"/>
          <w:szCs w:val="28"/>
          <w:lang w:val="en-US"/>
        </w:rPr>
        <w:t>cáo</w:t>
      </w:r>
      <w:r>
        <w:rPr>
          <w:rFonts w:ascii="Times New Roman" w:hAnsi="Times New Roman" w:cs="Times New Roman"/>
          <w:sz w:val="28"/>
          <w:szCs w:val="28"/>
          <w:lang w:val="en-US"/>
        </w:rPr>
        <w:t xml:space="preserve"> </w:t>
      </w:r>
      <w:r w:rsidRPr="00C46A88">
        <w:rPr>
          <w:rFonts w:ascii="Times New Roman" w:hAnsi="Times New Roman" w:cs="Times New Roman"/>
          <w:sz w:val="28"/>
          <w:szCs w:val="28"/>
          <w:lang w:val="en-US"/>
        </w:rPr>
        <w:t>thuộc</w:t>
      </w:r>
      <w:r>
        <w:rPr>
          <w:rFonts w:ascii="Times New Roman" w:hAnsi="Times New Roman" w:cs="Times New Roman"/>
          <w:sz w:val="28"/>
          <w:szCs w:val="28"/>
          <w:lang w:val="en-US"/>
        </w:rPr>
        <w:t xml:space="preserve"> </w:t>
      </w:r>
      <w:r w:rsidRPr="00C46A88">
        <w:rPr>
          <w:rFonts w:ascii="Times New Roman" w:hAnsi="Times New Roman" w:cs="Times New Roman"/>
          <w:sz w:val="28"/>
          <w:szCs w:val="28"/>
          <w:lang w:val="en-US"/>
        </w:rPr>
        <w:t>thẩm</w:t>
      </w:r>
      <w:r>
        <w:rPr>
          <w:rFonts w:ascii="Times New Roman" w:hAnsi="Times New Roman" w:cs="Times New Roman"/>
          <w:sz w:val="28"/>
          <w:szCs w:val="28"/>
          <w:lang w:val="en-US"/>
        </w:rPr>
        <w:t xml:space="preserve"> </w:t>
      </w:r>
      <w:r w:rsidRPr="00C46A88">
        <w:rPr>
          <w:rFonts w:ascii="Times New Roman" w:hAnsi="Times New Roman" w:cs="Times New Roman"/>
          <w:sz w:val="28"/>
          <w:szCs w:val="28"/>
          <w:lang w:val="en-US"/>
        </w:rPr>
        <w:t>quyền</w:t>
      </w:r>
      <w:r w:rsidRPr="00423B0A">
        <w:rPr>
          <w:rStyle w:val="BodyTextChar1"/>
          <w:color w:val="auto"/>
          <w:sz w:val="28"/>
          <w:szCs w:val="28"/>
        </w:rPr>
        <w:t>;</w:t>
      </w:r>
      <w:r>
        <w:rPr>
          <w:rStyle w:val="BodyTextChar1"/>
          <w:color w:val="auto"/>
          <w:sz w:val="28"/>
          <w:szCs w:val="28"/>
        </w:rPr>
        <w:t xml:space="preserve"> </w:t>
      </w:r>
      <w:r w:rsidRPr="00423B0A">
        <w:rPr>
          <w:rStyle w:val="BodyTextChar1"/>
          <w:color w:val="auto"/>
          <w:sz w:val="28"/>
          <w:szCs w:val="28"/>
        </w:rPr>
        <w:t>đã</w:t>
      </w:r>
      <w:r>
        <w:rPr>
          <w:rStyle w:val="BodyTextChar1"/>
          <w:color w:val="auto"/>
          <w:sz w:val="28"/>
          <w:szCs w:val="28"/>
        </w:rPr>
        <w:t xml:space="preserve"> </w:t>
      </w:r>
      <w:r w:rsidRPr="00423B0A">
        <w:rPr>
          <w:rStyle w:val="BodyTextChar1"/>
          <w:color w:val="auto"/>
          <w:sz w:val="28"/>
          <w:szCs w:val="28"/>
        </w:rPr>
        <w:t>giải</w:t>
      </w:r>
      <w:r>
        <w:rPr>
          <w:rStyle w:val="BodyTextChar1"/>
          <w:color w:val="auto"/>
          <w:sz w:val="28"/>
          <w:szCs w:val="28"/>
        </w:rPr>
        <w:t xml:space="preserve"> </w:t>
      </w:r>
      <w:r w:rsidRPr="00423B0A">
        <w:rPr>
          <w:rStyle w:val="BodyTextChar1"/>
          <w:color w:val="auto"/>
          <w:sz w:val="28"/>
          <w:szCs w:val="28"/>
        </w:rPr>
        <w:t>quyết</w:t>
      </w:r>
      <w:r>
        <w:rPr>
          <w:rStyle w:val="BodyTextChar1"/>
          <w:color w:val="auto"/>
          <w:sz w:val="28"/>
          <w:szCs w:val="28"/>
        </w:rPr>
        <w:t xml:space="preserve"> </w:t>
      </w:r>
      <w:r w:rsidR="00FB74A1">
        <w:rPr>
          <w:rFonts w:ascii="Times New Roman" w:hAnsi="Times New Roman" w:cs="Times New Roman"/>
          <w:color w:val="auto"/>
          <w:sz w:val="28"/>
          <w:szCs w:val="28"/>
          <w:lang w:val="en-US"/>
        </w:rPr>
        <w:t>21/44</w:t>
      </w:r>
      <w:r>
        <w:rPr>
          <w:rStyle w:val="BodyTextChar1"/>
          <w:color w:val="auto"/>
          <w:sz w:val="28"/>
          <w:szCs w:val="28"/>
        </w:rPr>
        <w:t xml:space="preserve"> </w:t>
      </w:r>
      <w:r w:rsidRPr="00423B0A">
        <w:rPr>
          <w:rStyle w:val="BodyTextChar1"/>
          <w:color w:val="auto"/>
          <w:sz w:val="28"/>
          <w:szCs w:val="28"/>
        </w:rPr>
        <w:t>đơn</w:t>
      </w:r>
      <w:r>
        <w:rPr>
          <w:rStyle w:val="BodyTextChar1"/>
          <w:color w:val="auto"/>
          <w:sz w:val="28"/>
          <w:szCs w:val="28"/>
        </w:rPr>
        <w:t xml:space="preserve"> </w:t>
      </w:r>
      <w:r w:rsidRPr="00423B0A">
        <w:rPr>
          <w:rStyle w:val="BodyTextChar1"/>
          <w:color w:val="auto"/>
          <w:sz w:val="28"/>
          <w:szCs w:val="28"/>
          <w:lang w:val="en-US"/>
        </w:rPr>
        <w:t>KNTC</w:t>
      </w:r>
      <w:r>
        <w:rPr>
          <w:rStyle w:val="BodyTextChar1"/>
          <w:color w:val="auto"/>
          <w:sz w:val="28"/>
          <w:szCs w:val="28"/>
        </w:rPr>
        <w:t xml:space="preserve"> </w:t>
      </w:r>
      <w:r w:rsidRPr="00423B0A">
        <w:rPr>
          <w:rStyle w:val="BodyTextChar1"/>
          <w:color w:val="auto"/>
          <w:sz w:val="28"/>
          <w:szCs w:val="28"/>
        </w:rPr>
        <w:t>thuộc</w:t>
      </w:r>
      <w:r>
        <w:rPr>
          <w:rStyle w:val="BodyTextChar1"/>
          <w:color w:val="auto"/>
          <w:sz w:val="28"/>
          <w:szCs w:val="28"/>
        </w:rPr>
        <w:t xml:space="preserve"> </w:t>
      </w:r>
      <w:r w:rsidRPr="00423B0A">
        <w:rPr>
          <w:rStyle w:val="BodyTextChar1"/>
          <w:color w:val="auto"/>
          <w:sz w:val="28"/>
          <w:szCs w:val="28"/>
        </w:rPr>
        <w:t>thẩm</w:t>
      </w:r>
      <w:r>
        <w:rPr>
          <w:rStyle w:val="BodyTextChar1"/>
          <w:color w:val="auto"/>
          <w:sz w:val="28"/>
          <w:szCs w:val="28"/>
        </w:rPr>
        <w:t xml:space="preserve"> </w:t>
      </w:r>
      <w:r w:rsidRPr="00423B0A">
        <w:rPr>
          <w:rStyle w:val="BodyTextChar1"/>
          <w:color w:val="auto"/>
          <w:sz w:val="28"/>
          <w:szCs w:val="28"/>
        </w:rPr>
        <w:t>quyền</w:t>
      </w:r>
      <w:r>
        <w:rPr>
          <w:rStyle w:val="BodyTextChar1"/>
          <w:color w:val="auto"/>
          <w:sz w:val="28"/>
          <w:szCs w:val="28"/>
        </w:rPr>
        <w:t xml:space="preserve"> </w:t>
      </w:r>
      <w:r w:rsidRPr="00C46A88">
        <w:rPr>
          <w:rFonts w:ascii="Times New Roman" w:hAnsi="Times New Roman" w:cs="Times New Roman"/>
          <w:color w:val="auto"/>
          <w:sz w:val="28"/>
          <w:szCs w:val="28"/>
          <w:lang w:val="en-US"/>
        </w:rPr>
        <w:t>đạt</w:t>
      </w:r>
      <w:r>
        <w:rPr>
          <w:rFonts w:ascii="Times New Roman" w:hAnsi="Times New Roman" w:cs="Times New Roman"/>
          <w:color w:val="auto"/>
          <w:sz w:val="28"/>
          <w:szCs w:val="28"/>
          <w:lang w:val="en-US"/>
        </w:rPr>
        <w:t xml:space="preserve"> </w:t>
      </w:r>
      <w:r w:rsidR="00FB74A1">
        <w:rPr>
          <w:rFonts w:ascii="Times New Roman" w:hAnsi="Times New Roman" w:cs="Times New Roman"/>
          <w:color w:val="auto"/>
          <w:sz w:val="28"/>
          <w:szCs w:val="28"/>
          <w:lang w:val="en-US"/>
        </w:rPr>
        <w:t>48</w:t>
      </w:r>
      <w:r w:rsidRPr="00C46A88">
        <w:rPr>
          <w:rFonts w:ascii="Times New Roman" w:hAnsi="Times New Roman" w:cs="Times New Roman"/>
          <w:color w:val="auto"/>
          <w:sz w:val="28"/>
          <w:szCs w:val="28"/>
          <w:lang w:val="en-US"/>
        </w:rPr>
        <w:t>%</w:t>
      </w:r>
      <w:r>
        <w:rPr>
          <w:rFonts w:ascii="Times New Roman" w:hAnsi="Times New Roman" w:cs="Times New Roman"/>
          <w:color w:val="auto"/>
          <w:sz w:val="28"/>
          <w:szCs w:val="28"/>
          <w:lang w:val="en-US"/>
        </w:rPr>
        <w:t xml:space="preserve"> </w:t>
      </w:r>
      <w:r w:rsidRPr="00C46A88">
        <w:rPr>
          <w:rFonts w:ascii="Times New Roman" w:hAnsi="Times New Roman" w:cs="Times New Roman"/>
          <w:color w:val="auto"/>
          <w:sz w:val="28"/>
          <w:szCs w:val="28"/>
          <w:lang w:val="en-US"/>
        </w:rPr>
        <w:t>trên</w:t>
      </w:r>
      <w:r>
        <w:rPr>
          <w:rFonts w:ascii="Times New Roman" w:hAnsi="Times New Roman" w:cs="Times New Roman"/>
          <w:color w:val="auto"/>
          <w:sz w:val="28"/>
          <w:szCs w:val="28"/>
          <w:lang w:val="en-US"/>
        </w:rPr>
        <w:t xml:space="preserve"> </w:t>
      </w:r>
      <w:r w:rsidRPr="00C46A88">
        <w:rPr>
          <w:rFonts w:ascii="Times New Roman" w:hAnsi="Times New Roman" w:cs="Times New Roman"/>
          <w:color w:val="auto"/>
          <w:sz w:val="28"/>
          <w:szCs w:val="28"/>
          <w:lang w:val="en-US"/>
        </w:rPr>
        <w:t>tổng</w:t>
      </w:r>
      <w:r>
        <w:rPr>
          <w:rFonts w:ascii="Times New Roman" w:hAnsi="Times New Roman" w:cs="Times New Roman"/>
          <w:color w:val="auto"/>
          <w:sz w:val="28"/>
          <w:szCs w:val="28"/>
          <w:lang w:val="en-US"/>
        </w:rPr>
        <w:t xml:space="preserve"> </w:t>
      </w:r>
      <w:r w:rsidRPr="00C46A88">
        <w:rPr>
          <w:rFonts w:ascii="Times New Roman" w:hAnsi="Times New Roman" w:cs="Times New Roman"/>
          <w:color w:val="auto"/>
          <w:sz w:val="28"/>
          <w:szCs w:val="28"/>
          <w:lang w:val="en-US"/>
        </w:rPr>
        <w:t>số</w:t>
      </w:r>
      <w:r>
        <w:rPr>
          <w:rFonts w:ascii="Times New Roman" w:hAnsi="Times New Roman" w:cs="Times New Roman"/>
          <w:color w:val="auto"/>
          <w:sz w:val="28"/>
          <w:szCs w:val="28"/>
          <w:lang w:val="en-US"/>
        </w:rPr>
        <w:t xml:space="preserve"> </w:t>
      </w:r>
      <w:r w:rsidRPr="00C46A88">
        <w:rPr>
          <w:rFonts w:ascii="Times New Roman" w:hAnsi="Times New Roman" w:cs="Times New Roman"/>
          <w:color w:val="auto"/>
          <w:sz w:val="28"/>
          <w:szCs w:val="28"/>
          <w:lang w:val="en-US"/>
        </w:rPr>
        <w:t>đơn</w:t>
      </w:r>
      <w:r>
        <w:rPr>
          <w:rFonts w:ascii="Times New Roman" w:hAnsi="Times New Roman" w:cs="Times New Roman"/>
          <w:color w:val="auto"/>
          <w:sz w:val="28"/>
          <w:szCs w:val="28"/>
          <w:lang w:val="en-US"/>
        </w:rPr>
        <w:t xml:space="preserve"> </w:t>
      </w:r>
      <w:r w:rsidRPr="00C46A88">
        <w:rPr>
          <w:rFonts w:ascii="Times New Roman" w:hAnsi="Times New Roman" w:cs="Times New Roman"/>
          <w:color w:val="auto"/>
          <w:sz w:val="28"/>
          <w:szCs w:val="28"/>
          <w:lang w:val="en-US"/>
        </w:rPr>
        <w:t>thụ</w:t>
      </w:r>
      <w:r>
        <w:rPr>
          <w:rFonts w:ascii="Times New Roman" w:hAnsi="Times New Roman" w:cs="Times New Roman"/>
          <w:color w:val="auto"/>
          <w:sz w:val="28"/>
          <w:szCs w:val="28"/>
          <w:lang w:val="en-US"/>
        </w:rPr>
        <w:t xml:space="preserve"> </w:t>
      </w:r>
      <w:r w:rsidRPr="00C46A88">
        <w:rPr>
          <w:rFonts w:ascii="Times New Roman" w:hAnsi="Times New Roman" w:cs="Times New Roman"/>
          <w:color w:val="auto"/>
          <w:sz w:val="28"/>
          <w:szCs w:val="28"/>
          <w:lang w:val="en-US"/>
        </w:rPr>
        <w:lastRenderedPageBreak/>
        <w:t>lý</w:t>
      </w:r>
      <w:r>
        <w:rPr>
          <w:rFonts w:ascii="Times New Roman" w:hAnsi="Times New Roman" w:cs="Times New Roman"/>
          <w:color w:val="auto"/>
          <w:sz w:val="28"/>
          <w:szCs w:val="28"/>
          <w:lang w:val="en-US"/>
        </w:rPr>
        <w:t xml:space="preserve"> </w:t>
      </w:r>
      <w:r w:rsidRPr="00C46A88">
        <w:rPr>
          <w:rFonts w:ascii="Times New Roman" w:hAnsi="Times New Roman" w:cs="Times New Roman"/>
          <w:color w:val="auto"/>
          <w:sz w:val="28"/>
          <w:szCs w:val="28"/>
          <w:lang w:val="en-US"/>
        </w:rPr>
        <w:t>và</w:t>
      </w:r>
      <w:r>
        <w:rPr>
          <w:rFonts w:ascii="Times New Roman" w:hAnsi="Times New Roman" w:cs="Times New Roman"/>
          <w:color w:val="auto"/>
          <w:sz w:val="28"/>
          <w:szCs w:val="28"/>
          <w:lang w:val="en-US"/>
        </w:rPr>
        <w:t xml:space="preserve"> </w:t>
      </w:r>
      <w:r w:rsidRPr="00C46A88">
        <w:rPr>
          <w:rFonts w:ascii="Times New Roman" w:hAnsi="Times New Roman" w:cs="Times New Roman"/>
          <w:color w:val="auto"/>
          <w:sz w:val="28"/>
          <w:szCs w:val="28"/>
          <w:lang w:val="en-US"/>
        </w:rPr>
        <w:t>đạt</w:t>
      </w:r>
      <w:r>
        <w:rPr>
          <w:rFonts w:ascii="Times New Roman" w:hAnsi="Times New Roman" w:cs="Times New Roman"/>
          <w:color w:val="auto"/>
          <w:sz w:val="28"/>
          <w:szCs w:val="28"/>
          <w:lang w:val="en-US"/>
        </w:rPr>
        <w:t xml:space="preserve"> </w:t>
      </w:r>
      <w:r w:rsidR="00FB74A1">
        <w:rPr>
          <w:rFonts w:ascii="Times New Roman" w:hAnsi="Times New Roman" w:cs="Times New Roman"/>
          <w:color w:val="auto"/>
          <w:sz w:val="28"/>
          <w:szCs w:val="28"/>
          <w:lang w:val="en-US"/>
        </w:rPr>
        <w:t>88</w:t>
      </w:r>
      <w:r w:rsidRPr="00C46A88">
        <w:rPr>
          <w:rFonts w:ascii="Times New Roman" w:hAnsi="Times New Roman" w:cs="Times New Roman"/>
          <w:color w:val="auto"/>
          <w:sz w:val="28"/>
          <w:szCs w:val="28"/>
          <w:lang w:val="en-US"/>
        </w:rPr>
        <w:t>%</w:t>
      </w:r>
      <w:r>
        <w:rPr>
          <w:rFonts w:ascii="Times New Roman" w:hAnsi="Times New Roman" w:cs="Times New Roman"/>
          <w:color w:val="auto"/>
          <w:sz w:val="28"/>
          <w:szCs w:val="28"/>
          <w:lang w:val="en-US"/>
        </w:rPr>
        <w:t xml:space="preserve"> </w:t>
      </w:r>
      <w:r w:rsidRPr="00C46A88">
        <w:rPr>
          <w:rFonts w:ascii="Times New Roman" w:hAnsi="Times New Roman" w:cs="Times New Roman"/>
          <w:color w:val="auto"/>
          <w:sz w:val="28"/>
          <w:szCs w:val="28"/>
          <w:lang w:val="en-US"/>
        </w:rPr>
        <w:t>trên</w:t>
      </w:r>
      <w:r>
        <w:rPr>
          <w:rFonts w:ascii="Times New Roman" w:hAnsi="Times New Roman" w:cs="Times New Roman"/>
          <w:color w:val="auto"/>
          <w:sz w:val="28"/>
          <w:szCs w:val="28"/>
          <w:lang w:val="en-US"/>
        </w:rPr>
        <w:t xml:space="preserve"> </w:t>
      </w:r>
      <w:r w:rsidRPr="00C46A88">
        <w:rPr>
          <w:rFonts w:ascii="Times New Roman" w:hAnsi="Times New Roman" w:cs="Times New Roman"/>
          <w:color w:val="auto"/>
          <w:sz w:val="28"/>
          <w:szCs w:val="28"/>
          <w:lang w:val="en-US"/>
        </w:rPr>
        <w:t>tổng</w:t>
      </w:r>
      <w:r>
        <w:rPr>
          <w:rFonts w:ascii="Times New Roman" w:hAnsi="Times New Roman" w:cs="Times New Roman"/>
          <w:color w:val="auto"/>
          <w:sz w:val="28"/>
          <w:szCs w:val="28"/>
          <w:lang w:val="en-US"/>
        </w:rPr>
        <w:t xml:space="preserve"> </w:t>
      </w:r>
      <w:r w:rsidRPr="00C46A88">
        <w:rPr>
          <w:rFonts w:ascii="Times New Roman" w:hAnsi="Times New Roman" w:cs="Times New Roman"/>
          <w:color w:val="auto"/>
          <w:sz w:val="28"/>
          <w:szCs w:val="28"/>
          <w:lang w:val="en-US"/>
        </w:rPr>
        <w:t>số</w:t>
      </w:r>
      <w:r>
        <w:rPr>
          <w:rFonts w:ascii="Times New Roman" w:hAnsi="Times New Roman" w:cs="Times New Roman"/>
          <w:color w:val="auto"/>
          <w:sz w:val="28"/>
          <w:szCs w:val="28"/>
          <w:lang w:val="en-US"/>
        </w:rPr>
        <w:t xml:space="preserve"> </w:t>
      </w:r>
      <w:r w:rsidRPr="00C46A88">
        <w:rPr>
          <w:rFonts w:ascii="Times New Roman" w:hAnsi="Times New Roman" w:cs="Times New Roman"/>
          <w:color w:val="auto"/>
          <w:sz w:val="28"/>
          <w:szCs w:val="28"/>
          <w:lang w:val="en-US"/>
        </w:rPr>
        <w:t>đơn</w:t>
      </w:r>
      <w:r>
        <w:rPr>
          <w:rFonts w:ascii="Times New Roman" w:hAnsi="Times New Roman" w:cs="Times New Roman"/>
          <w:color w:val="auto"/>
          <w:sz w:val="28"/>
          <w:szCs w:val="28"/>
          <w:lang w:val="en-US"/>
        </w:rPr>
        <w:t xml:space="preserve"> </w:t>
      </w:r>
      <w:r w:rsidRPr="00C46A88">
        <w:rPr>
          <w:rFonts w:ascii="Times New Roman" w:hAnsi="Times New Roman" w:cs="Times New Roman"/>
          <w:color w:val="auto"/>
          <w:sz w:val="28"/>
          <w:szCs w:val="28"/>
          <w:lang w:val="en-US"/>
        </w:rPr>
        <w:t>mới</w:t>
      </w:r>
      <w:r>
        <w:rPr>
          <w:rFonts w:ascii="Times New Roman" w:hAnsi="Times New Roman" w:cs="Times New Roman"/>
          <w:color w:val="auto"/>
          <w:sz w:val="28"/>
          <w:szCs w:val="28"/>
          <w:lang w:val="en-US"/>
        </w:rPr>
        <w:t xml:space="preserve"> </w:t>
      </w:r>
      <w:r w:rsidRPr="00C46A88">
        <w:rPr>
          <w:rFonts w:ascii="Times New Roman" w:hAnsi="Times New Roman" w:cs="Times New Roman"/>
          <w:color w:val="auto"/>
          <w:sz w:val="28"/>
          <w:szCs w:val="28"/>
          <w:lang w:val="en-US"/>
        </w:rPr>
        <w:t>phát</w:t>
      </w:r>
      <w:r>
        <w:rPr>
          <w:rFonts w:ascii="Times New Roman" w:hAnsi="Times New Roman" w:cs="Times New Roman"/>
          <w:color w:val="auto"/>
          <w:sz w:val="28"/>
          <w:szCs w:val="28"/>
          <w:lang w:val="en-US"/>
        </w:rPr>
        <w:t xml:space="preserve"> </w:t>
      </w:r>
      <w:r w:rsidRPr="00C46A88">
        <w:rPr>
          <w:rFonts w:ascii="Times New Roman" w:hAnsi="Times New Roman" w:cs="Times New Roman"/>
          <w:color w:val="auto"/>
          <w:sz w:val="28"/>
          <w:szCs w:val="28"/>
          <w:lang w:val="en-US"/>
        </w:rPr>
        <w:t>sinh</w:t>
      </w:r>
      <w:r w:rsidRPr="00423B0A">
        <w:rPr>
          <w:rStyle w:val="BodyTextChar1"/>
          <w:color w:val="auto"/>
          <w:sz w:val="28"/>
          <w:szCs w:val="28"/>
        </w:rPr>
        <w:t>.</w:t>
      </w:r>
      <w:r>
        <w:rPr>
          <w:rStyle w:val="BodyTextChar1"/>
          <w:color w:val="auto"/>
          <w:sz w:val="28"/>
          <w:szCs w:val="28"/>
        </w:rPr>
        <w:t xml:space="preserve"> </w:t>
      </w:r>
      <w:r w:rsidRPr="00423B0A">
        <w:rPr>
          <w:rStyle w:val="BodyTextChar1"/>
          <w:color w:val="auto"/>
          <w:sz w:val="28"/>
          <w:szCs w:val="28"/>
        </w:rPr>
        <w:t>Chấp</w:t>
      </w:r>
      <w:r>
        <w:rPr>
          <w:rStyle w:val="BodyTextChar1"/>
          <w:color w:val="auto"/>
          <w:sz w:val="28"/>
          <w:szCs w:val="28"/>
        </w:rPr>
        <w:t xml:space="preserve"> </w:t>
      </w:r>
      <w:r w:rsidRPr="00423B0A">
        <w:rPr>
          <w:rStyle w:val="BodyTextChar1"/>
          <w:color w:val="auto"/>
          <w:sz w:val="28"/>
          <w:szCs w:val="28"/>
        </w:rPr>
        <w:t>hành</w:t>
      </w:r>
      <w:r>
        <w:rPr>
          <w:rStyle w:val="BodyTextChar1"/>
          <w:color w:val="auto"/>
          <w:sz w:val="28"/>
          <w:szCs w:val="28"/>
        </w:rPr>
        <w:t xml:space="preserve"> </w:t>
      </w:r>
      <w:r w:rsidRPr="00423B0A">
        <w:rPr>
          <w:rStyle w:val="BodyTextChar1"/>
          <w:color w:val="auto"/>
          <w:sz w:val="28"/>
          <w:szCs w:val="28"/>
        </w:rPr>
        <w:t>đúng</w:t>
      </w:r>
      <w:r>
        <w:rPr>
          <w:rStyle w:val="BodyTextChar1"/>
          <w:color w:val="auto"/>
          <w:sz w:val="28"/>
          <w:szCs w:val="28"/>
        </w:rPr>
        <w:t xml:space="preserve"> </w:t>
      </w:r>
      <w:r w:rsidRPr="00423B0A">
        <w:rPr>
          <w:rStyle w:val="BodyTextChar1"/>
          <w:color w:val="auto"/>
          <w:sz w:val="28"/>
          <w:szCs w:val="28"/>
        </w:rPr>
        <w:t>thời</w:t>
      </w:r>
      <w:r>
        <w:rPr>
          <w:rStyle w:val="BodyTextChar1"/>
          <w:color w:val="auto"/>
          <w:sz w:val="28"/>
          <w:szCs w:val="28"/>
        </w:rPr>
        <w:t xml:space="preserve"> </w:t>
      </w:r>
      <w:r w:rsidRPr="00423B0A">
        <w:rPr>
          <w:rStyle w:val="BodyTextChar1"/>
          <w:color w:val="auto"/>
          <w:sz w:val="28"/>
          <w:szCs w:val="28"/>
        </w:rPr>
        <w:t>hạn</w:t>
      </w:r>
      <w:r>
        <w:rPr>
          <w:rStyle w:val="BodyTextChar1"/>
          <w:color w:val="auto"/>
          <w:sz w:val="28"/>
          <w:szCs w:val="28"/>
        </w:rPr>
        <w:t xml:space="preserve"> </w:t>
      </w:r>
      <w:r w:rsidRPr="00423B0A">
        <w:rPr>
          <w:rStyle w:val="BodyTextChar1"/>
          <w:color w:val="auto"/>
          <w:sz w:val="28"/>
          <w:szCs w:val="28"/>
        </w:rPr>
        <w:t>giải</w:t>
      </w:r>
      <w:r>
        <w:rPr>
          <w:rStyle w:val="BodyTextChar1"/>
          <w:color w:val="auto"/>
          <w:sz w:val="28"/>
          <w:szCs w:val="28"/>
        </w:rPr>
        <w:t xml:space="preserve"> </w:t>
      </w:r>
      <w:r w:rsidRPr="00423B0A">
        <w:rPr>
          <w:rStyle w:val="BodyTextChar1"/>
          <w:color w:val="auto"/>
          <w:sz w:val="28"/>
          <w:szCs w:val="28"/>
        </w:rPr>
        <w:t>quyết</w:t>
      </w:r>
      <w:r>
        <w:rPr>
          <w:rStyle w:val="BodyTextChar1"/>
          <w:color w:val="auto"/>
          <w:sz w:val="28"/>
          <w:szCs w:val="28"/>
        </w:rPr>
        <w:t xml:space="preserve"> </w:t>
      </w:r>
      <w:r w:rsidRPr="00423B0A">
        <w:rPr>
          <w:rStyle w:val="BodyTextChar1"/>
          <w:color w:val="auto"/>
          <w:sz w:val="28"/>
          <w:szCs w:val="28"/>
        </w:rPr>
        <w:t>theo</w:t>
      </w:r>
      <w:r>
        <w:rPr>
          <w:rStyle w:val="BodyTextChar1"/>
          <w:color w:val="auto"/>
          <w:sz w:val="28"/>
          <w:szCs w:val="28"/>
        </w:rPr>
        <w:t xml:space="preserve"> </w:t>
      </w:r>
      <w:r w:rsidRPr="00423B0A">
        <w:rPr>
          <w:rStyle w:val="BodyTextChar1"/>
          <w:color w:val="auto"/>
          <w:sz w:val="28"/>
          <w:szCs w:val="28"/>
        </w:rPr>
        <w:t>quy</w:t>
      </w:r>
      <w:r>
        <w:rPr>
          <w:rStyle w:val="BodyTextChar1"/>
          <w:color w:val="auto"/>
          <w:sz w:val="28"/>
          <w:szCs w:val="28"/>
        </w:rPr>
        <w:t xml:space="preserve"> </w:t>
      </w:r>
      <w:r w:rsidRPr="00423B0A">
        <w:rPr>
          <w:rStyle w:val="BodyTextChar1"/>
          <w:color w:val="auto"/>
          <w:sz w:val="28"/>
          <w:szCs w:val="28"/>
        </w:rPr>
        <w:t>định</w:t>
      </w:r>
      <w:r>
        <w:rPr>
          <w:rStyle w:val="BodyTextChar1"/>
          <w:color w:val="auto"/>
          <w:sz w:val="28"/>
          <w:szCs w:val="28"/>
        </w:rPr>
        <w:t xml:space="preserve"> </w:t>
      </w:r>
      <w:r w:rsidR="00FB74A1">
        <w:rPr>
          <w:rStyle w:val="BodyTextChar1"/>
          <w:color w:val="auto"/>
          <w:sz w:val="28"/>
          <w:szCs w:val="28"/>
          <w:lang w:val="en-US"/>
        </w:rPr>
        <w:t>19/21</w:t>
      </w:r>
      <w:r>
        <w:rPr>
          <w:rStyle w:val="BodyTextChar1"/>
          <w:color w:val="auto"/>
          <w:sz w:val="28"/>
          <w:szCs w:val="28"/>
          <w:lang w:val="en-US"/>
        </w:rPr>
        <w:t xml:space="preserve"> </w:t>
      </w:r>
      <w:r w:rsidRPr="00423B0A">
        <w:rPr>
          <w:rStyle w:val="BodyTextChar1"/>
          <w:color w:val="auto"/>
          <w:sz w:val="28"/>
          <w:szCs w:val="28"/>
        </w:rPr>
        <w:t>vụ</w:t>
      </w:r>
      <w:r>
        <w:rPr>
          <w:rStyle w:val="BodyTextChar1"/>
          <w:color w:val="auto"/>
          <w:sz w:val="28"/>
          <w:szCs w:val="28"/>
        </w:rPr>
        <w:t xml:space="preserve"> </w:t>
      </w:r>
      <w:r w:rsidRPr="00423B0A">
        <w:rPr>
          <w:rStyle w:val="BodyTextChar1"/>
          <w:color w:val="auto"/>
          <w:sz w:val="28"/>
          <w:szCs w:val="28"/>
        </w:rPr>
        <w:t>(đạt</w:t>
      </w:r>
      <w:r>
        <w:rPr>
          <w:rStyle w:val="BodyTextChar1"/>
          <w:color w:val="auto"/>
          <w:sz w:val="28"/>
          <w:szCs w:val="28"/>
        </w:rPr>
        <w:t xml:space="preserve"> </w:t>
      </w:r>
      <w:r w:rsidR="00FB74A1">
        <w:rPr>
          <w:rStyle w:val="BodyTextChar1"/>
          <w:color w:val="auto"/>
          <w:sz w:val="28"/>
          <w:szCs w:val="28"/>
          <w:lang w:val="en-US"/>
        </w:rPr>
        <w:t>90</w:t>
      </w:r>
      <w:r w:rsidRPr="00423B0A">
        <w:rPr>
          <w:rStyle w:val="BodyTextChar1"/>
          <w:color w:val="auto"/>
          <w:sz w:val="28"/>
          <w:szCs w:val="28"/>
        </w:rPr>
        <w:t>%).</w:t>
      </w:r>
      <w:r>
        <w:rPr>
          <w:rStyle w:val="BodyTextChar1"/>
          <w:color w:val="auto"/>
          <w:sz w:val="28"/>
          <w:szCs w:val="28"/>
        </w:rPr>
        <w:t xml:space="preserve"> </w:t>
      </w:r>
    </w:p>
    <w:p w:rsidR="00CA3AEA" w:rsidRDefault="00CA3AEA" w:rsidP="0037023F">
      <w:pPr>
        <w:ind w:firstLine="709"/>
        <w:jc w:val="both"/>
        <w:rPr>
          <w:rFonts w:ascii="Times New Roman" w:eastAsia="Arial" w:hAnsi="Times New Roman" w:cs="Times New Roman"/>
          <w:bCs/>
          <w:sz w:val="28"/>
          <w:szCs w:val="28"/>
          <w:lang w:val="pt-BR" w:eastAsia="en-US"/>
        </w:rPr>
      </w:pPr>
      <w:r w:rsidRPr="0037023F">
        <w:rPr>
          <w:rStyle w:val="BodyTextChar1"/>
          <w:color w:val="auto"/>
          <w:sz w:val="28"/>
          <w:szCs w:val="28"/>
        </w:rPr>
        <w:t>Tiếp</w:t>
      </w:r>
      <w:r>
        <w:rPr>
          <w:rStyle w:val="BodyTextChar1"/>
          <w:color w:val="auto"/>
          <w:sz w:val="28"/>
          <w:szCs w:val="28"/>
        </w:rPr>
        <w:t xml:space="preserve"> </w:t>
      </w:r>
      <w:r w:rsidRPr="0037023F">
        <w:rPr>
          <w:rStyle w:val="BodyTextChar1"/>
          <w:color w:val="auto"/>
          <w:sz w:val="28"/>
          <w:szCs w:val="28"/>
        </w:rPr>
        <w:t>tục</w:t>
      </w:r>
      <w:r>
        <w:rPr>
          <w:rStyle w:val="BodyTextChar1"/>
          <w:color w:val="auto"/>
          <w:sz w:val="28"/>
          <w:szCs w:val="28"/>
        </w:rPr>
        <w:t xml:space="preserve"> </w:t>
      </w:r>
      <w:r w:rsidRPr="0037023F">
        <w:rPr>
          <w:rStyle w:val="BodyTextChar1"/>
          <w:color w:val="auto"/>
          <w:sz w:val="28"/>
          <w:szCs w:val="28"/>
        </w:rPr>
        <w:t>tham</w:t>
      </w:r>
      <w:r>
        <w:rPr>
          <w:rStyle w:val="BodyTextChar1"/>
          <w:color w:val="auto"/>
          <w:sz w:val="28"/>
          <w:szCs w:val="28"/>
        </w:rPr>
        <w:t xml:space="preserve"> </w:t>
      </w:r>
      <w:r w:rsidRPr="0037023F">
        <w:rPr>
          <w:rStyle w:val="BodyTextChar1"/>
          <w:color w:val="auto"/>
          <w:sz w:val="28"/>
          <w:szCs w:val="28"/>
        </w:rPr>
        <w:t>mưu</w:t>
      </w:r>
      <w:r>
        <w:rPr>
          <w:rStyle w:val="BodyTextChar1"/>
          <w:color w:val="auto"/>
          <w:sz w:val="28"/>
          <w:szCs w:val="28"/>
        </w:rPr>
        <w:t xml:space="preserve"> </w:t>
      </w:r>
      <w:r w:rsidRPr="0037023F">
        <w:rPr>
          <w:rStyle w:val="BodyTextChar1"/>
          <w:color w:val="auto"/>
          <w:sz w:val="28"/>
          <w:szCs w:val="28"/>
        </w:rPr>
        <w:t>cho</w:t>
      </w:r>
      <w:r>
        <w:rPr>
          <w:rStyle w:val="BodyTextChar1"/>
          <w:color w:val="auto"/>
          <w:sz w:val="28"/>
          <w:szCs w:val="28"/>
        </w:rPr>
        <w:t xml:space="preserve"> </w:t>
      </w:r>
      <w:r w:rsidRPr="0037023F">
        <w:rPr>
          <w:rStyle w:val="BodyTextChar1"/>
          <w:color w:val="auto"/>
          <w:sz w:val="28"/>
          <w:szCs w:val="28"/>
        </w:rPr>
        <w:t>UBND</w:t>
      </w:r>
      <w:r>
        <w:rPr>
          <w:rStyle w:val="BodyTextChar1"/>
          <w:color w:val="auto"/>
          <w:sz w:val="28"/>
          <w:szCs w:val="28"/>
        </w:rPr>
        <w:t xml:space="preserve"> </w:t>
      </w:r>
      <w:r w:rsidRPr="0037023F">
        <w:rPr>
          <w:rStyle w:val="BodyTextChar1"/>
          <w:color w:val="auto"/>
          <w:sz w:val="28"/>
          <w:szCs w:val="28"/>
        </w:rPr>
        <w:t>tỉnh</w:t>
      </w:r>
      <w:r>
        <w:rPr>
          <w:rStyle w:val="BodyTextChar1"/>
          <w:color w:val="auto"/>
          <w:sz w:val="28"/>
          <w:szCs w:val="28"/>
        </w:rPr>
        <w:t xml:space="preserve"> </w:t>
      </w:r>
      <w:r w:rsidRPr="0037023F">
        <w:rPr>
          <w:rStyle w:val="BodyTextChar1"/>
          <w:color w:val="auto"/>
          <w:sz w:val="28"/>
          <w:szCs w:val="28"/>
        </w:rPr>
        <w:t>phối</w:t>
      </w:r>
      <w:r>
        <w:rPr>
          <w:rStyle w:val="BodyTextChar1"/>
          <w:color w:val="auto"/>
          <w:sz w:val="28"/>
          <w:szCs w:val="28"/>
        </w:rPr>
        <w:t xml:space="preserve"> </w:t>
      </w:r>
      <w:r w:rsidRPr="0037023F">
        <w:rPr>
          <w:rStyle w:val="BodyTextChar1"/>
          <w:color w:val="auto"/>
          <w:sz w:val="28"/>
          <w:szCs w:val="28"/>
        </w:rPr>
        <w:t>hợp</w:t>
      </w:r>
      <w:r>
        <w:rPr>
          <w:rStyle w:val="BodyTextChar1"/>
          <w:color w:val="auto"/>
          <w:sz w:val="28"/>
          <w:szCs w:val="28"/>
        </w:rPr>
        <w:t xml:space="preserve"> </w:t>
      </w:r>
      <w:r w:rsidRPr="0037023F">
        <w:rPr>
          <w:rStyle w:val="BodyTextChar1"/>
          <w:color w:val="auto"/>
          <w:sz w:val="28"/>
          <w:szCs w:val="28"/>
        </w:rPr>
        <w:t>chặt</w:t>
      </w:r>
      <w:r>
        <w:rPr>
          <w:rStyle w:val="BodyTextChar1"/>
          <w:color w:val="auto"/>
          <w:sz w:val="28"/>
          <w:szCs w:val="28"/>
        </w:rPr>
        <w:t xml:space="preserve"> </w:t>
      </w:r>
      <w:r w:rsidRPr="0037023F">
        <w:rPr>
          <w:rStyle w:val="BodyTextChar1"/>
          <w:color w:val="auto"/>
          <w:sz w:val="28"/>
          <w:szCs w:val="28"/>
        </w:rPr>
        <w:t>chẽ</w:t>
      </w:r>
      <w:r>
        <w:rPr>
          <w:rStyle w:val="BodyTextChar1"/>
          <w:color w:val="auto"/>
          <w:sz w:val="28"/>
          <w:szCs w:val="28"/>
        </w:rPr>
        <w:t xml:space="preserve"> </w:t>
      </w:r>
      <w:r w:rsidRPr="0037023F">
        <w:rPr>
          <w:rStyle w:val="BodyTextChar1"/>
          <w:color w:val="auto"/>
          <w:sz w:val="28"/>
          <w:szCs w:val="28"/>
        </w:rPr>
        <w:t>với</w:t>
      </w:r>
      <w:r>
        <w:rPr>
          <w:rStyle w:val="BodyTextChar1"/>
          <w:color w:val="auto"/>
          <w:sz w:val="28"/>
          <w:szCs w:val="28"/>
        </w:rPr>
        <w:t xml:space="preserve"> </w:t>
      </w:r>
      <w:r w:rsidRPr="0037023F">
        <w:rPr>
          <w:rStyle w:val="BodyTextChar1"/>
          <w:color w:val="auto"/>
          <w:sz w:val="28"/>
          <w:szCs w:val="28"/>
        </w:rPr>
        <w:t>các</w:t>
      </w:r>
      <w:r>
        <w:rPr>
          <w:rStyle w:val="BodyTextChar1"/>
          <w:color w:val="auto"/>
          <w:sz w:val="28"/>
          <w:szCs w:val="28"/>
        </w:rPr>
        <w:t xml:space="preserve"> </w:t>
      </w:r>
      <w:r w:rsidRPr="0037023F">
        <w:rPr>
          <w:rStyle w:val="BodyTextChar1"/>
          <w:color w:val="auto"/>
          <w:sz w:val="28"/>
          <w:szCs w:val="28"/>
        </w:rPr>
        <w:t>bộ,</w:t>
      </w:r>
      <w:r>
        <w:rPr>
          <w:rStyle w:val="BodyTextChar1"/>
          <w:color w:val="auto"/>
          <w:sz w:val="28"/>
          <w:szCs w:val="28"/>
        </w:rPr>
        <w:t xml:space="preserve"> </w:t>
      </w:r>
      <w:r w:rsidRPr="0037023F">
        <w:rPr>
          <w:rStyle w:val="BodyTextChar1"/>
          <w:color w:val="auto"/>
          <w:sz w:val="28"/>
          <w:szCs w:val="28"/>
        </w:rPr>
        <w:t>ngành,</w:t>
      </w:r>
      <w:r>
        <w:rPr>
          <w:rStyle w:val="BodyTextChar1"/>
          <w:color w:val="auto"/>
          <w:sz w:val="28"/>
          <w:szCs w:val="28"/>
        </w:rPr>
        <w:t xml:space="preserve"> </w:t>
      </w:r>
      <w:r w:rsidRPr="0037023F">
        <w:rPr>
          <w:rStyle w:val="BodyTextChar1"/>
          <w:color w:val="auto"/>
          <w:sz w:val="28"/>
          <w:szCs w:val="28"/>
        </w:rPr>
        <w:t>Trung</w:t>
      </w:r>
      <w:r>
        <w:rPr>
          <w:rStyle w:val="BodyTextChar1"/>
          <w:color w:val="auto"/>
          <w:sz w:val="28"/>
          <w:szCs w:val="28"/>
        </w:rPr>
        <w:t xml:space="preserve"> </w:t>
      </w:r>
      <w:r w:rsidRPr="0037023F">
        <w:rPr>
          <w:rStyle w:val="BodyTextChar1"/>
          <w:color w:val="auto"/>
          <w:sz w:val="28"/>
          <w:szCs w:val="28"/>
        </w:rPr>
        <w:t>ương</w:t>
      </w:r>
      <w:r>
        <w:rPr>
          <w:rStyle w:val="BodyTextChar1"/>
          <w:color w:val="auto"/>
          <w:sz w:val="28"/>
          <w:szCs w:val="28"/>
        </w:rPr>
        <w:t xml:space="preserve"> </w:t>
      </w:r>
      <w:r w:rsidRPr="0037023F">
        <w:rPr>
          <w:rStyle w:val="BodyTextChar1"/>
          <w:color w:val="auto"/>
          <w:sz w:val="28"/>
          <w:szCs w:val="28"/>
        </w:rPr>
        <w:t>trong</w:t>
      </w:r>
      <w:r>
        <w:rPr>
          <w:rStyle w:val="BodyTextChar1"/>
          <w:color w:val="auto"/>
          <w:sz w:val="28"/>
          <w:szCs w:val="28"/>
        </w:rPr>
        <w:t xml:space="preserve"> </w:t>
      </w:r>
      <w:r w:rsidRPr="0037023F">
        <w:rPr>
          <w:rStyle w:val="BodyTextChar1"/>
          <w:color w:val="auto"/>
          <w:sz w:val="28"/>
          <w:szCs w:val="28"/>
        </w:rPr>
        <w:t>việc</w:t>
      </w:r>
      <w:r>
        <w:rPr>
          <w:rStyle w:val="BodyTextChar1"/>
          <w:color w:val="auto"/>
          <w:sz w:val="28"/>
          <w:szCs w:val="28"/>
        </w:rPr>
        <w:t xml:space="preserve"> </w:t>
      </w:r>
      <w:r w:rsidRPr="0037023F">
        <w:rPr>
          <w:rStyle w:val="BodyTextChar1"/>
          <w:color w:val="auto"/>
          <w:sz w:val="28"/>
          <w:szCs w:val="28"/>
        </w:rPr>
        <w:t>xử</w:t>
      </w:r>
      <w:r>
        <w:rPr>
          <w:rStyle w:val="BodyTextChar1"/>
          <w:color w:val="auto"/>
          <w:sz w:val="28"/>
          <w:szCs w:val="28"/>
        </w:rPr>
        <w:t xml:space="preserve"> </w:t>
      </w:r>
      <w:r w:rsidRPr="0037023F">
        <w:rPr>
          <w:rStyle w:val="BodyTextChar1"/>
          <w:color w:val="auto"/>
          <w:sz w:val="28"/>
          <w:szCs w:val="28"/>
        </w:rPr>
        <w:t>lý</w:t>
      </w:r>
      <w:r>
        <w:rPr>
          <w:rStyle w:val="BodyTextChar1"/>
          <w:color w:val="auto"/>
          <w:sz w:val="28"/>
          <w:szCs w:val="28"/>
        </w:rPr>
        <w:t xml:space="preserve"> </w:t>
      </w:r>
      <w:r w:rsidRPr="0037023F">
        <w:rPr>
          <w:rStyle w:val="BodyTextChar1"/>
          <w:color w:val="auto"/>
          <w:sz w:val="28"/>
          <w:szCs w:val="28"/>
        </w:rPr>
        <w:t>các</w:t>
      </w:r>
      <w:r>
        <w:rPr>
          <w:rStyle w:val="BodyTextChar1"/>
          <w:color w:val="auto"/>
          <w:sz w:val="28"/>
          <w:szCs w:val="28"/>
        </w:rPr>
        <w:t xml:space="preserve"> </w:t>
      </w:r>
      <w:r w:rsidRPr="0037023F">
        <w:rPr>
          <w:rStyle w:val="BodyTextChar1"/>
          <w:color w:val="auto"/>
          <w:sz w:val="28"/>
          <w:szCs w:val="28"/>
        </w:rPr>
        <w:t>vụ</w:t>
      </w:r>
      <w:r>
        <w:rPr>
          <w:rStyle w:val="BodyTextChar1"/>
          <w:color w:val="auto"/>
          <w:sz w:val="28"/>
          <w:szCs w:val="28"/>
        </w:rPr>
        <w:t xml:space="preserve"> </w:t>
      </w:r>
      <w:r w:rsidRPr="0037023F">
        <w:rPr>
          <w:rStyle w:val="BodyTextChar1"/>
          <w:color w:val="auto"/>
          <w:sz w:val="28"/>
          <w:szCs w:val="28"/>
        </w:rPr>
        <w:t>việc</w:t>
      </w:r>
      <w:r>
        <w:rPr>
          <w:rStyle w:val="BodyTextChar1"/>
          <w:color w:val="auto"/>
          <w:sz w:val="28"/>
          <w:szCs w:val="28"/>
        </w:rPr>
        <w:t xml:space="preserve"> </w:t>
      </w:r>
      <w:r w:rsidRPr="0037023F">
        <w:rPr>
          <w:rStyle w:val="BodyTextChar1"/>
          <w:color w:val="auto"/>
          <w:sz w:val="28"/>
          <w:szCs w:val="28"/>
        </w:rPr>
        <w:t>phức</w:t>
      </w:r>
      <w:r>
        <w:rPr>
          <w:rStyle w:val="BodyTextChar1"/>
          <w:color w:val="auto"/>
          <w:sz w:val="28"/>
          <w:szCs w:val="28"/>
        </w:rPr>
        <w:t xml:space="preserve"> </w:t>
      </w:r>
      <w:r w:rsidRPr="0037023F">
        <w:rPr>
          <w:rStyle w:val="BodyTextChar1"/>
          <w:color w:val="auto"/>
          <w:sz w:val="28"/>
          <w:szCs w:val="28"/>
        </w:rPr>
        <w:t>tạp,</w:t>
      </w:r>
      <w:r>
        <w:rPr>
          <w:rStyle w:val="BodyTextChar1"/>
          <w:color w:val="auto"/>
          <w:sz w:val="28"/>
          <w:szCs w:val="28"/>
        </w:rPr>
        <w:t xml:space="preserve"> </w:t>
      </w:r>
      <w:r w:rsidRPr="0037023F">
        <w:rPr>
          <w:rStyle w:val="BodyTextChar1"/>
          <w:color w:val="auto"/>
          <w:sz w:val="28"/>
          <w:szCs w:val="28"/>
        </w:rPr>
        <w:t>đông</w:t>
      </w:r>
      <w:r>
        <w:rPr>
          <w:rStyle w:val="BodyTextChar1"/>
          <w:color w:val="auto"/>
          <w:sz w:val="28"/>
          <w:szCs w:val="28"/>
        </w:rPr>
        <w:t xml:space="preserve"> </w:t>
      </w:r>
      <w:r w:rsidRPr="0037023F">
        <w:rPr>
          <w:rStyle w:val="BodyTextChar1"/>
          <w:color w:val="auto"/>
          <w:sz w:val="28"/>
          <w:szCs w:val="28"/>
        </w:rPr>
        <w:t>người;</w:t>
      </w:r>
      <w:r>
        <w:rPr>
          <w:rStyle w:val="BodyTextChar1"/>
          <w:color w:val="auto"/>
          <w:sz w:val="28"/>
          <w:szCs w:val="28"/>
          <w:lang w:val="en-US"/>
        </w:rPr>
        <w:t xml:space="preserve"> </w:t>
      </w:r>
      <w:r w:rsidRPr="0037023F">
        <w:rPr>
          <w:rFonts w:ascii="Times New Roman" w:hAnsi="Times New Roman" w:cs="Times New Roman"/>
          <w:sz w:val="28"/>
          <w:szCs w:val="28"/>
          <w:lang w:val="en-US"/>
        </w:rPr>
        <w:t>theo</w:t>
      </w:r>
      <w:r>
        <w:rPr>
          <w:rFonts w:ascii="Times New Roman" w:hAnsi="Times New Roman" w:cs="Times New Roman"/>
          <w:sz w:val="28"/>
          <w:szCs w:val="28"/>
          <w:lang w:val="en-US"/>
        </w:rPr>
        <w:t xml:space="preserve"> </w:t>
      </w:r>
      <w:r w:rsidRPr="0037023F">
        <w:rPr>
          <w:rFonts w:ascii="Times New Roman" w:hAnsi="Times New Roman" w:cs="Times New Roman"/>
          <w:sz w:val="28"/>
          <w:szCs w:val="28"/>
          <w:lang w:val="en-US"/>
        </w:rPr>
        <w:t>dõi</w:t>
      </w:r>
      <w:r>
        <w:rPr>
          <w:rFonts w:ascii="Times New Roman" w:hAnsi="Times New Roman" w:cs="Times New Roman"/>
          <w:sz w:val="28"/>
          <w:szCs w:val="28"/>
          <w:lang w:val="en-US"/>
        </w:rPr>
        <w:t xml:space="preserve"> </w:t>
      </w:r>
      <w:r w:rsidRPr="0037023F">
        <w:rPr>
          <w:rFonts w:ascii="Times New Roman" w:hAnsi="Times New Roman" w:cs="Times New Roman"/>
          <w:sz w:val="28"/>
          <w:szCs w:val="28"/>
          <w:lang w:val="en-US"/>
        </w:rPr>
        <w:t>việc</w:t>
      </w:r>
      <w:r>
        <w:rPr>
          <w:rFonts w:ascii="Times New Roman" w:hAnsi="Times New Roman" w:cs="Times New Roman"/>
          <w:sz w:val="28"/>
          <w:szCs w:val="28"/>
          <w:lang w:val="en-US"/>
        </w:rPr>
        <w:t xml:space="preserve"> </w:t>
      </w:r>
      <w:r w:rsidRPr="0037023F">
        <w:rPr>
          <w:rFonts w:ascii="Times New Roman" w:hAnsi="Times New Roman" w:cs="Times New Roman"/>
          <w:sz w:val="28"/>
          <w:szCs w:val="28"/>
          <w:lang w:val="en-US"/>
        </w:rPr>
        <w:t>thực</w:t>
      </w:r>
      <w:r>
        <w:rPr>
          <w:rFonts w:ascii="Times New Roman" w:hAnsi="Times New Roman" w:cs="Times New Roman"/>
          <w:sz w:val="28"/>
          <w:szCs w:val="28"/>
          <w:lang w:val="en-US"/>
        </w:rPr>
        <w:t xml:space="preserve"> </w:t>
      </w:r>
      <w:r w:rsidRPr="0037023F">
        <w:rPr>
          <w:rFonts w:ascii="Times New Roman" w:hAnsi="Times New Roman" w:cs="Times New Roman"/>
          <w:sz w:val="28"/>
          <w:szCs w:val="28"/>
          <w:lang w:val="en-US"/>
        </w:rPr>
        <w:t>hiện</w:t>
      </w:r>
      <w:r>
        <w:rPr>
          <w:rFonts w:ascii="Times New Roman" w:hAnsi="Times New Roman" w:cs="Times New Roman"/>
          <w:sz w:val="28"/>
          <w:szCs w:val="28"/>
          <w:lang w:val="en-US"/>
        </w:rPr>
        <w:t xml:space="preserve"> </w:t>
      </w:r>
      <w:r w:rsidRPr="0037023F">
        <w:rPr>
          <w:rFonts w:ascii="Times New Roman" w:hAnsi="Times New Roman" w:cs="Times New Roman"/>
          <w:sz w:val="28"/>
          <w:szCs w:val="28"/>
        </w:rPr>
        <w:t>đề</w:t>
      </w:r>
      <w:r>
        <w:rPr>
          <w:rFonts w:ascii="Times New Roman" w:hAnsi="Times New Roman" w:cs="Times New Roman"/>
          <w:sz w:val="28"/>
          <w:szCs w:val="28"/>
        </w:rPr>
        <w:t xml:space="preserve"> </w:t>
      </w:r>
      <w:r w:rsidRPr="0037023F">
        <w:rPr>
          <w:rFonts w:ascii="Times New Roman" w:hAnsi="Times New Roman" w:cs="Times New Roman"/>
          <w:sz w:val="28"/>
          <w:szCs w:val="28"/>
        </w:rPr>
        <w:t>án</w:t>
      </w:r>
      <w:r>
        <w:rPr>
          <w:rFonts w:ascii="Times New Roman" w:hAnsi="Times New Roman" w:cs="Times New Roman"/>
          <w:sz w:val="28"/>
          <w:szCs w:val="28"/>
        </w:rPr>
        <w:t xml:space="preserve"> </w:t>
      </w:r>
      <w:r w:rsidRPr="0037023F">
        <w:rPr>
          <w:rFonts w:ascii="Times New Roman" w:hAnsi="Times New Roman" w:cs="Times New Roman"/>
          <w:sz w:val="28"/>
          <w:szCs w:val="28"/>
        </w:rPr>
        <w:t>“Nâng</w:t>
      </w:r>
      <w:r>
        <w:rPr>
          <w:rFonts w:ascii="Times New Roman" w:hAnsi="Times New Roman" w:cs="Times New Roman"/>
          <w:sz w:val="28"/>
          <w:szCs w:val="28"/>
        </w:rPr>
        <w:t xml:space="preserve"> </w:t>
      </w:r>
      <w:r w:rsidRPr="0037023F">
        <w:rPr>
          <w:rFonts w:ascii="Times New Roman" w:hAnsi="Times New Roman" w:cs="Times New Roman"/>
          <w:sz w:val="28"/>
          <w:szCs w:val="28"/>
        </w:rPr>
        <w:t>cao</w:t>
      </w:r>
      <w:r>
        <w:rPr>
          <w:rFonts w:ascii="Times New Roman" w:hAnsi="Times New Roman" w:cs="Times New Roman"/>
          <w:sz w:val="28"/>
          <w:szCs w:val="28"/>
        </w:rPr>
        <w:t xml:space="preserve"> </w:t>
      </w:r>
      <w:r w:rsidRPr="0037023F">
        <w:rPr>
          <w:rFonts w:ascii="Times New Roman" w:hAnsi="Times New Roman" w:cs="Times New Roman"/>
          <w:sz w:val="28"/>
          <w:szCs w:val="28"/>
        </w:rPr>
        <w:t>chất</w:t>
      </w:r>
      <w:r>
        <w:rPr>
          <w:rFonts w:ascii="Times New Roman" w:hAnsi="Times New Roman" w:cs="Times New Roman"/>
          <w:sz w:val="28"/>
          <w:szCs w:val="28"/>
        </w:rPr>
        <w:t xml:space="preserve"> </w:t>
      </w:r>
      <w:r w:rsidRPr="0037023F">
        <w:rPr>
          <w:rFonts w:ascii="Times New Roman" w:hAnsi="Times New Roman" w:cs="Times New Roman"/>
          <w:sz w:val="28"/>
          <w:szCs w:val="28"/>
        </w:rPr>
        <w:t>lượng</w:t>
      </w:r>
      <w:r>
        <w:rPr>
          <w:rFonts w:ascii="Times New Roman" w:hAnsi="Times New Roman" w:cs="Times New Roman"/>
          <w:sz w:val="28"/>
          <w:szCs w:val="28"/>
        </w:rPr>
        <w:t xml:space="preserve"> </w:t>
      </w:r>
      <w:r w:rsidRPr="0037023F">
        <w:rPr>
          <w:rFonts w:ascii="Times New Roman" w:hAnsi="Times New Roman" w:cs="Times New Roman"/>
          <w:sz w:val="28"/>
          <w:szCs w:val="28"/>
        </w:rPr>
        <w:t>công</w:t>
      </w:r>
      <w:r>
        <w:rPr>
          <w:rFonts w:ascii="Times New Roman" w:hAnsi="Times New Roman" w:cs="Times New Roman"/>
          <w:sz w:val="28"/>
          <w:szCs w:val="28"/>
        </w:rPr>
        <w:t xml:space="preserve"> </w:t>
      </w:r>
      <w:r w:rsidRPr="0037023F">
        <w:rPr>
          <w:rFonts w:ascii="Times New Roman" w:hAnsi="Times New Roman" w:cs="Times New Roman"/>
          <w:sz w:val="28"/>
          <w:szCs w:val="28"/>
        </w:rPr>
        <w:t>tác</w:t>
      </w:r>
      <w:r>
        <w:rPr>
          <w:rFonts w:ascii="Times New Roman" w:hAnsi="Times New Roman" w:cs="Times New Roman"/>
          <w:sz w:val="28"/>
          <w:szCs w:val="28"/>
        </w:rPr>
        <w:t xml:space="preserve"> </w:t>
      </w:r>
      <w:r w:rsidRPr="0037023F">
        <w:rPr>
          <w:rFonts w:ascii="Times New Roman" w:hAnsi="Times New Roman" w:cs="Times New Roman"/>
          <w:sz w:val="28"/>
          <w:szCs w:val="28"/>
        </w:rPr>
        <w:t>tiếp</w:t>
      </w:r>
      <w:r>
        <w:rPr>
          <w:rFonts w:ascii="Times New Roman" w:hAnsi="Times New Roman" w:cs="Times New Roman"/>
          <w:sz w:val="28"/>
          <w:szCs w:val="28"/>
        </w:rPr>
        <w:t xml:space="preserve"> </w:t>
      </w:r>
      <w:r w:rsidRPr="0037023F">
        <w:rPr>
          <w:rFonts w:ascii="Times New Roman" w:hAnsi="Times New Roman" w:cs="Times New Roman"/>
          <w:sz w:val="28"/>
          <w:szCs w:val="28"/>
        </w:rPr>
        <w:t>công</w:t>
      </w:r>
      <w:r>
        <w:rPr>
          <w:rFonts w:ascii="Times New Roman" w:hAnsi="Times New Roman" w:cs="Times New Roman"/>
          <w:sz w:val="28"/>
          <w:szCs w:val="28"/>
        </w:rPr>
        <w:t xml:space="preserve"> </w:t>
      </w:r>
      <w:r w:rsidRPr="0037023F">
        <w:rPr>
          <w:rFonts w:ascii="Times New Roman" w:hAnsi="Times New Roman" w:cs="Times New Roman"/>
          <w:sz w:val="28"/>
          <w:szCs w:val="28"/>
        </w:rPr>
        <w:t>dân,</w:t>
      </w:r>
      <w:r>
        <w:rPr>
          <w:rFonts w:ascii="Times New Roman" w:hAnsi="Times New Roman" w:cs="Times New Roman"/>
          <w:sz w:val="28"/>
          <w:szCs w:val="28"/>
        </w:rPr>
        <w:t xml:space="preserve"> </w:t>
      </w:r>
      <w:r w:rsidRPr="0037023F">
        <w:rPr>
          <w:rFonts w:ascii="Times New Roman" w:hAnsi="Times New Roman" w:cs="Times New Roman"/>
          <w:sz w:val="28"/>
          <w:szCs w:val="28"/>
        </w:rPr>
        <w:t>gắn</w:t>
      </w:r>
      <w:r>
        <w:rPr>
          <w:rFonts w:ascii="Times New Roman" w:hAnsi="Times New Roman" w:cs="Times New Roman"/>
          <w:sz w:val="28"/>
          <w:szCs w:val="28"/>
        </w:rPr>
        <w:t xml:space="preserve"> </w:t>
      </w:r>
      <w:r w:rsidRPr="0037023F">
        <w:rPr>
          <w:rFonts w:ascii="Times New Roman" w:hAnsi="Times New Roman" w:cs="Times New Roman"/>
          <w:sz w:val="28"/>
          <w:szCs w:val="28"/>
        </w:rPr>
        <w:t>với</w:t>
      </w:r>
      <w:r>
        <w:rPr>
          <w:rFonts w:ascii="Times New Roman" w:hAnsi="Times New Roman" w:cs="Times New Roman"/>
          <w:sz w:val="28"/>
          <w:szCs w:val="28"/>
        </w:rPr>
        <w:t xml:space="preserve"> </w:t>
      </w:r>
      <w:r w:rsidRPr="0037023F">
        <w:rPr>
          <w:rFonts w:ascii="Times New Roman" w:hAnsi="Times New Roman" w:cs="Times New Roman"/>
          <w:sz w:val="28"/>
          <w:szCs w:val="28"/>
        </w:rPr>
        <w:t>thực</w:t>
      </w:r>
      <w:r>
        <w:rPr>
          <w:rFonts w:ascii="Times New Roman" w:hAnsi="Times New Roman" w:cs="Times New Roman"/>
          <w:sz w:val="28"/>
          <w:szCs w:val="28"/>
        </w:rPr>
        <w:t xml:space="preserve"> </w:t>
      </w:r>
      <w:r w:rsidRPr="0037023F">
        <w:rPr>
          <w:rFonts w:ascii="Times New Roman" w:hAnsi="Times New Roman" w:cs="Times New Roman"/>
          <w:sz w:val="28"/>
          <w:szCs w:val="28"/>
        </w:rPr>
        <w:t>hiện</w:t>
      </w:r>
      <w:r>
        <w:rPr>
          <w:rFonts w:ascii="Times New Roman" w:hAnsi="Times New Roman" w:cs="Times New Roman"/>
          <w:sz w:val="28"/>
          <w:szCs w:val="28"/>
        </w:rPr>
        <w:t xml:space="preserve"> </w:t>
      </w:r>
      <w:r w:rsidRPr="0037023F">
        <w:rPr>
          <w:rFonts w:ascii="Times New Roman" w:hAnsi="Times New Roman" w:cs="Times New Roman"/>
          <w:sz w:val="28"/>
          <w:szCs w:val="28"/>
        </w:rPr>
        <w:t>Cơ</w:t>
      </w:r>
      <w:r>
        <w:rPr>
          <w:rFonts w:ascii="Times New Roman" w:hAnsi="Times New Roman" w:cs="Times New Roman"/>
          <w:sz w:val="28"/>
          <w:szCs w:val="28"/>
        </w:rPr>
        <w:t xml:space="preserve"> </w:t>
      </w:r>
      <w:r w:rsidRPr="0037023F">
        <w:rPr>
          <w:rFonts w:ascii="Times New Roman" w:hAnsi="Times New Roman" w:cs="Times New Roman"/>
          <w:sz w:val="28"/>
          <w:szCs w:val="28"/>
        </w:rPr>
        <w:t>sở</w:t>
      </w:r>
      <w:r>
        <w:rPr>
          <w:rFonts w:ascii="Times New Roman" w:hAnsi="Times New Roman" w:cs="Times New Roman"/>
          <w:sz w:val="28"/>
          <w:szCs w:val="28"/>
        </w:rPr>
        <w:t xml:space="preserve"> </w:t>
      </w:r>
      <w:r w:rsidRPr="0037023F">
        <w:rPr>
          <w:rFonts w:ascii="Times New Roman" w:hAnsi="Times New Roman" w:cs="Times New Roman"/>
          <w:sz w:val="28"/>
          <w:szCs w:val="28"/>
        </w:rPr>
        <w:t>dữ</w:t>
      </w:r>
      <w:r>
        <w:rPr>
          <w:rFonts w:ascii="Times New Roman" w:hAnsi="Times New Roman" w:cs="Times New Roman"/>
          <w:sz w:val="28"/>
          <w:szCs w:val="28"/>
        </w:rPr>
        <w:t xml:space="preserve"> </w:t>
      </w:r>
      <w:r w:rsidRPr="0037023F">
        <w:rPr>
          <w:rFonts w:ascii="Times New Roman" w:hAnsi="Times New Roman" w:cs="Times New Roman"/>
          <w:sz w:val="28"/>
          <w:szCs w:val="28"/>
        </w:rPr>
        <w:t>liệu</w:t>
      </w:r>
      <w:r>
        <w:rPr>
          <w:rFonts w:ascii="Times New Roman" w:hAnsi="Times New Roman" w:cs="Times New Roman"/>
          <w:sz w:val="28"/>
          <w:szCs w:val="28"/>
        </w:rPr>
        <w:t xml:space="preserve"> </w:t>
      </w:r>
      <w:r w:rsidRPr="0037023F">
        <w:rPr>
          <w:rFonts w:ascii="Times New Roman" w:hAnsi="Times New Roman" w:cs="Times New Roman"/>
          <w:sz w:val="28"/>
          <w:szCs w:val="28"/>
        </w:rPr>
        <w:t>Quốc</w:t>
      </w:r>
      <w:r>
        <w:rPr>
          <w:rFonts w:ascii="Times New Roman" w:hAnsi="Times New Roman" w:cs="Times New Roman"/>
          <w:sz w:val="28"/>
          <w:szCs w:val="28"/>
        </w:rPr>
        <w:t xml:space="preserve"> </w:t>
      </w:r>
      <w:r w:rsidRPr="0037023F">
        <w:rPr>
          <w:rFonts w:ascii="Times New Roman" w:hAnsi="Times New Roman" w:cs="Times New Roman"/>
          <w:sz w:val="28"/>
          <w:szCs w:val="28"/>
        </w:rPr>
        <w:t>gia</w:t>
      </w:r>
      <w:r>
        <w:rPr>
          <w:rFonts w:ascii="Times New Roman" w:hAnsi="Times New Roman" w:cs="Times New Roman"/>
          <w:sz w:val="28"/>
          <w:szCs w:val="28"/>
        </w:rPr>
        <w:t xml:space="preserve"> </w:t>
      </w:r>
      <w:r w:rsidRPr="0037023F">
        <w:rPr>
          <w:rFonts w:ascii="Times New Roman" w:hAnsi="Times New Roman" w:cs="Times New Roman"/>
          <w:sz w:val="28"/>
          <w:szCs w:val="28"/>
        </w:rPr>
        <w:t>về</w:t>
      </w:r>
      <w:r>
        <w:rPr>
          <w:rFonts w:ascii="Times New Roman" w:hAnsi="Times New Roman" w:cs="Times New Roman"/>
          <w:sz w:val="28"/>
          <w:szCs w:val="28"/>
        </w:rPr>
        <w:t xml:space="preserve"> </w:t>
      </w:r>
      <w:r w:rsidRPr="0037023F">
        <w:rPr>
          <w:rFonts w:ascii="Times New Roman" w:hAnsi="Times New Roman" w:cs="Times New Roman"/>
          <w:sz w:val="28"/>
          <w:szCs w:val="28"/>
        </w:rPr>
        <w:t>tiếp</w:t>
      </w:r>
      <w:r>
        <w:rPr>
          <w:rFonts w:ascii="Times New Roman" w:hAnsi="Times New Roman" w:cs="Times New Roman"/>
          <w:sz w:val="28"/>
          <w:szCs w:val="28"/>
        </w:rPr>
        <w:t xml:space="preserve"> </w:t>
      </w:r>
      <w:r w:rsidRPr="0037023F">
        <w:rPr>
          <w:rFonts w:ascii="Times New Roman" w:hAnsi="Times New Roman" w:cs="Times New Roman"/>
          <w:sz w:val="28"/>
          <w:szCs w:val="28"/>
        </w:rPr>
        <w:t>công</w:t>
      </w:r>
      <w:r>
        <w:rPr>
          <w:rFonts w:ascii="Times New Roman" w:hAnsi="Times New Roman" w:cs="Times New Roman"/>
          <w:sz w:val="28"/>
          <w:szCs w:val="28"/>
        </w:rPr>
        <w:t xml:space="preserve"> </w:t>
      </w:r>
      <w:r w:rsidRPr="0037023F">
        <w:rPr>
          <w:rFonts w:ascii="Times New Roman" w:hAnsi="Times New Roman" w:cs="Times New Roman"/>
          <w:sz w:val="28"/>
          <w:szCs w:val="28"/>
        </w:rPr>
        <w:t>dân,</w:t>
      </w:r>
      <w:r>
        <w:rPr>
          <w:rFonts w:ascii="Times New Roman" w:hAnsi="Times New Roman" w:cs="Times New Roman"/>
          <w:sz w:val="28"/>
          <w:szCs w:val="28"/>
        </w:rPr>
        <w:t xml:space="preserve"> </w:t>
      </w:r>
      <w:r w:rsidRPr="0037023F">
        <w:rPr>
          <w:rFonts w:ascii="Times New Roman" w:hAnsi="Times New Roman" w:cs="Times New Roman"/>
          <w:sz w:val="28"/>
          <w:szCs w:val="28"/>
        </w:rPr>
        <w:t>giải</w:t>
      </w:r>
      <w:r>
        <w:rPr>
          <w:rFonts w:ascii="Times New Roman" w:hAnsi="Times New Roman" w:cs="Times New Roman"/>
          <w:sz w:val="28"/>
          <w:szCs w:val="28"/>
        </w:rPr>
        <w:t xml:space="preserve"> </w:t>
      </w:r>
      <w:r w:rsidRPr="0037023F">
        <w:rPr>
          <w:rFonts w:ascii="Times New Roman" w:hAnsi="Times New Roman" w:cs="Times New Roman"/>
          <w:sz w:val="28"/>
          <w:szCs w:val="28"/>
        </w:rPr>
        <w:t>quyết</w:t>
      </w:r>
      <w:r>
        <w:rPr>
          <w:rFonts w:ascii="Times New Roman" w:hAnsi="Times New Roman" w:cs="Times New Roman"/>
          <w:sz w:val="28"/>
          <w:szCs w:val="28"/>
        </w:rPr>
        <w:t xml:space="preserve"> </w:t>
      </w:r>
      <w:r w:rsidRPr="0037023F">
        <w:rPr>
          <w:rFonts w:ascii="Times New Roman" w:hAnsi="Times New Roman" w:cs="Times New Roman"/>
          <w:sz w:val="28"/>
          <w:szCs w:val="28"/>
        </w:rPr>
        <w:t>khiếu</w:t>
      </w:r>
      <w:r>
        <w:rPr>
          <w:rFonts w:ascii="Times New Roman" w:hAnsi="Times New Roman" w:cs="Times New Roman"/>
          <w:sz w:val="28"/>
          <w:szCs w:val="28"/>
        </w:rPr>
        <w:t xml:space="preserve"> </w:t>
      </w:r>
      <w:r w:rsidRPr="0037023F">
        <w:rPr>
          <w:rFonts w:ascii="Times New Roman" w:hAnsi="Times New Roman" w:cs="Times New Roman"/>
          <w:sz w:val="28"/>
          <w:szCs w:val="28"/>
        </w:rPr>
        <w:t>nại,</w:t>
      </w:r>
      <w:r>
        <w:rPr>
          <w:rFonts w:ascii="Times New Roman" w:hAnsi="Times New Roman" w:cs="Times New Roman"/>
          <w:sz w:val="28"/>
          <w:szCs w:val="28"/>
        </w:rPr>
        <w:t xml:space="preserve"> </w:t>
      </w:r>
      <w:r w:rsidRPr="0037023F">
        <w:rPr>
          <w:rFonts w:ascii="Times New Roman" w:hAnsi="Times New Roman" w:cs="Times New Roman"/>
          <w:sz w:val="28"/>
          <w:szCs w:val="28"/>
        </w:rPr>
        <w:t>tố</w:t>
      </w:r>
      <w:r>
        <w:rPr>
          <w:rFonts w:ascii="Times New Roman" w:hAnsi="Times New Roman" w:cs="Times New Roman"/>
          <w:sz w:val="28"/>
          <w:szCs w:val="28"/>
        </w:rPr>
        <w:t xml:space="preserve"> </w:t>
      </w:r>
      <w:r w:rsidRPr="0037023F">
        <w:rPr>
          <w:rFonts w:ascii="Times New Roman" w:hAnsi="Times New Roman" w:cs="Times New Roman"/>
          <w:sz w:val="28"/>
          <w:szCs w:val="28"/>
        </w:rPr>
        <w:t>cáo”</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gắn</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với</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thực</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hiện</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Nghị</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định</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số</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55/2022/NĐ-CP,</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ngày</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23/8/2022</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của</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Chính</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phủ</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quy</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định</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Cơ</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sở</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dữ</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liệu</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quốc</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gia</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về</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công</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tác</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TCD,</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xử</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lý</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đơn,</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giải</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quyết</w:t>
      </w:r>
      <w:r>
        <w:rPr>
          <w:rFonts w:ascii="Times New Roman" w:eastAsia="Arial" w:hAnsi="Times New Roman" w:cs="Times New Roman"/>
          <w:bCs/>
          <w:sz w:val="28"/>
          <w:szCs w:val="28"/>
          <w:lang w:val="pt-BR" w:eastAsia="en-US"/>
        </w:rPr>
        <w:t xml:space="preserve"> </w:t>
      </w:r>
      <w:r w:rsidRPr="0037023F">
        <w:rPr>
          <w:rStyle w:val="BodyTextChar1"/>
          <w:color w:val="auto"/>
          <w:sz w:val="28"/>
          <w:szCs w:val="28"/>
          <w:lang w:val="en-US"/>
        </w:rPr>
        <w:t>KNTC</w:t>
      </w:r>
      <w:r w:rsidRPr="0037023F">
        <w:rPr>
          <w:rFonts w:ascii="Times New Roman" w:eastAsia="Arial" w:hAnsi="Times New Roman" w:cs="Times New Roman"/>
          <w:bCs/>
          <w:sz w:val="28"/>
          <w:szCs w:val="28"/>
          <w:lang w:val="pt-BR" w:eastAsia="en-US"/>
        </w:rPr>
        <w:t>,</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kiến</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nghị,</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phản</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ánh</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và</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en-US" w:eastAsia="en-US"/>
        </w:rPr>
        <w:t>kế</w:t>
      </w:r>
      <w:r>
        <w:rPr>
          <w:rFonts w:ascii="Times New Roman" w:eastAsia="Arial" w:hAnsi="Times New Roman" w:cs="Times New Roman"/>
          <w:bCs/>
          <w:sz w:val="28"/>
          <w:szCs w:val="28"/>
          <w:lang w:val="en-US" w:eastAsia="en-US"/>
        </w:rPr>
        <w:t xml:space="preserve"> </w:t>
      </w:r>
      <w:r w:rsidRPr="0037023F">
        <w:rPr>
          <w:rFonts w:ascii="Times New Roman" w:eastAsia="Arial" w:hAnsi="Times New Roman" w:cs="Times New Roman"/>
          <w:bCs/>
          <w:sz w:val="28"/>
          <w:szCs w:val="28"/>
          <w:lang w:val="en-US" w:eastAsia="en-US"/>
        </w:rPr>
        <w:t>hoạch</w:t>
      </w:r>
      <w:r>
        <w:rPr>
          <w:rFonts w:ascii="Times New Roman" w:eastAsia="Arial" w:hAnsi="Times New Roman" w:cs="Times New Roman"/>
          <w:bCs/>
          <w:sz w:val="28"/>
          <w:szCs w:val="28"/>
          <w:lang w:val="en-US" w:eastAsia="en-US"/>
        </w:rPr>
        <w:t xml:space="preserve"> </w:t>
      </w:r>
      <w:r w:rsidRPr="0037023F">
        <w:rPr>
          <w:rFonts w:ascii="Times New Roman" w:eastAsia="Arial" w:hAnsi="Times New Roman" w:cs="Times New Roman"/>
          <w:bCs/>
          <w:sz w:val="28"/>
          <w:szCs w:val="28"/>
          <w:lang w:val="en-US" w:eastAsia="en-US"/>
        </w:rPr>
        <w:t>triển</w:t>
      </w:r>
      <w:r>
        <w:rPr>
          <w:rFonts w:ascii="Times New Roman" w:eastAsia="Arial" w:hAnsi="Times New Roman" w:cs="Times New Roman"/>
          <w:bCs/>
          <w:sz w:val="28"/>
          <w:szCs w:val="28"/>
          <w:lang w:val="en-US" w:eastAsia="en-US"/>
        </w:rPr>
        <w:t xml:space="preserve"> </w:t>
      </w:r>
      <w:r w:rsidRPr="0037023F">
        <w:rPr>
          <w:rFonts w:ascii="Times New Roman" w:eastAsia="Arial" w:hAnsi="Times New Roman" w:cs="Times New Roman"/>
          <w:bCs/>
          <w:sz w:val="28"/>
          <w:szCs w:val="28"/>
          <w:lang w:val="en-US" w:eastAsia="en-US"/>
        </w:rPr>
        <w:t>khai</w:t>
      </w:r>
      <w:r>
        <w:rPr>
          <w:rFonts w:ascii="Times New Roman" w:eastAsia="Arial" w:hAnsi="Times New Roman" w:cs="Times New Roman"/>
          <w:bCs/>
          <w:sz w:val="28"/>
          <w:szCs w:val="28"/>
          <w:lang w:val="en-US" w:eastAsia="en-US"/>
        </w:rPr>
        <w:t xml:space="preserve"> </w:t>
      </w:r>
      <w:r w:rsidRPr="0037023F">
        <w:rPr>
          <w:rFonts w:ascii="Times New Roman" w:eastAsia="Arial" w:hAnsi="Times New Roman" w:cs="Times New Roman"/>
          <w:bCs/>
          <w:sz w:val="28"/>
          <w:szCs w:val="28"/>
          <w:lang w:val="en-US" w:eastAsia="en-US"/>
        </w:rPr>
        <w:t>Nghị</w:t>
      </w:r>
      <w:r>
        <w:rPr>
          <w:rFonts w:ascii="Times New Roman" w:eastAsia="Arial" w:hAnsi="Times New Roman" w:cs="Times New Roman"/>
          <w:bCs/>
          <w:sz w:val="28"/>
          <w:szCs w:val="28"/>
          <w:lang w:val="en-US" w:eastAsia="en-US"/>
        </w:rPr>
        <w:t xml:space="preserve"> </w:t>
      </w:r>
      <w:r w:rsidRPr="0037023F">
        <w:rPr>
          <w:rFonts w:ascii="Times New Roman" w:eastAsia="Arial" w:hAnsi="Times New Roman" w:cs="Times New Roman"/>
          <w:bCs/>
          <w:sz w:val="28"/>
          <w:szCs w:val="28"/>
          <w:lang w:val="en-US" w:eastAsia="en-US"/>
        </w:rPr>
        <w:t>quyết</w:t>
      </w:r>
      <w:r>
        <w:rPr>
          <w:rFonts w:ascii="Times New Roman" w:eastAsia="Arial" w:hAnsi="Times New Roman" w:cs="Times New Roman"/>
          <w:bCs/>
          <w:sz w:val="28"/>
          <w:szCs w:val="28"/>
          <w:lang w:val="en-US" w:eastAsia="en-US"/>
        </w:rPr>
        <w:t xml:space="preserve"> </w:t>
      </w:r>
      <w:r w:rsidRPr="0037023F">
        <w:rPr>
          <w:rFonts w:ascii="Times New Roman" w:eastAsia="Arial" w:hAnsi="Times New Roman" w:cs="Times New Roman"/>
          <w:bCs/>
          <w:sz w:val="28"/>
          <w:szCs w:val="28"/>
          <w:lang w:val="en-US" w:eastAsia="en-US"/>
        </w:rPr>
        <w:t>số</w:t>
      </w:r>
      <w:r>
        <w:rPr>
          <w:rFonts w:ascii="Times New Roman" w:eastAsia="Arial" w:hAnsi="Times New Roman" w:cs="Times New Roman"/>
          <w:bCs/>
          <w:sz w:val="28"/>
          <w:szCs w:val="28"/>
          <w:lang w:val="en-US" w:eastAsia="en-US"/>
        </w:rPr>
        <w:t xml:space="preserve"> </w:t>
      </w:r>
      <w:r w:rsidRPr="0037023F">
        <w:rPr>
          <w:rFonts w:ascii="Times New Roman" w:eastAsia="Arial" w:hAnsi="Times New Roman" w:cs="Times New Roman"/>
          <w:bCs/>
          <w:sz w:val="28"/>
          <w:szCs w:val="28"/>
          <w:lang w:val="en-US" w:eastAsia="en-US"/>
        </w:rPr>
        <w:t>623/NQ-UBTVQH15,</w:t>
      </w:r>
      <w:r>
        <w:rPr>
          <w:rFonts w:ascii="Times New Roman" w:eastAsia="Arial" w:hAnsi="Times New Roman" w:cs="Times New Roman"/>
          <w:bCs/>
          <w:sz w:val="28"/>
          <w:szCs w:val="28"/>
          <w:lang w:val="en-US" w:eastAsia="en-US"/>
        </w:rPr>
        <w:t xml:space="preserve"> </w:t>
      </w:r>
      <w:r w:rsidRPr="0037023F">
        <w:rPr>
          <w:rFonts w:ascii="Times New Roman" w:eastAsia="Arial" w:hAnsi="Times New Roman" w:cs="Times New Roman"/>
          <w:bCs/>
          <w:sz w:val="28"/>
          <w:szCs w:val="28"/>
          <w:lang w:val="en-US" w:eastAsia="en-US"/>
        </w:rPr>
        <w:t>ngày</w:t>
      </w:r>
      <w:r>
        <w:rPr>
          <w:rFonts w:ascii="Times New Roman" w:eastAsia="Arial" w:hAnsi="Times New Roman" w:cs="Times New Roman"/>
          <w:bCs/>
          <w:sz w:val="28"/>
          <w:szCs w:val="28"/>
          <w:lang w:val="en-US" w:eastAsia="en-US"/>
        </w:rPr>
        <w:t xml:space="preserve"> </w:t>
      </w:r>
      <w:r w:rsidRPr="0037023F">
        <w:rPr>
          <w:rFonts w:ascii="Times New Roman" w:eastAsia="Arial" w:hAnsi="Times New Roman" w:cs="Times New Roman"/>
          <w:bCs/>
          <w:sz w:val="28"/>
          <w:szCs w:val="28"/>
          <w:lang w:val="en-US" w:eastAsia="en-US"/>
        </w:rPr>
        <w:t>07/10/2022</w:t>
      </w:r>
      <w:r>
        <w:rPr>
          <w:rFonts w:ascii="Times New Roman" w:eastAsia="Arial" w:hAnsi="Times New Roman" w:cs="Times New Roman"/>
          <w:bCs/>
          <w:sz w:val="28"/>
          <w:szCs w:val="28"/>
          <w:lang w:val="en-US" w:eastAsia="en-US"/>
        </w:rPr>
        <w:t xml:space="preserve"> </w:t>
      </w:r>
      <w:r w:rsidRPr="0037023F">
        <w:rPr>
          <w:rFonts w:ascii="Times New Roman" w:eastAsia="Arial" w:hAnsi="Times New Roman" w:cs="Times New Roman"/>
          <w:bCs/>
          <w:sz w:val="28"/>
          <w:szCs w:val="28"/>
          <w:lang w:val="en-US" w:eastAsia="en-US"/>
        </w:rPr>
        <w:t>của</w:t>
      </w:r>
      <w:r>
        <w:rPr>
          <w:rFonts w:ascii="Times New Roman" w:eastAsia="Arial" w:hAnsi="Times New Roman" w:cs="Times New Roman"/>
          <w:bCs/>
          <w:sz w:val="28"/>
          <w:szCs w:val="28"/>
          <w:lang w:val="en-US" w:eastAsia="en-US"/>
        </w:rPr>
        <w:t xml:space="preserve"> </w:t>
      </w:r>
      <w:r w:rsidRPr="0037023F">
        <w:rPr>
          <w:rFonts w:ascii="Times New Roman" w:eastAsia="Arial" w:hAnsi="Times New Roman" w:cs="Times New Roman"/>
          <w:bCs/>
          <w:sz w:val="28"/>
          <w:szCs w:val="28"/>
          <w:lang w:val="en-US" w:eastAsia="en-US"/>
        </w:rPr>
        <w:t>Ủy</w:t>
      </w:r>
      <w:r>
        <w:rPr>
          <w:rFonts w:ascii="Times New Roman" w:eastAsia="Arial" w:hAnsi="Times New Roman" w:cs="Times New Roman"/>
          <w:bCs/>
          <w:sz w:val="28"/>
          <w:szCs w:val="28"/>
          <w:lang w:val="en-US" w:eastAsia="en-US"/>
        </w:rPr>
        <w:t xml:space="preserve"> </w:t>
      </w:r>
      <w:r w:rsidRPr="0037023F">
        <w:rPr>
          <w:rFonts w:ascii="Times New Roman" w:eastAsia="Arial" w:hAnsi="Times New Roman" w:cs="Times New Roman"/>
          <w:bCs/>
          <w:sz w:val="28"/>
          <w:szCs w:val="28"/>
          <w:lang w:val="en-US" w:eastAsia="en-US"/>
        </w:rPr>
        <w:t>ban</w:t>
      </w:r>
      <w:r>
        <w:rPr>
          <w:rFonts w:ascii="Times New Roman" w:eastAsia="Arial" w:hAnsi="Times New Roman" w:cs="Times New Roman"/>
          <w:bCs/>
          <w:sz w:val="28"/>
          <w:szCs w:val="28"/>
          <w:lang w:val="en-US" w:eastAsia="en-US"/>
        </w:rPr>
        <w:t xml:space="preserve"> </w:t>
      </w:r>
      <w:r w:rsidRPr="0037023F">
        <w:rPr>
          <w:rFonts w:ascii="Times New Roman" w:eastAsia="Arial" w:hAnsi="Times New Roman" w:cs="Times New Roman"/>
          <w:bCs/>
          <w:sz w:val="28"/>
          <w:szCs w:val="28"/>
          <w:lang w:val="en-US" w:eastAsia="en-US"/>
        </w:rPr>
        <w:t>Thường</w:t>
      </w:r>
      <w:r>
        <w:rPr>
          <w:rFonts w:ascii="Times New Roman" w:eastAsia="Arial" w:hAnsi="Times New Roman" w:cs="Times New Roman"/>
          <w:bCs/>
          <w:sz w:val="28"/>
          <w:szCs w:val="28"/>
          <w:lang w:val="en-US" w:eastAsia="en-US"/>
        </w:rPr>
        <w:t xml:space="preserve"> </w:t>
      </w:r>
      <w:r w:rsidRPr="0037023F">
        <w:rPr>
          <w:rFonts w:ascii="Times New Roman" w:eastAsia="Arial" w:hAnsi="Times New Roman" w:cs="Times New Roman"/>
          <w:bCs/>
          <w:sz w:val="28"/>
          <w:szCs w:val="28"/>
          <w:lang w:val="en-US" w:eastAsia="en-US"/>
        </w:rPr>
        <w:t>vụ</w:t>
      </w:r>
      <w:r>
        <w:rPr>
          <w:rFonts w:ascii="Times New Roman" w:eastAsia="Arial" w:hAnsi="Times New Roman" w:cs="Times New Roman"/>
          <w:bCs/>
          <w:sz w:val="28"/>
          <w:szCs w:val="28"/>
          <w:lang w:val="en-US" w:eastAsia="en-US"/>
        </w:rPr>
        <w:t xml:space="preserve"> </w:t>
      </w:r>
      <w:r w:rsidRPr="0037023F">
        <w:rPr>
          <w:rFonts w:ascii="Times New Roman" w:eastAsia="Arial" w:hAnsi="Times New Roman" w:cs="Times New Roman"/>
          <w:bCs/>
          <w:sz w:val="28"/>
          <w:szCs w:val="28"/>
          <w:lang w:val="en-US" w:eastAsia="en-US"/>
        </w:rPr>
        <w:t>Quốc</w:t>
      </w:r>
      <w:r>
        <w:rPr>
          <w:rFonts w:ascii="Times New Roman" w:eastAsia="Arial" w:hAnsi="Times New Roman" w:cs="Times New Roman"/>
          <w:bCs/>
          <w:sz w:val="28"/>
          <w:szCs w:val="28"/>
          <w:lang w:val="en-US" w:eastAsia="en-US"/>
        </w:rPr>
        <w:t xml:space="preserve"> </w:t>
      </w:r>
      <w:r w:rsidRPr="0037023F">
        <w:rPr>
          <w:rFonts w:ascii="Times New Roman" w:eastAsia="Arial" w:hAnsi="Times New Roman" w:cs="Times New Roman"/>
          <w:bCs/>
          <w:sz w:val="28"/>
          <w:szCs w:val="28"/>
          <w:lang w:val="en-US" w:eastAsia="en-US"/>
        </w:rPr>
        <w:t>hội</w:t>
      </w:r>
      <w:r w:rsidRPr="0037023F">
        <w:rPr>
          <w:rStyle w:val="EndnoteReference"/>
          <w:rFonts w:ascii="Times New Roman" w:eastAsia="Arial" w:hAnsi="Times New Roman" w:cs="Times New Roman"/>
          <w:bCs/>
          <w:sz w:val="28"/>
          <w:szCs w:val="28"/>
          <w:lang w:val="en-US" w:eastAsia="en-US"/>
        </w:rPr>
        <w:endnoteReference w:id="1"/>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tham</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mưu</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UBND</w:t>
      </w:r>
      <w:r>
        <w:rPr>
          <w:rFonts w:ascii="Times New Roman" w:eastAsia="Arial" w:hAnsi="Times New Roman" w:cs="Times New Roman"/>
          <w:bCs/>
          <w:sz w:val="28"/>
          <w:szCs w:val="28"/>
          <w:lang w:val="pt-BR" w:eastAsia="en-US"/>
        </w:rPr>
        <w:t xml:space="preserve"> </w:t>
      </w:r>
      <w:r w:rsidRPr="0037023F">
        <w:rPr>
          <w:rFonts w:ascii="Times New Roman" w:eastAsia="Arial" w:hAnsi="Times New Roman" w:cs="Times New Roman"/>
          <w:bCs/>
          <w:sz w:val="28"/>
          <w:szCs w:val="28"/>
          <w:lang w:val="pt-BR" w:eastAsia="en-US"/>
        </w:rPr>
        <w:t>tỉnh</w:t>
      </w:r>
      <w:r>
        <w:rPr>
          <w:rFonts w:ascii="Times New Roman" w:eastAsia="Arial" w:hAnsi="Times New Roman" w:cs="Times New Roman"/>
          <w:bCs/>
          <w:sz w:val="28"/>
          <w:szCs w:val="28"/>
          <w:lang w:val="pt-BR" w:eastAsia="en-US"/>
        </w:rPr>
        <w:t xml:space="preserve"> các báo cáo định kỳ, đột xuất về công tác tiếp công dân, giải quyết khiếu nại, tố cáo đảm bảo theo yêu cầu</w:t>
      </w:r>
      <w:r>
        <w:rPr>
          <w:rStyle w:val="EndnoteReference"/>
          <w:rFonts w:ascii="Times New Roman" w:eastAsia="Arial" w:hAnsi="Times New Roman" w:cs="Times New Roman"/>
          <w:bCs/>
          <w:sz w:val="28"/>
          <w:szCs w:val="28"/>
          <w:lang w:val="pt-BR" w:eastAsia="en-US"/>
        </w:rPr>
        <w:endnoteReference w:id="2"/>
      </w:r>
      <w:r w:rsidRPr="0037023F">
        <w:rPr>
          <w:rFonts w:ascii="Times New Roman" w:eastAsia="Arial" w:hAnsi="Times New Roman" w:cs="Times New Roman"/>
          <w:bCs/>
          <w:sz w:val="28"/>
          <w:szCs w:val="28"/>
          <w:lang w:val="pt-BR" w:eastAsia="en-US"/>
        </w:rPr>
        <w:t>.</w:t>
      </w:r>
    </w:p>
    <w:p w:rsidR="00CA3AEA" w:rsidRPr="0037023F" w:rsidRDefault="00CA3AEA" w:rsidP="0037023F">
      <w:pPr>
        <w:ind w:firstLine="709"/>
        <w:jc w:val="both"/>
        <w:rPr>
          <w:rFonts w:ascii="Times New Roman" w:eastAsia="Calibri" w:hAnsi="Times New Roman" w:cs="Times New Roman"/>
          <w:bCs/>
          <w:sz w:val="28"/>
          <w:szCs w:val="28"/>
          <w:lang w:val="en-US"/>
        </w:rPr>
      </w:pPr>
      <w:r w:rsidRPr="006D2380">
        <w:rPr>
          <w:rFonts w:ascii="Times New Roman" w:eastAsia="Arial" w:hAnsi="Times New Roman" w:cs="Times New Roman"/>
          <w:bCs/>
          <w:sz w:val="28"/>
          <w:szCs w:val="28"/>
          <w:lang w:val="en-US" w:eastAsia="en-US"/>
        </w:rPr>
        <w:t>Tiếp</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tục</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đôn</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đốc</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việc</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nhập</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liệu</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Cơ</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sở</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dữ</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liệu</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quốc</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gia</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về</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công</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tác</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tiếp</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công</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dân,</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xử</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lý</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đơn,</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giải</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quyết</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khiếu</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nại,</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tố</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cáo,</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kiến</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nghị,</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phản</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ánh</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theo</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yêu</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cầu</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của</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Nghị</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định</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số</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55/2022/NĐ-CP</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ngày</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23/8/2022</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của</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Chính</w:t>
      </w:r>
      <w:r>
        <w:rPr>
          <w:rFonts w:ascii="Times New Roman" w:eastAsia="Arial" w:hAnsi="Times New Roman" w:cs="Times New Roman"/>
          <w:bCs/>
          <w:sz w:val="28"/>
          <w:szCs w:val="28"/>
          <w:lang w:val="en-US" w:eastAsia="en-US"/>
        </w:rPr>
        <w:t xml:space="preserve"> </w:t>
      </w:r>
      <w:r w:rsidRPr="006D2380">
        <w:rPr>
          <w:rFonts w:ascii="Times New Roman" w:eastAsia="Arial" w:hAnsi="Times New Roman" w:cs="Times New Roman"/>
          <w:bCs/>
          <w:sz w:val="28"/>
          <w:szCs w:val="28"/>
          <w:lang w:val="en-US" w:eastAsia="en-US"/>
        </w:rPr>
        <w:t>phủ</w:t>
      </w:r>
      <w:r>
        <w:rPr>
          <w:rFonts w:ascii="Times New Roman" w:eastAsia="Arial" w:hAnsi="Times New Roman" w:cs="Times New Roman"/>
          <w:bCs/>
          <w:sz w:val="28"/>
          <w:szCs w:val="28"/>
          <w:lang w:val="en-US" w:eastAsia="en-US"/>
        </w:rPr>
        <w:t>.</w:t>
      </w:r>
    </w:p>
    <w:p w:rsidR="00CA3AEA" w:rsidRPr="00982FDA" w:rsidRDefault="00CA3AEA" w:rsidP="000B7986">
      <w:pPr>
        <w:pStyle w:val="BodyText"/>
        <w:shd w:val="clear" w:color="auto" w:fill="auto"/>
        <w:spacing w:before="40" w:after="0" w:line="240" w:lineRule="auto"/>
        <w:ind w:firstLine="567"/>
        <w:rPr>
          <w:rStyle w:val="Heading1"/>
          <w:sz w:val="28"/>
          <w:szCs w:val="28"/>
        </w:rPr>
      </w:pPr>
      <w:bookmarkStart w:id="0" w:name="bookmark0"/>
      <w:r w:rsidRPr="00AF609B">
        <w:rPr>
          <w:rStyle w:val="BodyTextChar1"/>
          <w:b/>
          <w:sz w:val="28"/>
          <w:szCs w:val="28"/>
        </w:rPr>
        <w:t>3.</w:t>
      </w:r>
      <w:r>
        <w:rPr>
          <w:rStyle w:val="BodyTextChar1"/>
          <w:b/>
          <w:sz w:val="28"/>
          <w:szCs w:val="28"/>
        </w:rPr>
        <w:t xml:space="preserve"> </w:t>
      </w:r>
      <w:r w:rsidRPr="00982FDA">
        <w:rPr>
          <w:rStyle w:val="Heading1"/>
          <w:sz w:val="28"/>
          <w:szCs w:val="28"/>
        </w:rPr>
        <w:t>Công</w:t>
      </w:r>
      <w:r>
        <w:rPr>
          <w:rStyle w:val="Heading1"/>
          <w:sz w:val="28"/>
          <w:szCs w:val="28"/>
        </w:rPr>
        <w:t xml:space="preserve"> </w:t>
      </w:r>
      <w:r w:rsidRPr="00982FDA">
        <w:rPr>
          <w:rStyle w:val="Heading1"/>
          <w:sz w:val="28"/>
          <w:szCs w:val="28"/>
        </w:rPr>
        <w:t>tác</w:t>
      </w:r>
      <w:r>
        <w:rPr>
          <w:rStyle w:val="Heading1"/>
          <w:sz w:val="28"/>
          <w:szCs w:val="28"/>
        </w:rPr>
        <w:t xml:space="preserve"> </w:t>
      </w:r>
      <w:r w:rsidRPr="00982FDA">
        <w:rPr>
          <w:rStyle w:val="Heading1"/>
          <w:sz w:val="28"/>
          <w:szCs w:val="28"/>
        </w:rPr>
        <w:t>phòng,</w:t>
      </w:r>
      <w:r>
        <w:rPr>
          <w:rStyle w:val="Heading1"/>
          <w:sz w:val="28"/>
          <w:szCs w:val="28"/>
        </w:rPr>
        <w:t xml:space="preserve"> </w:t>
      </w:r>
      <w:r w:rsidRPr="00982FDA">
        <w:rPr>
          <w:rStyle w:val="Heading1"/>
          <w:sz w:val="28"/>
          <w:szCs w:val="28"/>
        </w:rPr>
        <w:t>chống</w:t>
      </w:r>
      <w:r>
        <w:rPr>
          <w:rStyle w:val="Heading1"/>
          <w:sz w:val="28"/>
          <w:szCs w:val="28"/>
        </w:rPr>
        <w:t xml:space="preserve"> </w:t>
      </w:r>
      <w:r w:rsidRPr="00982FDA">
        <w:rPr>
          <w:rStyle w:val="Heading1"/>
          <w:sz w:val="28"/>
          <w:szCs w:val="28"/>
        </w:rPr>
        <w:t>tham</w:t>
      </w:r>
      <w:r>
        <w:rPr>
          <w:rStyle w:val="Heading1"/>
          <w:sz w:val="28"/>
          <w:szCs w:val="28"/>
        </w:rPr>
        <w:t xml:space="preserve"> </w:t>
      </w:r>
      <w:r w:rsidRPr="00982FDA">
        <w:rPr>
          <w:rStyle w:val="Heading1"/>
          <w:sz w:val="28"/>
          <w:szCs w:val="28"/>
        </w:rPr>
        <w:t>nhũng</w:t>
      </w:r>
      <w:bookmarkEnd w:id="0"/>
      <w:r w:rsidRPr="00982FDA">
        <w:rPr>
          <w:rStyle w:val="Heading1"/>
          <w:sz w:val="28"/>
          <w:szCs w:val="28"/>
        </w:rPr>
        <w:t>,</w:t>
      </w:r>
      <w:r>
        <w:rPr>
          <w:rStyle w:val="Heading1"/>
          <w:sz w:val="28"/>
          <w:szCs w:val="28"/>
        </w:rPr>
        <w:t xml:space="preserve"> </w:t>
      </w:r>
      <w:r w:rsidRPr="00982FDA">
        <w:rPr>
          <w:rStyle w:val="Heading1"/>
          <w:sz w:val="28"/>
          <w:szCs w:val="28"/>
        </w:rPr>
        <w:t>tiêu</w:t>
      </w:r>
      <w:r>
        <w:rPr>
          <w:rStyle w:val="Heading1"/>
          <w:sz w:val="28"/>
          <w:szCs w:val="28"/>
        </w:rPr>
        <w:t xml:space="preserve"> </w:t>
      </w:r>
      <w:r w:rsidRPr="00982FDA">
        <w:rPr>
          <w:rStyle w:val="Heading1"/>
          <w:sz w:val="28"/>
          <w:szCs w:val="28"/>
        </w:rPr>
        <w:t>cực</w:t>
      </w:r>
      <w:r>
        <w:rPr>
          <w:rStyle w:val="Heading1"/>
          <w:sz w:val="28"/>
          <w:szCs w:val="28"/>
        </w:rPr>
        <w:t xml:space="preserve"> (PCTN, TC)</w:t>
      </w:r>
    </w:p>
    <w:p w:rsidR="00CA3AEA" w:rsidRPr="0030577C" w:rsidRDefault="00CA3AEA" w:rsidP="0030577C">
      <w:pPr>
        <w:widowControl/>
        <w:ind w:firstLine="709"/>
        <w:jc w:val="both"/>
        <w:rPr>
          <w:rFonts w:ascii="Times New Roman" w:hAnsi="Times New Roman" w:cs="Times New Roman"/>
          <w:bCs/>
          <w:color w:val="auto"/>
          <w:sz w:val="28"/>
          <w:szCs w:val="28"/>
          <w:shd w:val="clear" w:color="auto" w:fill="FFFFFF"/>
          <w:lang w:val="en-US"/>
        </w:rPr>
      </w:pPr>
      <w:r w:rsidRPr="002E67A6">
        <w:rPr>
          <w:rStyle w:val="BodyTextChar1"/>
          <w:color w:val="auto"/>
          <w:sz w:val="28"/>
          <w:szCs w:val="28"/>
        </w:rPr>
        <w:t>Trên</w:t>
      </w:r>
      <w:r>
        <w:rPr>
          <w:rStyle w:val="BodyTextChar1"/>
          <w:color w:val="auto"/>
          <w:sz w:val="28"/>
          <w:szCs w:val="28"/>
        </w:rPr>
        <w:t xml:space="preserve"> </w:t>
      </w:r>
      <w:r w:rsidRPr="002E67A6">
        <w:rPr>
          <w:rStyle w:val="BodyTextChar1"/>
          <w:color w:val="auto"/>
          <w:sz w:val="28"/>
          <w:szCs w:val="28"/>
        </w:rPr>
        <w:t>cơ</w:t>
      </w:r>
      <w:r>
        <w:rPr>
          <w:rStyle w:val="BodyTextChar1"/>
          <w:color w:val="auto"/>
          <w:sz w:val="28"/>
          <w:szCs w:val="28"/>
        </w:rPr>
        <w:t xml:space="preserve"> </w:t>
      </w:r>
      <w:r w:rsidRPr="002E67A6">
        <w:rPr>
          <w:rStyle w:val="BodyTextChar1"/>
          <w:color w:val="auto"/>
          <w:sz w:val="28"/>
          <w:szCs w:val="28"/>
        </w:rPr>
        <w:t>sở</w:t>
      </w:r>
      <w:r>
        <w:rPr>
          <w:rStyle w:val="BodyTextChar1"/>
          <w:color w:val="auto"/>
          <w:sz w:val="28"/>
          <w:szCs w:val="28"/>
        </w:rPr>
        <w:t xml:space="preserve"> </w:t>
      </w:r>
      <w:r w:rsidRPr="002E67A6">
        <w:rPr>
          <w:rStyle w:val="BodyTextChar1"/>
          <w:color w:val="auto"/>
          <w:sz w:val="28"/>
          <w:szCs w:val="28"/>
        </w:rPr>
        <w:t>Kế</w:t>
      </w:r>
      <w:r>
        <w:rPr>
          <w:rStyle w:val="BodyTextChar1"/>
          <w:color w:val="auto"/>
          <w:sz w:val="28"/>
          <w:szCs w:val="28"/>
        </w:rPr>
        <w:t xml:space="preserve"> </w:t>
      </w:r>
      <w:r w:rsidRPr="002E67A6">
        <w:rPr>
          <w:rStyle w:val="BodyTextChar1"/>
          <w:color w:val="auto"/>
          <w:sz w:val="28"/>
          <w:szCs w:val="28"/>
        </w:rPr>
        <w:t>hoạch</w:t>
      </w:r>
      <w:r>
        <w:rPr>
          <w:rStyle w:val="BodyTextChar1"/>
          <w:color w:val="auto"/>
          <w:sz w:val="28"/>
          <w:szCs w:val="28"/>
        </w:rPr>
        <w:t xml:space="preserve"> </w:t>
      </w:r>
      <w:r w:rsidRPr="002E67A6">
        <w:rPr>
          <w:rStyle w:val="BodyTextChar1"/>
          <w:color w:val="auto"/>
          <w:sz w:val="28"/>
          <w:szCs w:val="28"/>
        </w:rPr>
        <w:t>số</w:t>
      </w:r>
      <w:r>
        <w:rPr>
          <w:rStyle w:val="BodyTextChar1"/>
          <w:color w:val="auto"/>
          <w:sz w:val="28"/>
          <w:szCs w:val="28"/>
        </w:rPr>
        <w:t xml:space="preserve"> </w:t>
      </w:r>
      <w:r w:rsidR="00FB74A1" w:rsidRPr="00FB74A1">
        <w:rPr>
          <w:rStyle w:val="BodyTextChar1"/>
          <w:color w:val="auto"/>
          <w:sz w:val="28"/>
          <w:szCs w:val="28"/>
        </w:rPr>
        <w:t>64/KH-UBND, ngày 08/01/2025</w:t>
      </w:r>
      <w:r w:rsidR="00FB74A1">
        <w:rPr>
          <w:rStyle w:val="BodyTextChar1"/>
          <w:color w:val="auto"/>
          <w:sz w:val="28"/>
          <w:szCs w:val="28"/>
          <w:lang w:val="en-US"/>
        </w:rPr>
        <w:t xml:space="preserve"> </w:t>
      </w:r>
      <w:r w:rsidRPr="002E67A6">
        <w:rPr>
          <w:rStyle w:val="BodyTextChar1"/>
          <w:color w:val="auto"/>
          <w:sz w:val="28"/>
          <w:szCs w:val="28"/>
        </w:rPr>
        <w:t>của</w:t>
      </w:r>
      <w:r>
        <w:rPr>
          <w:rStyle w:val="BodyTextChar1"/>
          <w:color w:val="auto"/>
          <w:sz w:val="28"/>
          <w:szCs w:val="28"/>
        </w:rPr>
        <w:t xml:space="preserve"> </w:t>
      </w:r>
      <w:r w:rsidRPr="002E67A6">
        <w:rPr>
          <w:rStyle w:val="BodyTextChar1"/>
          <w:color w:val="auto"/>
          <w:sz w:val="28"/>
          <w:szCs w:val="28"/>
        </w:rPr>
        <w:t>UBND</w:t>
      </w:r>
      <w:r>
        <w:rPr>
          <w:rStyle w:val="BodyTextChar1"/>
          <w:color w:val="auto"/>
          <w:sz w:val="28"/>
          <w:szCs w:val="28"/>
        </w:rPr>
        <w:t xml:space="preserve"> </w:t>
      </w:r>
      <w:r w:rsidRPr="002E67A6">
        <w:rPr>
          <w:rStyle w:val="BodyTextChar1"/>
          <w:color w:val="auto"/>
          <w:sz w:val="28"/>
          <w:szCs w:val="28"/>
        </w:rPr>
        <w:t>tỉnh</w:t>
      </w:r>
      <w:r>
        <w:rPr>
          <w:rStyle w:val="BodyTextChar1"/>
          <w:color w:val="auto"/>
          <w:sz w:val="28"/>
          <w:szCs w:val="28"/>
        </w:rPr>
        <w:t xml:space="preserve"> </w:t>
      </w:r>
      <w:r w:rsidRPr="002E67A6">
        <w:rPr>
          <w:rStyle w:val="BodyTextChar1"/>
          <w:color w:val="auto"/>
          <w:sz w:val="28"/>
          <w:szCs w:val="28"/>
        </w:rPr>
        <w:t>về</w:t>
      </w:r>
      <w:r>
        <w:rPr>
          <w:rStyle w:val="BodyTextChar1"/>
          <w:color w:val="auto"/>
          <w:sz w:val="28"/>
          <w:szCs w:val="28"/>
        </w:rPr>
        <w:t xml:space="preserve"> </w:t>
      </w:r>
      <w:r w:rsidRPr="002E67A6">
        <w:rPr>
          <w:rStyle w:val="BodyTextChar1"/>
          <w:color w:val="auto"/>
          <w:sz w:val="28"/>
          <w:szCs w:val="28"/>
        </w:rPr>
        <w:t>công</w:t>
      </w:r>
      <w:r>
        <w:rPr>
          <w:rStyle w:val="BodyTextChar1"/>
          <w:color w:val="auto"/>
          <w:sz w:val="28"/>
          <w:szCs w:val="28"/>
        </w:rPr>
        <w:t xml:space="preserve"> </w:t>
      </w:r>
      <w:r w:rsidRPr="002E67A6">
        <w:rPr>
          <w:rStyle w:val="BodyTextChar1"/>
          <w:color w:val="auto"/>
          <w:sz w:val="28"/>
          <w:szCs w:val="28"/>
        </w:rPr>
        <w:t>tác</w:t>
      </w:r>
      <w:r>
        <w:rPr>
          <w:rStyle w:val="BodyTextChar1"/>
          <w:color w:val="auto"/>
          <w:sz w:val="28"/>
          <w:szCs w:val="28"/>
        </w:rPr>
        <w:t xml:space="preserve"> </w:t>
      </w:r>
      <w:r w:rsidRPr="002E67A6">
        <w:rPr>
          <w:rStyle w:val="BodyTextChar1"/>
          <w:color w:val="auto"/>
          <w:sz w:val="28"/>
          <w:szCs w:val="28"/>
        </w:rPr>
        <w:t>PCTN,</w:t>
      </w:r>
      <w:r>
        <w:rPr>
          <w:rStyle w:val="BodyTextChar1"/>
          <w:color w:val="auto"/>
          <w:sz w:val="28"/>
          <w:szCs w:val="28"/>
        </w:rPr>
        <w:t xml:space="preserve"> </w:t>
      </w:r>
      <w:r w:rsidRPr="002E67A6">
        <w:rPr>
          <w:rStyle w:val="BodyTextChar1"/>
          <w:color w:val="auto"/>
          <w:sz w:val="28"/>
          <w:szCs w:val="28"/>
        </w:rPr>
        <w:t>TC</w:t>
      </w:r>
      <w:r>
        <w:rPr>
          <w:rStyle w:val="BodyTextChar1"/>
          <w:color w:val="auto"/>
          <w:sz w:val="28"/>
          <w:szCs w:val="28"/>
        </w:rPr>
        <w:t xml:space="preserve"> </w:t>
      </w:r>
      <w:r w:rsidRPr="002E67A6">
        <w:rPr>
          <w:rStyle w:val="BodyTextChar1"/>
          <w:color w:val="auto"/>
          <w:sz w:val="28"/>
          <w:szCs w:val="28"/>
        </w:rPr>
        <w:t>năm</w:t>
      </w:r>
      <w:r>
        <w:rPr>
          <w:rStyle w:val="BodyTextChar1"/>
          <w:color w:val="auto"/>
          <w:sz w:val="28"/>
          <w:szCs w:val="28"/>
        </w:rPr>
        <w:t xml:space="preserve"> </w:t>
      </w:r>
      <w:r w:rsidR="00FB74A1">
        <w:rPr>
          <w:rStyle w:val="BodyTextChar1"/>
          <w:color w:val="auto"/>
          <w:sz w:val="28"/>
          <w:szCs w:val="28"/>
        </w:rPr>
        <w:t>202</w:t>
      </w:r>
      <w:r w:rsidR="00FB74A1">
        <w:rPr>
          <w:rStyle w:val="BodyTextChar1"/>
          <w:color w:val="auto"/>
          <w:sz w:val="28"/>
          <w:szCs w:val="28"/>
          <w:lang w:val="en-US"/>
        </w:rPr>
        <w:t>5</w:t>
      </w:r>
      <w:r>
        <w:rPr>
          <w:rStyle w:val="BodyTextChar1"/>
          <w:color w:val="auto"/>
          <w:sz w:val="28"/>
          <w:szCs w:val="28"/>
        </w:rPr>
        <w:t xml:space="preserve"> </w:t>
      </w:r>
      <w:r w:rsidRPr="002E67A6">
        <w:rPr>
          <w:rStyle w:val="BodyTextChar1"/>
          <w:color w:val="auto"/>
          <w:sz w:val="28"/>
          <w:szCs w:val="28"/>
        </w:rPr>
        <w:t>trên</w:t>
      </w:r>
      <w:r>
        <w:rPr>
          <w:rStyle w:val="BodyTextChar1"/>
          <w:color w:val="auto"/>
          <w:sz w:val="28"/>
          <w:szCs w:val="28"/>
        </w:rPr>
        <w:t xml:space="preserve"> </w:t>
      </w:r>
      <w:r w:rsidRPr="002E67A6">
        <w:rPr>
          <w:rStyle w:val="BodyTextChar1"/>
          <w:color w:val="auto"/>
          <w:sz w:val="28"/>
          <w:szCs w:val="28"/>
        </w:rPr>
        <w:t>địa</w:t>
      </w:r>
      <w:r>
        <w:rPr>
          <w:rStyle w:val="BodyTextChar1"/>
          <w:color w:val="auto"/>
          <w:sz w:val="28"/>
          <w:szCs w:val="28"/>
        </w:rPr>
        <w:t xml:space="preserve"> </w:t>
      </w:r>
      <w:r w:rsidRPr="002E67A6">
        <w:rPr>
          <w:rStyle w:val="BodyTextChar1"/>
          <w:color w:val="auto"/>
          <w:sz w:val="28"/>
          <w:szCs w:val="28"/>
        </w:rPr>
        <w:t>bàn</w:t>
      </w:r>
      <w:r>
        <w:rPr>
          <w:rStyle w:val="BodyTextChar1"/>
          <w:color w:val="auto"/>
          <w:sz w:val="28"/>
          <w:szCs w:val="28"/>
        </w:rPr>
        <w:t xml:space="preserve"> </w:t>
      </w:r>
      <w:r w:rsidRPr="002E67A6">
        <w:rPr>
          <w:rStyle w:val="BodyTextChar1"/>
          <w:color w:val="auto"/>
          <w:sz w:val="28"/>
          <w:szCs w:val="28"/>
        </w:rPr>
        <w:t>tỉnh</w:t>
      </w:r>
      <w:r>
        <w:rPr>
          <w:rStyle w:val="BodyTextChar1"/>
          <w:color w:val="auto"/>
          <w:sz w:val="28"/>
          <w:szCs w:val="28"/>
        </w:rPr>
        <w:t xml:space="preserve">, </w:t>
      </w:r>
      <w:r>
        <w:rPr>
          <w:rStyle w:val="BodyTextChar1"/>
          <w:color w:val="auto"/>
          <w:sz w:val="28"/>
          <w:szCs w:val="28"/>
          <w:lang w:val="en-US"/>
        </w:rPr>
        <w:t>n</w:t>
      </w:r>
      <w:r w:rsidRPr="00423B0A">
        <w:rPr>
          <w:rStyle w:val="BodyTextChar1"/>
          <w:color w:val="auto"/>
          <w:sz w:val="28"/>
          <w:szCs w:val="28"/>
        </w:rPr>
        <w:t>gành</w:t>
      </w:r>
      <w:r>
        <w:rPr>
          <w:rStyle w:val="BodyTextChar1"/>
          <w:color w:val="auto"/>
          <w:sz w:val="28"/>
          <w:szCs w:val="28"/>
        </w:rPr>
        <w:t xml:space="preserve"> </w:t>
      </w:r>
      <w:r w:rsidRPr="00423B0A">
        <w:rPr>
          <w:rStyle w:val="BodyTextChar1"/>
          <w:color w:val="auto"/>
          <w:sz w:val="28"/>
          <w:szCs w:val="28"/>
        </w:rPr>
        <w:t>Thanh</w:t>
      </w:r>
      <w:r>
        <w:rPr>
          <w:rStyle w:val="BodyTextChar1"/>
          <w:color w:val="auto"/>
          <w:sz w:val="28"/>
          <w:szCs w:val="28"/>
        </w:rPr>
        <w:t xml:space="preserve"> </w:t>
      </w:r>
      <w:r w:rsidRPr="00423B0A">
        <w:rPr>
          <w:rStyle w:val="BodyTextChar1"/>
          <w:color w:val="auto"/>
          <w:sz w:val="28"/>
          <w:szCs w:val="28"/>
        </w:rPr>
        <w:t>tra</w:t>
      </w:r>
      <w:r>
        <w:rPr>
          <w:rStyle w:val="BodyTextChar1"/>
          <w:color w:val="auto"/>
          <w:sz w:val="28"/>
          <w:szCs w:val="28"/>
        </w:rPr>
        <w:t xml:space="preserve"> </w:t>
      </w:r>
      <w:r w:rsidRPr="00423B0A">
        <w:rPr>
          <w:rStyle w:val="BodyTextChar1"/>
          <w:color w:val="auto"/>
          <w:sz w:val="28"/>
          <w:szCs w:val="28"/>
        </w:rPr>
        <w:t>tiếp</w:t>
      </w:r>
      <w:r>
        <w:rPr>
          <w:rStyle w:val="BodyTextChar1"/>
          <w:color w:val="auto"/>
          <w:sz w:val="28"/>
          <w:szCs w:val="28"/>
        </w:rPr>
        <w:t xml:space="preserve"> </w:t>
      </w:r>
      <w:r w:rsidRPr="00423B0A">
        <w:rPr>
          <w:rStyle w:val="BodyTextChar1"/>
          <w:color w:val="auto"/>
          <w:sz w:val="28"/>
          <w:szCs w:val="28"/>
        </w:rPr>
        <w:t>tục</w:t>
      </w:r>
      <w:r>
        <w:rPr>
          <w:rStyle w:val="BodyTextChar1"/>
          <w:color w:val="auto"/>
          <w:sz w:val="28"/>
          <w:szCs w:val="28"/>
        </w:rPr>
        <w:t xml:space="preserve"> </w:t>
      </w:r>
      <w:r w:rsidRPr="00423B0A">
        <w:rPr>
          <w:rStyle w:val="BodyTextChar1"/>
          <w:color w:val="auto"/>
          <w:sz w:val="28"/>
          <w:szCs w:val="28"/>
        </w:rPr>
        <w:t>hướng</w:t>
      </w:r>
      <w:r>
        <w:rPr>
          <w:rStyle w:val="BodyTextChar1"/>
          <w:color w:val="auto"/>
          <w:sz w:val="28"/>
          <w:szCs w:val="28"/>
        </w:rPr>
        <w:t xml:space="preserve"> </w:t>
      </w:r>
      <w:r w:rsidRPr="00423B0A">
        <w:rPr>
          <w:rStyle w:val="BodyTextChar1"/>
          <w:color w:val="auto"/>
          <w:sz w:val="28"/>
          <w:szCs w:val="28"/>
        </w:rPr>
        <w:t>dẫn,</w:t>
      </w:r>
      <w:r>
        <w:rPr>
          <w:rStyle w:val="BodyTextChar1"/>
          <w:color w:val="auto"/>
          <w:sz w:val="28"/>
          <w:szCs w:val="28"/>
        </w:rPr>
        <w:t xml:space="preserve"> </w:t>
      </w:r>
      <w:r w:rsidRPr="00423B0A">
        <w:rPr>
          <w:rStyle w:val="BodyTextChar1"/>
          <w:color w:val="auto"/>
          <w:sz w:val="28"/>
          <w:szCs w:val="28"/>
        </w:rPr>
        <w:t>đôn</w:t>
      </w:r>
      <w:r>
        <w:rPr>
          <w:rStyle w:val="BodyTextChar1"/>
          <w:color w:val="auto"/>
          <w:sz w:val="28"/>
          <w:szCs w:val="28"/>
        </w:rPr>
        <w:t xml:space="preserve"> </w:t>
      </w:r>
      <w:r w:rsidRPr="00423B0A">
        <w:rPr>
          <w:rStyle w:val="BodyTextChar1"/>
          <w:color w:val="auto"/>
          <w:sz w:val="28"/>
          <w:szCs w:val="28"/>
        </w:rPr>
        <w:t>đốc</w:t>
      </w:r>
      <w:r>
        <w:rPr>
          <w:rStyle w:val="BodyTextChar1"/>
          <w:color w:val="auto"/>
          <w:sz w:val="28"/>
          <w:szCs w:val="28"/>
        </w:rPr>
        <w:t xml:space="preserve"> </w:t>
      </w:r>
      <w:r w:rsidRPr="00423B0A">
        <w:rPr>
          <w:rStyle w:val="BodyTextChar1"/>
          <w:color w:val="auto"/>
          <w:sz w:val="28"/>
          <w:szCs w:val="28"/>
        </w:rPr>
        <w:t>các</w:t>
      </w:r>
      <w:r>
        <w:rPr>
          <w:rStyle w:val="BodyTextChar1"/>
          <w:color w:val="auto"/>
          <w:sz w:val="28"/>
          <w:szCs w:val="28"/>
        </w:rPr>
        <w:t xml:space="preserve"> </w:t>
      </w:r>
      <w:r w:rsidRPr="00423B0A">
        <w:rPr>
          <w:rStyle w:val="BodyTextChar1"/>
          <w:color w:val="auto"/>
          <w:sz w:val="28"/>
          <w:szCs w:val="28"/>
        </w:rPr>
        <w:t>ngành,</w:t>
      </w:r>
      <w:r>
        <w:rPr>
          <w:rStyle w:val="BodyTextChar1"/>
          <w:color w:val="auto"/>
          <w:sz w:val="28"/>
          <w:szCs w:val="28"/>
        </w:rPr>
        <w:t xml:space="preserve"> </w:t>
      </w:r>
      <w:r w:rsidRPr="00423B0A">
        <w:rPr>
          <w:rStyle w:val="BodyTextChar1"/>
          <w:color w:val="auto"/>
          <w:sz w:val="28"/>
          <w:szCs w:val="28"/>
        </w:rPr>
        <w:t>các</w:t>
      </w:r>
      <w:r>
        <w:rPr>
          <w:rStyle w:val="BodyTextChar1"/>
          <w:color w:val="auto"/>
          <w:sz w:val="28"/>
          <w:szCs w:val="28"/>
        </w:rPr>
        <w:t xml:space="preserve"> </w:t>
      </w:r>
      <w:r w:rsidRPr="00423B0A">
        <w:rPr>
          <w:rStyle w:val="BodyTextChar1"/>
          <w:color w:val="auto"/>
          <w:sz w:val="28"/>
          <w:szCs w:val="28"/>
        </w:rPr>
        <w:t>cấp</w:t>
      </w:r>
      <w:r>
        <w:rPr>
          <w:rStyle w:val="BodyTextChar1"/>
          <w:color w:val="auto"/>
          <w:sz w:val="28"/>
          <w:szCs w:val="28"/>
        </w:rPr>
        <w:t xml:space="preserve"> </w:t>
      </w:r>
      <w:r w:rsidRPr="00423B0A">
        <w:rPr>
          <w:rStyle w:val="BodyTextChar1"/>
          <w:color w:val="auto"/>
          <w:sz w:val="28"/>
          <w:szCs w:val="28"/>
        </w:rPr>
        <w:t>thực</w:t>
      </w:r>
      <w:r>
        <w:rPr>
          <w:rStyle w:val="BodyTextChar1"/>
          <w:color w:val="auto"/>
          <w:sz w:val="28"/>
          <w:szCs w:val="28"/>
        </w:rPr>
        <w:t xml:space="preserve"> </w:t>
      </w:r>
      <w:r w:rsidRPr="00423B0A">
        <w:rPr>
          <w:rStyle w:val="BodyTextChar1"/>
          <w:color w:val="auto"/>
          <w:sz w:val="28"/>
          <w:szCs w:val="28"/>
        </w:rPr>
        <w:t>hiện</w:t>
      </w:r>
      <w:r>
        <w:rPr>
          <w:rStyle w:val="BodyTextChar1"/>
          <w:color w:val="auto"/>
          <w:sz w:val="28"/>
          <w:szCs w:val="28"/>
        </w:rPr>
        <w:t xml:space="preserve"> </w:t>
      </w:r>
      <w:r w:rsidRPr="00423B0A">
        <w:rPr>
          <w:rStyle w:val="BodyTextChar1"/>
          <w:color w:val="auto"/>
          <w:sz w:val="28"/>
          <w:szCs w:val="28"/>
        </w:rPr>
        <w:t>các</w:t>
      </w:r>
      <w:r>
        <w:rPr>
          <w:rStyle w:val="BodyTextChar1"/>
          <w:color w:val="auto"/>
          <w:sz w:val="28"/>
          <w:szCs w:val="28"/>
        </w:rPr>
        <w:t xml:space="preserve"> </w:t>
      </w:r>
      <w:r w:rsidRPr="00423B0A">
        <w:rPr>
          <w:rStyle w:val="BodyTextChar1"/>
          <w:color w:val="auto"/>
          <w:sz w:val="28"/>
          <w:szCs w:val="28"/>
        </w:rPr>
        <w:t>giải</w:t>
      </w:r>
      <w:r>
        <w:rPr>
          <w:rStyle w:val="BodyTextChar1"/>
          <w:color w:val="auto"/>
          <w:sz w:val="28"/>
          <w:szCs w:val="28"/>
        </w:rPr>
        <w:t xml:space="preserve"> </w:t>
      </w:r>
      <w:r w:rsidRPr="00423B0A">
        <w:rPr>
          <w:rStyle w:val="BodyTextChar1"/>
          <w:color w:val="auto"/>
          <w:sz w:val="28"/>
          <w:szCs w:val="28"/>
        </w:rPr>
        <w:t>pháp</w:t>
      </w:r>
      <w:r>
        <w:rPr>
          <w:rStyle w:val="BodyTextChar1"/>
          <w:color w:val="auto"/>
          <w:sz w:val="28"/>
          <w:szCs w:val="28"/>
        </w:rPr>
        <w:t xml:space="preserve"> </w:t>
      </w:r>
      <w:r w:rsidRPr="00423B0A">
        <w:rPr>
          <w:rStyle w:val="BodyTextChar1"/>
          <w:color w:val="auto"/>
          <w:sz w:val="28"/>
          <w:szCs w:val="28"/>
          <w:lang w:val="en-US"/>
        </w:rPr>
        <w:t>PCTN,</w:t>
      </w:r>
      <w:r>
        <w:rPr>
          <w:rStyle w:val="BodyTextChar1"/>
          <w:color w:val="auto"/>
          <w:sz w:val="28"/>
          <w:szCs w:val="28"/>
          <w:lang w:val="en-US"/>
        </w:rPr>
        <w:t xml:space="preserve"> </w:t>
      </w:r>
      <w:r w:rsidRPr="00423B0A">
        <w:rPr>
          <w:rStyle w:val="BodyTextChar1"/>
          <w:color w:val="auto"/>
          <w:sz w:val="28"/>
          <w:szCs w:val="28"/>
          <w:lang w:val="en-US"/>
        </w:rPr>
        <w:t>TC</w:t>
      </w:r>
      <w:r w:rsidRPr="00423B0A">
        <w:rPr>
          <w:rStyle w:val="BodyTextChar1"/>
          <w:color w:val="auto"/>
          <w:sz w:val="28"/>
          <w:szCs w:val="28"/>
        </w:rPr>
        <w:t>,</w:t>
      </w:r>
      <w:r>
        <w:rPr>
          <w:rStyle w:val="BodyTextChar1"/>
          <w:color w:val="auto"/>
          <w:sz w:val="28"/>
          <w:szCs w:val="28"/>
        </w:rPr>
        <w:t xml:space="preserve"> </w:t>
      </w:r>
      <w:r w:rsidRPr="00423B0A">
        <w:rPr>
          <w:rStyle w:val="BodyTextChar1"/>
          <w:color w:val="auto"/>
          <w:sz w:val="28"/>
          <w:szCs w:val="28"/>
        </w:rPr>
        <w:t>cụ</w:t>
      </w:r>
      <w:r>
        <w:rPr>
          <w:rStyle w:val="BodyTextChar1"/>
          <w:color w:val="auto"/>
          <w:sz w:val="28"/>
          <w:szCs w:val="28"/>
        </w:rPr>
        <w:t xml:space="preserve"> </w:t>
      </w:r>
      <w:r w:rsidRPr="00423B0A">
        <w:rPr>
          <w:rStyle w:val="BodyTextChar1"/>
          <w:color w:val="auto"/>
          <w:sz w:val="28"/>
          <w:szCs w:val="28"/>
        </w:rPr>
        <w:t>thể:</w:t>
      </w:r>
      <w:r>
        <w:rPr>
          <w:rStyle w:val="BodyTextChar1"/>
          <w:color w:val="auto"/>
          <w:sz w:val="28"/>
          <w:szCs w:val="28"/>
        </w:rPr>
        <w:t xml:space="preserve"> </w:t>
      </w:r>
      <w:r w:rsidRPr="00423B0A">
        <w:rPr>
          <w:rStyle w:val="BodyTextChar1"/>
          <w:color w:val="auto"/>
          <w:sz w:val="28"/>
          <w:szCs w:val="28"/>
        </w:rPr>
        <w:t>tăng</w:t>
      </w:r>
      <w:r>
        <w:rPr>
          <w:rStyle w:val="BodyTextChar1"/>
          <w:color w:val="auto"/>
          <w:sz w:val="28"/>
          <w:szCs w:val="28"/>
        </w:rPr>
        <w:t xml:space="preserve"> </w:t>
      </w:r>
      <w:r w:rsidRPr="00423B0A">
        <w:rPr>
          <w:rStyle w:val="BodyTextChar1"/>
          <w:color w:val="auto"/>
          <w:sz w:val="28"/>
          <w:szCs w:val="28"/>
        </w:rPr>
        <w:t>cường</w:t>
      </w:r>
      <w:r>
        <w:rPr>
          <w:rStyle w:val="BodyTextChar1"/>
          <w:color w:val="auto"/>
          <w:sz w:val="28"/>
          <w:szCs w:val="28"/>
        </w:rPr>
        <w:t xml:space="preserve"> </w:t>
      </w:r>
      <w:r w:rsidRPr="00423B0A">
        <w:rPr>
          <w:rStyle w:val="BodyTextChar1"/>
          <w:color w:val="auto"/>
          <w:sz w:val="28"/>
          <w:szCs w:val="28"/>
        </w:rPr>
        <w:t>công</w:t>
      </w:r>
      <w:r>
        <w:rPr>
          <w:rStyle w:val="BodyTextChar1"/>
          <w:color w:val="auto"/>
          <w:sz w:val="28"/>
          <w:szCs w:val="28"/>
        </w:rPr>
        <w:t xml:space="preserve"> </w:t>
      </w:r>
      <w:r w:rsidRPr="00423B0A">
        <w:rPr>
          <w:rStyle w:val="BodyTextChar1"/>
          <w:color w:val="auto"/>
          <w:sz w:val="28"/>
          <w:szCs w:val="28"/>
        </w:rPr>
        <w:t>tác</w:t>
      </w:r>
      <w:r>
        <w:rPr>
          <w:rStyle w:val="BodyTextChar1"/>
          <w:color w:val="auto"/>
          <w:sz w:val="28"/>
          <w:szCs w:val="28"/>
        </w:rPr>
        <w:t xml:space="preserve"> </w:t>
      </w:r>
      <w:r w:rsidRPr="00423B0A">
        <w:rPr>
          <w:rStyle w:val="BodyTextChar1"/>
          <w:color w:val="auto"/>
          <w:sz w:val="28"/>
          <w:szCs w:val="28"/>
        </w:rPr>
        <w:t>tuyên</w:t>
      </w:r>
      <w:r>
        <w:rPr>
          <w:rStyle w:val="BodyTextChar1"/>
          <w:color w:val="auto"/>
          <w:sz w:val="28"/>
          <w:szCs w:val="28"/>
        </w:rPr>
        <w:t xml:space="preserve"> </w:t>
      </w:r>
      <w:r w:rsidRPr="00423B0A">
        <w:rPr>
          <w:rStyle w:val="BodyTextChar1"/>
          <w:color w:val="auto"/>
          <w:sz w:val="28"/>
          <w:szCs w:val="28"/>
        </w:rPr>
        <w:t>tuyền,</w:t>
      </w:r>
      <w:r>
        <w:rPr>
          <w:rStyle w:val="BodyTextChar1"/>
          <w:color w:val="auto"/>
          <w:sz w:val="28"/>
          <w:szCs w:val="28"/>
        </w:rPr>
        <w:t xml:space="preserve"> </w:t>
      </w:r>
      <w:r w:rsidRPr="00423B0A">
        <w:rPr>
          <w:rStyle w:val="BodyTextChar1"/>
          <w:color w:val="auto"/>
          <w:sz w:val="28"/>
          <w:szCs w:val="28"/>
        </w:rPr>
        <w:t>phổ</w:t>
      </w:r>
      <w:r>
        <w:rPr>
          <w:rStyle w:val="BodyTextChar1"/>
          <w:color w:val="auto"/>
          <w:sz w:val="28"/>
          <w:szCs w:val="28"/>
        </w:rPr>
        <w:t xml:space="preserve"> </w:t>
      </w:r>
      <w:r w:rsidRPr="00423B0A">
        <w:rPr>
          <w:rStyle w:val="BodyTextChar1"/>
          <w:color w:val="auto"/>
          <w:sz w:val="28"/>
          <w:szCs w:val="28"/>
        </w:rPr>
        <w:t>biến</w:t>
      </w:r>
      <w:r>
        <w:rPr>
          <w:rStyle w:val="BodyTextChar1"/>
          <w:color w:val="auto"/>
          <w:sz w:val="28"/>
          <w:szCs w:val="28"/>
        </w:rPr>
        <w:t xml:space="preserve"> </w:t>
      </w:r>
      <w:r w:rsidRPr="00423B0A">
        <w:rPr>
          <w:rStyle w:val="BodyTextChar1"/>
          <w:color w:val="auto"/>
          <w:sz w:val="28"/>
          <w:szCs w:val="28"/>
        </w:rPr>
        <w:t>pháp</w:t>
      </w:r>
      <w:r>
        <w:rPr>
          <w:rStyle w:val="BodyTextChar1"/>
          <w:color w:val="auto"/>
          <w:sz w:val="28"/>
          <w:szCs w:val="28"/>
        </w:rPr>
        <w:t xml:space="preserve"> </w:t>
      </w:r>
      <w:r w:rsidRPr="00423B0A">
        <w:rPr>
          <w:rStyle w:val="BodyTextChar1"/>
          <w:color w:val="auto"/>
          <w:sz w:val="28"/>
          <w:szCs w:val="28"/>
        </w:rPr>
        <w:t>luật</w:t>
      </w:r>
      <w:r>
        <w:rPr>
          <w:rStyle w:val="BodyTextChar1"/>
          <w:color w:val="auto"/>
          <w:sz w:val="28"/>
          <w:szCs w:val="28"/>
        </w:rPr>
        <w:t xml:space="preserve"> </w:t>
      </w:r>
      <w:r w:rsidRPr="00423B0A">
        <w:rPr>
          <w:rStyle w:val="BodyTextChar1"/>
          <w:color w:val="auto"/>
          <w:sz w:val="28"/>
          <w:szCs w:val="28"/>
        </w:rPr>
        <w:t>về</w:t>
      </w:r>
      <w:r>
        <w:rPr>
          <w:rStyle w:val="BodyTextChar1"/>
          <w:color w:val="auto"/>
          <w:sz w:val="28"/>
          <w:szCs w:val="28"/>
        </w:rPr>
        <w:t xml:space="preserve"> </w:t>
      </w:r>
      <w:r w:rsidRPr="00423B0A">
        <w:rPr>
          <w:rStyle w:val="BodyTextChar1"/>
          <w:color w:val="auto"/>
          <w:sz w:val="28"/>
          <w:szCs w:val="28"/>
          <w:lang w:val="en-US"/>
        </w:rPr>
        <w:t>PCTN,</w:t>
      </w:r>
      <w:r>
        <w:rPr>
          <w:rStyle w:val="BodyTextChar1"/>
          <w:color w:val="auto"/>
          <w:sz w:val="28"/>
          <w:szCs w:val="28"/>
          <w:lang w:val="en-US"/>
        </w:rPr>
        <w:t xml:space="preserve"> </w:t>
      </w:r>
      <w:r w:rsidRPr="00423B0A">
        <w:rPr>
          <w:rStyle w:val="BodyTextChar1"/>
          <w:color w:val="auto"/>
          <w:sz w:val="28"/>
          <w:szCs w:val="28"/>
          <w:lang w:val="en-US"/>
        </w:rPr>
        <w:t>TC</w:t>
      </w:r>
      <w:r w:rsidRPr="00423B0A">
        <w:rPr>
          <w:rStyle w:val="BodyTextChar1"/>
          <w:color w:val="auto"/>
          <w:sz w:val="28"/>
          <w:szCs w:val="28"/>
        </w:rPr>
        <w:t>;</w:t>
      </w:r>
      <w:r>
        <w:rPr>
          <w:rStyle w:val="BodyTextChar1"/>
          <w:color w:val="auto"/>
          <w:sz w:val="28"/>
          <w:szCs w:val="28"/>
        </w:rPr>
        <w:t xml:space="preserve"> </w:t>
      </w:r>
      <w:r w:rsidRPr="00423B0A">
        <w:rPr>
          <w:rStyle w:val="BodyTextChar1"/>
          <w:color w:val="auto"/>
          <w:sz w:val="28"/>
          <w:szCs w:val="28"/>
        </w:rPr>
        <w:t>thực</w:t>
      </w:r>
      <w:r>
        <w:rPr>
          <w:rStyle w:val="BodyTextChar1"/>
          <w:color w:val="auto"/>
          <w:sz w:val="28"/>
          <w:szCs w:val="28"/>
        </w:rPr>
        <w:t xml:space="preserve"> </w:t>
      </w:r>
      <w:r w:rsidRPr="00423B0A">
        <w:rPr>
          <w:rStyle w:val="BodyTextChar1"/>
          <w:color w:val="auto"/>
          <w:sz w:val="28"/>
          <w:szCs w:val="28"/>
        </w:rPr>
        <w:t>hiện</w:t>
      </w:r>
      <w:r>
        <w:rPr>
          <w:rStyle w:val="BodyTextChar1"/>
          <w:color w:val="auto"/>
          <w:sz w:val="28"/>
          <w:szCs w:val="28"/>
        </w:rPr>
        <w:t xml:space="preserve"> </w:t>
      </w:r>
      <w:r w:rsidRPr="00423B0A">
        <w:rPr>
          <w:rStyle w:val="BodyTextChar1"/>
          <w:color w:val="auto"/>
          <w:sz w:val="28"/>
          <w:szCs w:val="28"/>
        </w:rPr>
        <w:t>các</w:t>
      </w:r>
      <w:r>
        <w:rPr>
          <w:rStyle w:val="BodyTextChar1"/>
          <w:color w:val="auto"/>
          <w:sz w:val="28"/>
          <w:szCs w:val="28"/>
        </w:rPr>
        <w:t xml:space="preserve"> </w:t>
      </w:r>
      <w:r w:rsidRPr="00423B0A">
        <w:rPr>
          <w:rStyle w:val="BodyTextChar1"/>
          <w:color w:val="auto"/>
          <w:sz w:val="28"/>
          <w:szCs w:val="28"/>
        </w:rPr>
        <w:t>giải</w:t>
      </w:r>
      <w:r>
        <w:rPr>
          <w:rStyle w:val="BodyTextChar1"/>
          <w:color w:val="auto"/>
          <w:sz w:val="28"/>
          <w:szCs w:val="28"/>
        </w:rPr>
        <w:t xml:space="preserve"> </w:t>
      </w:r>
      <w:r w:rsidRPr="00423B0A">
        <w:rPr>
          <w:rStyle w:val="BodyTextChar1"/>
          <w:color w:val="auto"/>
          <w:sz w:val="28"/>
          <w:szCs w:val="28"/>
        </w:rPr>
        <w:t>pháp</w:t>
      </w:r>
      <w:r>
        <w:rPr>
          <w:rStyle w:val="BodyTextChar1"/>
          <w:color w:val="auto"/>
          <w:sz w:val="28"/>
          <w:szCs w:val="28"/>
        </w:rPr>
        <w:t xml:space="preserve"> </w:t>
      </w:r>
      <w:r w:rsidRPr="00423B0A">
        <w:rPr>
          <w:rStyle w:val="BodyTextChar1"/>
          <w:color w:val="auto"/>
          <w:sz w:val="28"/>
          <w:szCs w:val="28"/>
        </w:rPr>
        <w:t>phòng</w:t>
      </w:r>
      <w:r>
        <w:rPr>
          <w:rStyle w:val="BodyTextChar1"/>
          <w:color w:val="auto"/>
          <w:sz w:val="28"/>
          <w:szCs w:val="28"/>
        </w:rPr>
        <w:t xml:space="preserve"> </w:t>
      </w:r>
      <w:r w:rsidRPr="00423B0A">
        <w:rPr>
          <w:rStyle w:val="BodyTextChar1"/>
          <w:color w:val="auto"/>
          <w:sz w:val="28"/>
          <w:szCs w:val="28"/>
        </w:rPr>
        <w:t>ngừa</w:t>
      </w:r>
      <w:r>
        <w:rPr>
          <w:rStyle w:val="BodyTextChar1"/>
          <w:color w:val="auto"/>
          <w:sz w:val="28"/>
          <w:szCs w:val="28"/>
        </w:rPr>
        <w:t xml:space="preserve"> </w:t>
      </w:r>
      <w:r w:rsidRPr="00423B0A">
        <w:rPr>
          <w:rStyle w:val="BodyTextChar1"/>
          <w:color w:val="auto"/>
          <w:sz w:val="28"/>
          <w:szCs w:val="28"/>
        </w:rPr>
        <w:t>như</w:t>
      </w:r>
      <w:r>
        <w:rPr>
          <w:rStyle w:val="BodyTextChar1"/>
          <w:color w:val="auto"/>
          <w:sz w:val="28"/>
          <w:szCs w:val="28"/>
        </w:rPr>
        <w:t xml:space="preserve"> </w:t>
      </w:r>
      <w:r w:rsidRPr="0037023F">
        <w:rPr>
          <w:rFonts w:ascii="Times New Roman" w:hAnsi="Times New Roman" w:cs="Times New Roman"/>
          <w:color w:val="auto"/>
          <w:sz w:val="28"/>
          <w:szCs w:val="28"/>
          <w:shd w:val="clear" w:color="auto" w:fill="FFFFFF"/>
          <w:lang w:val="en-US"/>
        </w:rPr>
        <w:t>triển</w:t>
      </w:r>
      <w:r>
        <w:rPr>
          <w:rFonts w:ascii="Times New Roman" w:hAnsi="Times New Roman" w:cs="Times New Roman"/>
          <w:color w:val="auto"/>
          <w:sz w:val="28"/>
          <w:szCs w:val="28"/>
          <w:shd w:val="clear" w:color="auto" w:fill="FFFFFF"/>
          <w:lang w:val="en-US"/>
        </w:rPr>
        <w:t xml:space="preserve"> </w:t>
      </w:r>
      <w:r w:rsidRPr="0037023F">
        <w:rPr>
          <w:rFonts w:ascii="Times New Roman" w:hAnsi="Times New Roman" w:cs="Times New Roman"/>
          <w:color w:val="auto"/>
          <w:sz w:val="28"/>
          <w:szCs w:val="28"/>
          <w:shd w:val="clear" w:color="auto" w:fill="FFFFFF"/>
          <w:lang w:val="en-US"/>
        </w:rPr>
        <w:t>khai,</w:t>
      </w:r>
      <w:r>
        <w:rPr>
          <w:rFonts w:ascii="Times New Roman" w:hAnsi="Times New Roman" w:cs="Times New Roman"/>
          <w:color w:val="auto"/>
          <w:sz w:val="28"/>
          <w:szCs w:val="28"/>
          <w:shd w:val="clear" w:color="auto" w:fill="FFFFFF"/>
          <w:lang w:val="en-US"/>
        </w:rPr>
        <w:t xml:space="preserve"> </w:t>
      </w:r>
      <w:r w:rsidRPr="0037023F">
        <w:rPr>
          <w:rFonts w:ascii="Times New Roman" w:hAnsi="Times New Roman" w:cs="Times New Roman"/>
          <w:color w:val="auto"/>
          <w:sz w:val="28"/>
          <w:szCs w:val="28"/>
          <w:shd w:val="clear" w:color="auto" w:fill="FFFFFF"/>
          <w:lang w:val="en-US"/>
        </w:rPr>
        <w:t>thực</w:t>
      </w:r>
      <w:r>
        <w:rPr>
          <w:rFonts w:ascii="Times New Roman" w:hAnsi="Times New Roman" w:cs="Times New Roman"/>
          <w:color w:val="auto"/>
          <w:sz w:val="28"/>
          <w:szCs w:val="28"/>
          <w:shd w:val="clear" w:color="auto" w:fill="FFFFFF"/>
          <w:lang w:val="en-US"/>
        </w:rPr>
        <w:t xml:space="preserve"> </w:t>
      </w:r>
      <w:r w:rsidRPr="0037023F">
        <w:rPr>
          <w:rFonts w:ascii="Times New Roman" w:hAnsi="Times New Roman" w:cs="Times New Roman"/>
          <w:color w:val="auto"/>
          <w:sz w:val="28"/>
          <w:szCs w:val="28"/>
          <w:shd w:val="clear" w:color="auto" w:fill="FFFFFF"/>
          <w:lang w:val="en-US"/>
        </w:rPr>
        <w:t>hiện</w:t>
      </w:r>
      <w:r>
        <w:rPr>
          <w:rFonts w:ascii="Times New Roman" w:hAnsi="Times New Roman" w:cs="Times New Roman"/>
          <w:color w:val="auto"/>
          <w:sz w:val="28"/>
          <w:szCs w:val="28"/>
          <w:shd w:val="clear" w:color="auto" w:fill="FFFFFF"/>
          <w:lang w:val="en-US"/>
        </w:rPr>
        <w:t xml:space="preserve"> </w:t>
      </w:r>
      <w:r w:rsidR="00FB74A1" w:rsidRPr="00FB74A1">
        <w:rPr>
          <w:rFonts w:ascii="Times New Roman" w:hAnsi="Times New Roman" w:cs="Times New Roman"/>
          <w:color w:val="auto"/>
          <w:sz w:val="28"/>
          <w:szCs w:val="28"/>
          <w:shd w:val="clear" w:color="auto" w:fill="FFFFFF"/>
        </w:rPr>
        <w:t>04 cuộc</w:t>
      </w:r>
      <w:r w:rsidR="00FB74A1" w:rsidRPr="00FB74A1">
        <w:rPr>
          <w:rFonts w:ascii="Times New Roman" w:hAnsi="Times New Roman" w:cs="Times New Roman"/>
          <w:color w:val="auto"/>
          <w:sz w:val="28"/>
          <w:szCs w:val="28"/>
          <w:shd w:val="clear" w:color="auto" w:fill="FFFFFF"/>
          <w:lang w:val="en-US"/>
        </w:rPr>
        <w:t xml:space="preserve"> kiểm tra, thanh tra </w:t>
      </w:r>
      <w:r w:rsidR="00FB74A1" w:rsidRPr="00FB74A1">
        <w:rPr>
          <w:rFonts w:ascii="Times New Roman" w:hAnsi="Times New Roman" w:cs="Times New Roman"/>
          <w:color w:val="auto"/>
          <w:sz w:val="28"/>
          <w:szCs w:val="28"/>
          <w:shd w:val="clear" w:color="auto" w:fill="FFFFFF"/>
        </w:rPr>
        <w:t>liên quan</w:t>
      </w:r>
      <w:r w:rsidR="00FB74A1" w:rsidRPr="00FB74A1">
        <w:rPr>
          <w:rFonts w:ascii="Times New Roman" w:hAnsi="Times New Roman" w:cs="Times New Roman"/>
          <w:color w:val="auto"/>
          <w:sz w:val="28"/>
          <w:szCs w:val="28"/>
          <w:shd w:val="clear" w:color="auto" w:fill="FFFFFF"/>
          <w:lang w:val="en-US"/>
        </w:rPr>
        <w:t xml:space="preserve"> nội dung về công khai, minh bạch, chưa </w:t>
      </w:r>
      <w:r w:rsidR="00FB74A1" w:rsidRPr="00FB74A1">
        <w:rPr>
          <w:rFonts w:ascii="Times New Roman" w:hAnsi="Times New Roman" w:cs="Times New Roman"/>
          <w:color w:val="auto"/>
          <w:sz w:val="28"/>
          <w:szCs w:val="28"/>
          <w:shd w:val="clear" w:color="auto" w:fill="FFFFFF"/>
        </w:rPr>
        <w:t>phát sinh vi phạm</w:t>
      </w:r>
      <w:r w:rsidR="00FB74A1" w:rsidRPr="00FB74A1">
        <w:rPr>
          <w:rFonts w:ascii="Times New Roman" w:hAnsi="Times New Roman" w:cs="Times New Roman"/>
          <w:color w:val="auto"/>
          <w:sz w:val="28"/>
          <w:szCs w:val="28"/>
          <w:shd w:val="clear" w:color="auto" w:fill="FFFFFF"/>
          <w:vertAlign w:val="superscript"/>
        </w:rPr>
        <w:endnoteReference w:id="3"/>
      </w:r>
      <w:r w:rsidRPr="00423B0A">
        <w:rPr>
          <w:rFonts w:ascii="Times New Roman" w:hAnsi="Times New Roman" w:cs="Times New Roman"/>
          <w:bCs/>
          <w:color w:val="auto"/>
          <w:spacing w:val="2"/>
          <w:sz w:val="28"/>
          <w:szCs w:val="28"/>
        </w:rPr>
        <w:t>;</w:t>
      </w:r>
      <w:r>
        <w:rPr>
          <w:rStyle w:val="BodyTextChar1"/>
          <w:color w:val="auto"/>
          <w:sz w:val="28"/>
          <w:szCs w:val="28"/>
        </w:rPr>
        <w:t xml:space="preserve"> </w:t>
      </w:r>
      <w:r w:rsidRPr="00423B0A">
        <w:rPr>
          <w:rStyle w:val="BodyTextChar1"/>
          <w:color w:val="auto"/>
          <w:sz w:val="28"/>
          <w:szCs w:val="28"/>
        </w:rPr>
        <w:t>tham</w:t>
      </w:r>
      <w:r>
        <w:rPr>
          <w:rStyle w:val="BodyTextChar1"/>
          <w:color w:val="auto"/>
          <w:sz w:val="28"/>
          <w:szCs w:val="28"/>
        </w:rPr>
        <w:t xml:space="preserve"> </w:t>
      </w:r>
      <w:r w:rsidRPr="00423B0A">
        <w:rPr>
          <w:rStyle w:val="BodyTextChar1"/>
          <w:color w:val="auto"/>
          <w:sz w:val="28"/>
          <w:szCs w:val="28"/>
        </w:rPr>
        <w:t>mưu</w:t>
      </w:r>
      <w:r>
        <w:rPr>
          <w:rStyle w:val="BodyTextChar1"/>
          <w:color w:val="auto"/>
          <w:sz w:val="28"/>
          <w:szCs w:val="28"/>
        </w:rPr>
        <w:t xml:space="preserve"> </w:t>
      </w:r>
      <w:r w:rsidRPr="00423B0A">
        <w:rPr>
          <w:rStyle w:val="BodyTextChar1"/>
          <w:color w:val="auto"/>
          <w:sz w:val="28"/>
          <w:szCs w:val="28"/>
        </w:rPr>
        <w:t>ban</w:t>
      </w:r>
      <w:r>
        <w:rPr>
          <w:rStyle w:val="BodyTextChar1"/>
          <w:color w:val="auto"/>
          <w:sz w:val="28"/>
          <w:szCs w:val="28"/>
        </w:rPr>
        <w:t xml:space="preserve"> </w:t>
      </w:r>
      <w:r w:rsidRPr="00423B0A">
        <w:rPr>
          <w:rStyle w:val="BodyTextChar1"/>
          <w:color w:val="auto"/>
          <w:sz w:val="28"/>
          <w:szCs w:val="28"/>
        </w:rPr>
        <w:t>hành</w:t>
      </w:r>
      <w:r>
        <w:rPr>
          <w:rStyle w:val="BodyTextChar1"/>
          <w:color w:val="auto"/>
          <w:sz w:val="28"/>
          <w:szCs w:val="28"/>
        </w:rPr>
        <w:t xml:space="preserve"> </w:t>
      </w:r>
      <w:r w:rsidR="00FB74A1">
        <w:rPr>
          <w:rFonts w:ascii="Times New Roman" w:hAnsi="Times New Roman" w:cs="Times New Roman"/>
          <w:bCs/>
          <w:color w:val="auto"/>
          <w:sz w:val="28"/>
          <w:szCs w:val="28"/>
          <w:shd w:val="clear" w:color="auto" w:fill="FFFFFF"/>
          <w:lang w:val="en-US"/>
        </w:rPr>
        <w:t>23</w:t>
      </w:r>
      <w:r w:rsidRPr="00C254A9">
        <w:rPr>
          <w:rFonts w:ascii="Times New Roman" w:hAnsi="Times New Roman" w:cs="Times New Roman"/>
          <w:bCs/>
          <w:color w:val="auto"/>
          <w:sz w:val="28"/>
          <w:szCs w:val="28"/>
          <w:shd w:val="clear" w:color="auto" w:fill="FFFFFF"/>
          <w:lang w:val="en-US"/>
        </w:rPr>
        <w:t>5</w:t>
      </w:r>
      <w:r>
        <w:rPr>
          <w:rFonts w:ascii="Times New Roman" w:hAnsi="Times New Roman" w:cs="Times New Roman"/>
          <w:bCs/>
          <w:color w:val="auto"/>
          <w:sz w:val="28"/>
          <w:szCs w:val="28"/>
          <w:shd w:val="clear" w:color="auto" w:fill="FFFFFF"/>
          <w:lang w:val="en-US"/>
        </w:rPr>
        <w:t xml:space="preserve"> văn bản và </w:t>
      </w:r>
      <w:r w:rsidRPr="00985C1E">
        <w:rPr>
          <w:rFonts w:ascii="Times New Roman" w:hAnsi="Times New Roman" w:cs="Times New Roman"/>
          <w:bCs/>
          <w:color w:val="auto"/>
          <w:sz w:val="28"/>
          <w:szCs w:val="28"/>
          <w:shd w:val="clear" w:color="auto" w:fill="FFFFFF"/>
          <w:lang w:val="en-US"/>
        </w:rPr>
        <w:t>tổ</w:t>
      </w:r>
      <w:r>
        <w:rPr>
          <w:rFonts w:ascii="Times New Roman" w:hAnsi="Times New Roman" w:cs="Times New Roman"/>
          <w:bCs/>
          <w:color w:val="auto"/>
          <w:sz w:val="28"/>
          <w:szCs w:val="28"/>
          <w:shd w:val="clear" w:color="auto" w:fill="FFFFFF"/>
          <w:lang w:val="en-US"/>
        </w:rPr>
        <w:t xml:space="preserve"> </w:t>
      </w:r>
      <w:r w:rsidRPr="00985C1E">
        <w:rPr>
          <w:rFonts w:ascii="Times New Roman" w:hAnsi="Times New Roman" w:cs="Times New Roman"/>
          <w:bCs/>
          <w:color w:val="auto"/>
          <w:sz w:val="28"/>
          <w:szCs w:val="28"/>
          <w:shd w:val="clear" w:color="auto" w:fill="FFFFFF"/>
          <w:lang w:val="en-US"/>
        </w:rPr>
        <w:t>chức</w:t>
      </w:r>
      <w:r>
        <w:rPr>
          <w:rFonts w:ascii="Times New Roman" w:hAnsi="Times New Roman" w:cs="Times New Roman"/>
          <w:bCs/>
          <w:color w:val="auto"/>
          <w:sz w:val="28"/>
          <w:szCs w:val="28"/>
          <w:shd w:val="clear" w:color="auto" w:fill="FFFFFF"/>
          <w:lang w:val="en-US"/>
        </w:rPr>
        <w:t xml:space="preserve"> </w:t>
      </w:r>
      <w:r w:rsidRPr="00985C1E">
        <w:rPr>
          <w:rFonts w:ascii="Times New Roman" w:hAnsi="Times New Roman" w:cs="Times New Roman"/>
          <w:bCs/>
          <w:color w:val="auto"/>
          <w:sz w:val="28"/>
          <w:szCs w:val="28"/>
          <w:shd w:val="clear" w:color="auto" w:fill="FFFFFF"/>
          <w:lang w:val="en-US"/>
        </w:rPr>
        <w:t>kiểm</w:t>
      </w:r>
      <w:r>
        <w:rPr>
          <w:rFonts w:ascii="Times New Roman" w:hAnsi="Times New Roman" w:cs="Times New Roman"/>
          <w:bCs/>
          <w:color w:val="auto"/>
          <w:sz w:val="28"/>
          <w:szCs w:val="28"/>
          <w:shd w:val="clear" w:color="auto" w:fill="FFFFFF"/>
          <w:lang w:val="en-US"/>
        </w:rPr>
        <w:t xml:space="preserve"> </w:t>
      </w:r>
      <w:r w:rsidRPr="00985C1E">
        <w:rPr>
          <w:rFonts w:ascii="Times New Roman" w:hAnsi="Times New Roman" w:cs="Times New Roman"/>
          <w:bCs/>
          <w:color w:val="auto"/>
          <w:sz w:val="28"/>
          <w:szCs w:val="28"/>
          <w:shd w:val="clear" w:color="auto" w:fill="FFFFFF"/>
          <w:lang w:val="en-US"/>
        </w:rPr>
        <w:t>tra,</w:t>
      </w:r>
      <w:r>
        <w:rPr>
          <w:rFonts w:ascii="Times New Roman" w:hAnsi="Times New Roman" w:cs="Times New Roman"/>
          <w:bCs/>
          <w:color w:val="auto"/>
          <w:sz w:val="28"/>
          <w:szCs w:val="28"/>
          <w:shd w:val="clear" w:color="auto" w:fill="FFFFFF"/>
          <w:lang w:val="en-US"/>
        </w:rPr>
        <w:t xml:space="preserve"> </w:t>
      </w:r>
      <w:r w:rsidRPr="00985C1E">
        <w:rPr>
          <w:rFonts w:ascii="Times New Roman" w:hAnsi="Times New Roman" w:cs="Times New Roman"/>
          <w:bCs/>
          <w:color w:val="auto"/>
          <w:sz w:val="28"/>
          <w:szCs w:val="28"/>
          <w:shd w:val="clear" w:color="auto" w:fill="FFFFFF"/>
          <w:lang w:val="en-US"/>
        </w:rPr>
        <w:t>thanh</w:t>
      </w:r>
      <w:r>
        <w:rPr>
          <w:rFonts w:ascii="Times New Roman" w:hAnsi="Times New Roman" w:cs="Times New Roman"/>
          <w:bCs/>
          <w:color w:val="auto"/>
          <w:sz w:val="28"/>
          <w:szCs w:val="28"/>
          <w:shd w:val="clear" w:color="auto" w:fill="FFFFFF"/>
          <w:lang w:val="en-US"/>
        </w:rPr>
        <w:t xml:space="preserve"> </w:t>
      </w:r>
      <w:r w:rsidRPr="00985C1E">
        <w:rPr>
          <w:rFonts w:ascii="Times New Roman" w:hAnsi="Times New Roman" w:cs="Times New Roman"/>
          <w:bCs/>
          <w:color w:val="auto"/>
          <w:sz w:val="28"/>
          <w:szCs w:val="28"/>
          <w:shd w:val="clear" w:color="auto" w:fill="FFFFFF"/>
          <w:lang w:val="en-US"/>
        </w:rPr>
        <w:t>tra</w:t>
      </w:r>
      <w:r>
        <w:rPr>
          <w:rFonts w:ascii="Times New Roman" w:hAnsi="Times New Roman" w:cs="Times New Roman"/>
          <w:bCs/>
          <w:color w:val="auto"/>
          <w:sz w:val="28"/>
          <w:szCs w:val="28"/>
          <w:shd w:val="clear" w:color="auto" w:fill="FFFFFF"/>
          <w:lang w:val="en-US"/>
        </w:rPr>
        <w:t xml:space="preserve"> </w:t>
      </w:r>
      <w:r w:rsidR="00FB74A1" w:rsidRPr="00FB74A1">
        <w:rPr>
          <w:rFonts w:ascii="Times New Roman" w:hAnsi="Times New Roman" w:cs="Times New Roman"/>
          <w:bCs/>
          <w:color w:val="auto"/>
          <w:sz w:val="28"/>
          <w:szCs w:val="28"/>
          <w:shd w:val="clear" w:color="auto" w:fill="FFFFFF"/>
        </w:rPr>
        <w:t>03</w:t>
      </w:r>
      <w:r w:rsidR="00FB74A1" w:rsidRPr="00FB74A1">
        <w:rPr>
          <w:rFonts w:ascii="Times New Roman" w:hAnsi="Times New Roman" w:cs="Times New Roman"/>
          <w:bCs/>
          <w:color w:val="auto"/>
          <w:sz w:val="28"/>
          <w:szCs w:val="28"/>
          <w:shd w:val="clear" w:color="auto" w:fill="FFFFFF"/>
          <w:lang w:val="en-US"/>
        </w:rPr>
        <w:t xml:space="preserve"> cuộc/</w:t>
      </w:r>
      <w:r w:rsidR="00FB74A1" w:rsidRPr="00FB74A1">
        <w:rPr>
          <w:rFonts w:ascii="Times New Roman" w:hAnsi="Times New Roman" w:cs="Times New Roman"/>
          <w:bCs/>
          <w:color w:val="auto"/>
          <w:sz w:val="28"/>
          <w:szCs w:val="28"/>
          <w:shd w:val="clear" w:color="auto" w:fill="FFFFFF"/>
        </w:rPr>
        <w:t>03</w:t>
      </w:r>
      <w:r w:rsidR="00FB74A1" w:rsidRPr="00FB74A1">
        <w:rPr>
          <w:rFonts w:ascii="Times New Roman" w:hAnsi="Times New Roman" w:cs="Times New Roman"/>
          <w:bCs/>
          <w:color w:val="auto"/>
          <w:sz w:val="28"/>
          <w:szCs w:val="28"/>
          <w:shd w:val="clear" w:color="auto" w:fill="FFFFFF"/>
          <w:lang w:val="en-US"/>
        </w:rPr>
        <w:t xml:space="preserve"> cơ quan</w:t>
      </w:r>
      <w:r w:rsidR="00FB74A1" w:rsidRPr="00FB74A1">
        <w:rPr>
          <w:rFonts w:ascii="Times New Roman" w:hAnsi="Times New Roman" w:cs="Times New Roman"/>
          <w:bCs/>
          <w:color w:val="auto"/>
          <w:sz w:val="28"/>
          <w:szCs w:val="28"/>
          <w:shd w:val="clear" w:color="auto" w:fill="FFFFFF"/>
          <w:vertAlign w:val="superscript"/>
          <w:lang w:val="en-US"/>
        </w:rPr>
        <w:endnoteReference w:id="4"/>
      </w:r>
      <w:r w:rsidR="00FB74A1" w:rsidRPr="00FB74A1">
        <w:rPr>
          <w:rFonts w:ascii="Times New Roman" w:hAnsi="Times New Roman" w:cs="Times New Roman"/>
          <w:bCs/>
          <w:color w:val="auto"/>
          <w:sz w:val="28"/>
          <w:szCs w:val="28"/>
          <w:shd w:val="clear" w:color="auto" w:fill="FFFFFF"/>
          <w:lang w:val="en-US"/>
        </w:rPr>
        <w:t>, chưa phát phát hiện vi phạm về tiêu chuẩn, định mức, chế độ</w:t>
      </w:r>
      <w:r>
        <w:rPr>
          <w:rFonts w:ascii="Times New Roman" w:hAnsi="Times New Roman" w:cs="Times New Roman"/>
          <w:bCs/>
          <w:color w:val="auto"/>
          <w:sz w:val="28"/>
          <w:szCs w:val="28"/>
          <w:shd w:val="clear" w:color="auto" w:fill="FFFFFF"/>
          <w:lang w:val="en-US"/>
        </w:rPr>
        <w:t>;</w:t>
      </w:r>
      <w:r>
        <w:rPr>
          <w:rFonts w:ascii="Times New Roman" w:hAnsi="Times New Roman" w:cs="Times New Roman"/>
          <w:bCs/>
          <w:color w:val="auto"/>
          <w:sz w:val="28"/>
          <w:szCs w:val="28"/>
          <w:lang w:val="en-US"/>
        </w:rPr>
        <w:t xml:space="preserve"> </w:t>
      </w:r>
      <w:bookmarkStart w:id="1" w:name="bookmark1"/>
      <w:r w:rsidR="009E1DA6">
        <w:rPr>
          <w:rFonts w:ascii="Times New Roman" w:hAnsi="Times New Roman" w:cs="Times New Roman"/>
          <w:color w:val="auto"/>
          <w:sz w:val="28"/>
          <w:szCs w:val="28"/>
          <w:shd w:val="clear" w:color="auto" w:fill="FFFFFF"/>
          <w:lang w:val="en-US"/>
        </w:rPr>
        <w:t>dự kiến</w:t>
      </w:r>
      <w:r w:rsidR="009E1DA6" w:rsidRPr="009E1DA6">
        <w:rPr>
          <w:rFonts w:ascii="Times New Roman" w:hAnsi="Times New Roman" w:cs="Times New Roman"/>
          <w:color w:val="auto"/>
          <w:sz w:val="28"/>
          <w:szCs w:val="28"/>
          <w:shd w:val="clear" w:color="auto" w:fill="FFFFFF"/>
          <w:lang w:val="en-US"/>
        </w:rPr>
        <w:t xml:space="preserve"> chuyển đổi </w:t>
      </w:r>
      <w:r w:rsidR="009E1DA6">
        <w:rPr>
          <w:rFonts w:ascii="Times New Roman" w:hAnsi="Times New Roman" w:cs="Times New Roman"/>
          <w:color w:val="auto"/>
          <w:sz w:val="28"/>
          <w:szCs w:val="28"/>
          <w:shd w:val="clear" w:color="auto" w:fill="FFFFFF"/>
          <w:lang w:val="en-US"/>
        </w:rPr>
        <w:t xml:space="preserve">vị trí năm 2025 </w:t>
      </w:r>
      <w:r w:rsidR="009E1DA6" w:rsidRPr="009E1DA6">
        <w:rPr>
          <w:rFonts w:ascii="Times New Roman" w:hAnsi="Times New Roman" w:cs="Times New Roman"/>
          <w:color w:val="auto"/>
          <w:sz w:val="28"/>
          <w:szCs w:val="28"/>
          <w:shd w:val="clear" w:color="auto" w:fill="FFFFFF"/>
          <w:lang w:val="en-US"/>
        </w:rPr>
        <w:t xml:space="preserve">là </w:t>
      </w:r>
      <w:r w:rsidR="009E1DA6" w:rsidRPr="009E1DA6">
        <w:rPr>
          <w:rFonts w:ascii="Times New Roman" w:hAnsi="Times New Roman" w:cs="Times New Roman"/>
          <w:color w:val="auto"/>
          <w:sz w:val="28"/>
          <w:szCs w:val="28"/>
          <w:shd w:val="clear" w:color="auto" w:fill="FFFFFF"/>
        </w:rPr>
        <w:t>128</w:t>
      </w:r>
      <w:r w:rsidR="009E1DA6" w:rsidRPr="009E1DA6">
        <w:rPr>
          <w:rFonts w:ascii="Times New Roman" w:hAnsi="Times New Roman" w:cs="Times New Roman"/>
          <w:color w:val="auto"/>
          <w:sz w:val="28"/>
          <w:szCs w:val="28"/>
          <w:shd w:val="clear" w:color="auto" w:fill="FFFFFF"/>
          <w:lang w:val="en-US"/>
        </w:rPr>
        <w:t xml:space="preserve"> trường hợp, hiện </w:t>
      </w:r>
      <w:r w:rsidR="009E1DA6" w:rsidRPr="009E1DA6">
        <w:rPr>
          <w:rFonts w:ascii="Times New Roman" w:hAnsi="Times New Roman" w:cs="Times New Roman"/>
          <w:color w:val="auto"/>
          <w:sz w:val="28"/>
          <w:szCs w:val="28"/>
          <w:shd w:val="clear" w:color="auto" w:fill="FFFFFF"/>
        </w:rPr>
        <w:t>chưa thực hiện chuyển đổi</w:t>
      </w:r>
      <w:r w:rsidRPr="00423B0A">
        <w:rPr>
          <w:rStyle w:val="BodyTextChar1"/>
          <w:color w:val="auto"/>
          <w:sz w:val="28"/>
          <w:szCs w:val="28"/>
        </w:rPr>
        <w:t>;</w:t>
      </w:r>
      <w:r>
        <w:rPr>
          <w:rStyle w:val="BodyTextChar1"/>
          <w:color w:val="auto"/>
          <w:sz w:val="28"/>
          <w:szCs w:val="28"/>
          <w:lang w:val="en-US"/>
        </w:rPr>
        <w:t xml:space="preserve"> </w:t>
      </w:r>
      <w:r w:rsidRPr="0037023F">
        <w:rPr>
          <w:rFonts w:ascii="Times New Roman" w:hAnsi="Times New Roman" w:cs="Times New Roman"/>
          <w:color w:val="auto"/>
          <w:sz w:val="28"/>
          <w:szCs w:val="28"/>
          <w:shd w:val="clear" w:color="auto" w:fill="FFFFFF"/>
          <w:lang w:val="en-US"/>
        </w:rPr>
        <w:t>nhận</w:t>
      </w:r>
      <w:r>
        <w:rPr>
          <w:rFonts w:ascii="Times New Roman" w:hAnsi="Times New Roman" w:cs="Times New Roman"/>
          <w:color w:val="auto"/>
          <w:sz w:val="28"/>
          <w:szCs w:val="28"/>
          <w:shd w:val="clear" w:color="auto" w:fill="FFFFFF"/>
          <w:lang w:val="en-US"/>
        </w:rPr>
        <w:t xml:space="preserve"> </w:t>
      </w:r>
      <w:r w:rsidRPr="0037023F">
        <w:rPr>
          <w:rFonts w:ascii="Times New Roman" w:hAnsi="Times New Roman" w:cs="Times New Roman"/>
          <w:color w:val="auto"/>
          <w:sz w:val="28"/>
          <w:szCs w:val="28"/>
          <w:shd w:val="clear" w:color="auto" w:fill="FFFFFF"/>
          <w:lang w:val="en-US"/>
        </w:rPr>
        <w:t>bàn</w:t>
      </w:r>
      <w:r>
        <w:rPr>
          <w:rFonts w:ascii="Times New Roman" w:hAnsi="Times New Roman" w:cs="Times New Roman"/>
          <w:color w:val="auto"/>
          <w:sz w:val="28"/>
          <w:szCs w:val="28"/>
          <w:shd w:val="clear" w:color="auto" w:fill="FFFFFF"/>
          <w:lang w:val="en-US"/>
        </w:rPr>
        <w:t xml:space="preserve"> </w:t>
      </w:r>
      <w:r w:rsidRPr="0037023F">
        <w:rPr>
          <w:rFonts w:ascii="Times New Roman" w:hAnsi="Times New Roman" w:cs="Times New Roman"/>
          <w:color w:val="auto"/>
          <w:sz w:val="28"/>
          <w:szCs w:val="28"/>
          <w:shd w:val="clear" w:color="auto" w:fill="FFFFFF"/>
          <w:lang w:val="en-US"/>
        </w:rPr>
        <w:t>giao</w:t>
      </w:r>
      <w:r>
        <w:rPr>
          <w:rFonts w:ascii="Times New Roman" w:hAnsi="Times New Roman" w:cs="Times New Roman"/>
          <w:color w:val="auto"/>
          <w:sz w:val="28"/>
          <w:szCs w:val="28"/>
          <w:shd w:val="clear" w:color="auto" w:fill="FFFFFF"/>
          <w:lang w:val="en-US"/>
        </w:rPr>
        <w:t xml:space="preserve"> </w:t>
      </w:r>
      <w:r w:rsidR="009E1DA6" w:rsidRPr="009E1DA6">
        <w:rPr>
          <w:rFonts w:ascii="Times New Roman" w:hAnsi="Times New Roman" w:cs="Times New Roman"/>
          <w:color w:val="auto"/>
          <w:sz w:val="28"/>
          <w:szCs w:val="28"/>
          <w:shd w:val="clear" w:color="auto" w:fill="FFFFFF"/>
          <w:lang w:val="en-US"/>
        </w:rPr>
        <w:t xml:space="preserve">3.153 </w:t>
      </w:r>
      <w:r w:rsidRPr="0037023F">
        <w:rPr>
          <w:rFonts w:ascii="Times New Roman" w:hAnsi="Times New Roman" w:cs="Times New Roman"/>
          <w:color w:val="auto"/>
          <w:sz w:val="28"/>
          <w:szCs w:val="28"/>
          <w:shd w:val="clear" w:color="auto" w:fill="FFFFFF"/>
          <w:lang w:val="en-US"/>
        </w:rPr>
        <w:t>bản</w:t>
      </w:r>
      <w:r>
        <w:rPr>
          <w:rFonts w:ascii="Times New Roman" w:hAnsi="Times New Roman" w:cs="Times New Roman"/>
          <w:color w:val="auto"/>
          <w:sz w:val="28"/>
          <w:szCs w:val="28"/>
          <w:shd w:val="clear" w:color="auto" w:fill="FFFFFF"/>
          <w:lang w:val="en-US"/>
        </w:rPr>
        <w:t xml:space="preserve"> </w:t>
      </w:r>
      <w:r w:rsidRPr="0037023F">
        <w:rPr>
          <w:rFonts w:ascii="Times New Roman" w:hAnsi="Times New Roman" w:cs="Times New Roman"/>
          <w:color w:val="auto"/>
          <w:sz w:val="28"/>
          <w:szCs w:val="28"/>
          <w:shd w:val="clear" w:color="auto" w:fill="FFFFFF"/>
          <w:lang w:val="en-US"/>
        </w:rPr>
        <w:t>kê</w:t>
      </w:r>
      <w:r>
        <w:rPr>
          <w:rFonts w:ascii="Times New Roman" w:hAnsi="Times New Roman" w:cs="Times New Roman"/>
          <w:color w:val="auto"/>
          <w:sz w:val="28"/>
          <w:szCs w:val="28"/>
          <w:shd w:val="clear" w:color="auto" w:fill="FFFFFF"/>
          <w:lang w:val="en-US"/>
        </w:rPr>
        <w:t xml:space="preserve"> </w:t>
      </w:r>
      <w:r w:rsidRPr="0037023F">
        <w:rPr>
          <w:rFonts w:ascii="Times New Roman" w:hAnsi="Times New Roman" w:cs="Times New Roman"/>
          <w:color w:val="auto"/>
          <w:sz w:val="28"/>
          <w:szCs w:val="28"/>
          <w:shd w:val="clear" w:color="auto" w:fill="FFFFFF"/>
          <w:lang w:val="en-US"/>
        </w:rPr>
        <w:t>khai</w:t>
      </w:r>
      <w:r>
        <w:rPr>
          <w:rFonts w:ascii="Times New Roman" w:hAnsi="Times New Roman" w:cs="Times New Roman"/>
          <w:color w:val="auto"/>
          <w:sz w:val="28"/>
          <w:szCs w:val="28"/>
          <w:shd w:val="clear" w:color="auto" w:fill="FFFFFF"/>
          <w:lang w:val="en-US"/>
        </w:rPr>
        <w:t xml:space="preserve"> </w:t>
      </w:r>
      <w:r w:rsidRPr="0037023F">
        <w:rPr>
          <w:rFonts w:ascii="Times New Roman" w:hAnsi="Times New Roman" w:cs="Times New Roman"/>
          <w:color w:val="auto"/>
          <w:sz w:val="28"/>
          <w:szCs w:val="28"/>
          <w:shd w:val="clear" w:color="auto" w:fill="FFFFFF"/>
          <w:lang w:val="en-US"/>
        </w:rPr>
        <w:t>thuộc</w:t>
      </w:r>
      <w:r>
        <w:rPr>
          <w:rFonts w:ascii="Times New Roman" w:hAnsi="Times New Roman" w:cs="Times New Roman"/>
          <w:color w:val="auto"/>
          <w:sz w:val="28"/>
          <w:szCs w:val="28"/>
          <w:shd w:val="clear" w:color="auto" w:fill="FFFFFF"/>
          <w:lang w:val="en-US"/>
        </w:rPr>
        <w:t xml:space="preserve"> </w:t>
      </w:r>
      <w:r w:rsidRPr="0037023F">
        <w:rPr>
          <w:rFonts w:ascii="Times New Roman" w:hAnsi="Times New Roman" w:cs="Times New Roman"/>
          <w:color w:val="auto"/>
          <w:sz w:val="28"/>
          <w:szCs w:val="28"/>
          <w:shd w:val="clear" w:color="auto" w:fill="FFFFFF"/>
          <w:lang w:val="en-US"/>
        </w:rPr>
        <w:t>thẩm</w:t>
      </w:r>
      <w:r>
        <w:rPr>
          <w:rFonts w:ascii="Times New Roman" w:hAnsi="Times New Roman" w:cs="Times New Roman"/>
          <w:color w:val="auto"/>
          <w:sz w:val="28"/>
          <w:szCs w:val="28"/>
          <w:shd w:val="clear" w:color="auto" w:fill="FFFFFF"/>
          <w:lang w:val="en-US"/>
        </w:rPr>
        <w:t xml:space="preserve"> </w:t>
      </w:r>
      <w:r w:rsidRPr="0037023F">
        <w:rPr>
          <w:rFonts w:ascii="Times New Roman" w:hAnsi="Times New Roman" w:cs="Times New Roman"/>
          <w:color w:val="auto"/>
          <w:sz w:val="28"/>
          <w:szCs w:val="28"/>
          <w:shd w:val="clear" w:color="auto" w:fill="FFFFFF"/>
          <w:lang w:val="en-US"/>
        </w:rPr>
        <w:t>quyền</w:t>
      </w:r>
      <w:r>
        <w:rPr>
          <w:rFonts w:ascii="Times New Roman" w:hAnsi="Times New Roman" w:cs="Times New Roman"/>
          <w:color w:val="auto"/>
          <w:sz w:val="28"/>
          <w:szCs w:val="28"/>
          <w:shd w:val="clear" w:color="auto" w:fill="FFFFFF"/>
          <w:lang w:val="en-US"/>
        </w:rPr>
        <w:t xml:space="preserve"> </w:t>
      </w:r>
      <w:r w:rsidRPr="0037023F">
        <w:rPr>
          <w:rFonts w:ascii="Times New Roman" w:hAnsi="Times New Roman" w:cs="Times New Roman"/>
          <w:color w:val="auto"/>
          <w:sz w:val="28"/>
          <w:szCs w:val="28"/>
          <w:shd w:val="clear" w:color="auto" w:fill="FFFFFF"/>
          <w:lang w:val="en-US"/>
        </w:rPr>
        <w:t>kiểm</w:t>
      </w:r>
      <w:r>
        <w:rPr>
          <w:rFonts w:ascii="Times New Roman" w:hAnsi="Times New Roman" w:cs="Times New Roman"/>
          <w:color w:val="auto"/>
          <w:sz w:val="28"/>
          <w:szCs w:val="28"/>
          <w:shd w:val="clear" w:color="auto" w:fill="FFFFFF"/>
          <w:lang w:val="en-US"/>
        </w:rPr>
        <w:t xml:space="preserve"> </w:t>
      </w:r>
      <w:r w:rsidRPr="0037023F">
        <w:rPr>
          <w:rFonts w:ascii="Times New Roman" w:hAnsi="Times New Roman" w:cs="Times New Roman"/>
          <w:color w:val="auto"/>
          <w:sz w:val="28"/>
          <w:szCs w:val="28"/>
          <w:shd w:val="clear" w:color="auto" w:fill="FFFFFF"/>
          <w:lang w:val="en-US"/>
        </w:rPr>
        <w:t>soát</w:t>
      </w:r>
      <w:r>
        <w:rPr>
          <w:rFonts w:ascii="Times New Roman" w:hAnsi="Times New Roman" w:cs="Times New Roman"/>
          <w:color w:val="auto"/>
          <w:sz w:val="28"/>
          <w:szCs w:val="28"/>
          <w:shd w:val="clear" w:color="auto" w:fill="FFFFFF"/>
          <w:lang w:val="en-US"/>
        </w:rPr>
        <w:t xml:space="preserve"> </w:t>
      </w:r>
      <w:r w:rsidRPr="0037023F">
        <w:rPr>
          <w:rFonts w:ascii="Times New Roman" w:hAnsi="Times New Roman" w:cs="Times New Roman"/>
          <w:color w:val="auto"/>
          <w:sz w:val="28"/>
          <w:szCs w:val="28"/>
          <w:shd w:val="clear" w:color="auto" w:fill="FFFFFF"/>
          <w:lang w:val="en-US"/>
        </w:rPr>
        <w:t>của</w:t>
      </w:r>
      <w:r>
        <w:rPr>
          <w:rFonts w:ascii="Times New Roman" w:hAnsi="Times New Roman" w:cs="Times New Roman"/>
          <w:color w:val="auto"/>
          <w:sz w:val="28"/>
          <w:szCs w:val="28"/>
          <w:shd w:val="clear" w:color="auto" w:fill="FFFFFF"/>
          <w:lang w:val="en-US"/>
        </w:rPr>
        <w:t xml:space="preserve"> Thanh tra tỉnh</w:t>
      </w:r>
      <w:r>
        <w:rPr>
          <w:rFonts w:ascii="Times New Roman" w:hAnsi="Times New Roman" w:cs="Times New Roman"/>
          <w:bCs/>
          <w:color w:val="auto"/>
          <w:sz w:val="28"/>
          <w:szCs w:val="28"/>
          <w:shd w:val="clear" w:color="auto" w:fill="FFFFFF"/>
          <w:lang w:val="en-US"/>
        </w:rPr>
        <w:t xml:space="preserve">. </w:t>
      </w:r>
      <w:r w:rsidRPr="00423B0A">
        <w:rPr>
          <w:rFonts w:ascii="Times New Roman" w:hAnsi="Times New Roman"/>
          <w:bCs/>
          <w:color w:val="auto"/>
          <w:sz w:val="28"/>
          <w:szCs w:val="28"/>
          <w:lang w:val="en-US"/>
        </w:rPr>
        <w:t>Trong</w:t>
      </w:r>
      <w:r w:rsidR="009E1DA6">
        <w:rPr>
          <w:rFonts w:ascii="Times New Roman" w:hAnsi="Times New Roman"/>
          <w:bCs/>
          <w:color w:val="auto"/>
          <w:sz w:val="28"/>
          <w:szCs w:val="28"/>
          <w:lang w:val="en-US"/>
        </w:rPr>
        <w:t xml:space="preserve"> năm 2025</w:t>
      </w:r>
      <w:r w:rsidRPr="00423B0A">
        <w:rPr>
          <w:rFonts w:ascii="Times New Roman" w:hAnsi="Times New Roman"/>
          <w:bCs/>
          <w:color w:val="auto"/>
          <w:sz w:val="28"/>
          <w:szCs w:val="28"/>
          <w:lang w:val="en-US"/>
        </w:rPr>
        <w:t>,</w:t>
      </w:r>
      <w:r>
        <w:rPr>
          <w:rFonts w:ascii="Times New Roman" w:hAnsi="Times New Roman"/>
          <w:bCs/>
          <w:color w:val="auto"/>
          <w:sz w:val="28"/>
          <w:szCs w:val="28"/>
          <w:lang w:val="en-US"/>
        </w:rPr>
        <w:t xml:space="preserve"> </w:t>
      </w:r>
      <w:r w:rsidRPr="00423B0A">
        <w:rPr>
          <w:rFonts w:ascii="Times New Roman" w:hAnsi="Times New Roman"/>
          <w:bCs/>
          <w:color w:val="auto"/>
          <w:sz w:val="28"/>
          <w:szCs w:val="28"/>
          <w:lang w:val="en-US"/>
        </w:rPr>
        <w:t>Thanh</w:t>
      </w:r>
      <w:r>
        <w:rPr>
          <w:rFonts w:ascii="Times New Roman" w:hAnsi="Times New Roman"/>
          <w:bCs/>
          <w:color w:val="auto"/>
          <w:sz w:val="28"/>
          <w:szCs w:val="28"/>
          <w:lang w:val="en-US"/>
        </w:rPr>
        <w:t xml:space="preserve"> </w:t>
      </w:r>
      <w:r w:rsidRPr="00423B0A">
        <w:rPr>
          <w:rFonts w:ascii="Times New Roman" w:hAnsi="Times New Roman"/>
          <w:bCs/>
          <w:color w:val="auto"/>
          <w:sz w:val="28"/>
          <w:szCs w:val="28"/>
          <w:lang w:val="en-US"/>
        </w:rPr>
        <w:t>tra</w:t>
      </w:r>
      <w:r>
        <w:rPr>
          <w:rFonts w:ascii="Times New Roman" w:hAnsi="Times New Roman"/>
          <w:bCs/>
          <w:color w:val="auto"/>
          <w:sz w:val="28"/>
          <w:szCs w:val="28"/>
          <w:lang w:val="en-US"/>
        </w:rPr>
        <w:t xml:space="preserve"> </w:t>
      </w:r>
      <w:r w:rsidRPr="00423B0A">
        <w:rPr>
          <w:rFonts w:ascii="Times New Roman" w:hAnsi="Times New Roman"/>
          <w:bCs/>
          <w:color w:val="auto"/>
          <w:sz w:val="28"/>
          <w:szCs w:val="28"/>
          <w:lang w:val="en-US"/>
        </w:rPr>
        <w:t>tỉnh</w:t>
      </w:r>
      <w:r>
        <w:rPr>
          <w:rFonts w:ascii="Times New Roman" w:hAnsi="Times New Roman"/>
          <w:bCs/>
          <w:color w:val="auto"/>
          <w:sz w:val="28"/>
          <w:szCs w:val="28"/>
          <w:lang w:val="en-US"/>
        </w:rPr>
        <w:t xml:space="preserve"> </w:t>
      </w:r>
      <w:r w:rsidRPr="00985C1E">
        <w:rPr>
          <w:rFonts w:ascii="Times New Roman" w:hAnsi="Times New Roman"/>
          <w:bCs/>
          <w:color w:val="auto"/>
          <w:sz w:val="28"/>
          <w:szCs w:val="28"/>
          <w:lang w:val="en-US"/>
        </w:rPr>
        <w:t>hiện</w:t>
      </w:r>
      <w:r>
        <w:rPr>
          <w:rFonts w:ascii="Times New Roman" w:hAnsi="Times New Roman"/>
          <w:bCs/>
          <w:color w:val="auto"/>
          <w:sz w:val="28"/>
          <w:szCs w:val="28"/>
          <w:lang w:val="en-US"/>
        </w:rPr>
        <w:t xml:space="preserve"> </w:t>
      </w:r>
      <w:r w:rsidRPr="00985C1E">
        <w:rPr>
          <w:rFonts w:ascii="Times New Roman" w:hAnsi="Times New Roman"/>
          <w:bCs/>
          <w:color w:val="auto"/>
          <w:sz w:val="28"/>
          <w:szCs w:val="28"/>
        </w:rPr>
        <w:t>đã</w:t>
      </w:r>
      <w:r>
        <w:rPr>
          <w:rFonts w:ascii="Times New Roman" w:hAnsi="Times New Roman"/>
          <w:bCs/>
          <w:color w:val="auto"/>
          <w:sz w:val="28"/>
          <w:szCs w:val="28"/>
        </w:rPr>
        <w:t xml:space="preserve"> </w:t>
      </w:r>
      <w:r w:rsidR="009E1DA6" w:rsidRPr="009E1DA6">
        <w:rPr>
          <w:rFonts w:ascii="Times New Roman" w:hAnsi="Times New Roman"/>
          <w:bCs/>
          <w:color w:val="auto"/>
          <w:sz w:val="28"/>
          <w:szCs w:val="28"/>
          <w:lang w:val="en-US"/>
        </w:rPr>
        <w:t xml:space="preserve">tổ chức triển khai công tác xác minh TSTN đối với </w:t>
      </w:r>
      <w:r w:rsidR="009E1DA6" w:rsidRPr="009E1DA6">
        <w:rPr>
          <w:rFonts w:ascii="Times New Roman" w:hAnsi="Times New Roman"/>
          <w:bCs/>
          <w:color w:val="auto"/>
          <w:sz w:val="28"/>
          <w:szCs w:val="28"/>
        </w:rPr>
        <w:t>19</w:t>
      </w:r>
      <w:r w:rsidR="009E1DA6" w:rsidRPr="009E1DA6">
        <w:rPr>
          <w:rFonts w:ascii="Times New Roman" w:hAnsi="Times New Roman"/>
          <w:bCs/>
          <w:color w:val="auto"/>
          <w:sz w:val="28"/>
          <w:szCs w:val="28"/>
          <w:lang w:val="en-US"/>
        </w:rPr>
        <w:t xml:space="preserve"> người/08 cơ quan đầu mối</w:t>
      </w:r>
      <w:r w:rsidR="009E1DA6" w:rsidRPr="009E1DA6">
        <w:rPr>
          <w:rFonts w:ascii="Times New Roman" w:hAnsi="Times New Roman"/>
          <w:bCs/>
          <w:color w:val="auto"/>
          <w:sz w:val="28"/>
          <w:szCs w:val="28"/>
        </w:rPr>
        <w:t>;</w:t>
      </w:r>
      <w:r w:rsidR="009E1DA6" w:rsidRPr="009E1DA6">
        <w:rPr>
          <w:rFonts w:ascii="Times New Roman" w:hAnsi="Times New Roman"/>
          <w:bCs/>
          <w:color w:val="auto"/>
          <w:sz w:val="28"/>
          <w:szCs w:val="28"/>
          <w:lang w:val="en-US"/>
        </w:rPr>
        <w:t xml:space="preserve"> hiện đã </w:t>
      </w:r>
      <w:r w:rsidR="009E1DA6" w:rsidRPr="009E1DA6">
        <w:rPr>
          <w:rFonts w:ascii="Times New Roman" w:hAnsi="Times New Roman"/>
          <w:bCs/>
          <w:color w:val="auto"/>
          <w:sz w:val="28"/>
          <w:szCs w:val="28"/>
        </w:rPr>
        <w:t>ban hành 17/19 kết luận</w:t>
      </w:r>
      <w:r w:rsidR="009E1DA6" w:rsidRPr="009E1DA6">
        <w:rPr>
          <w:rFonts w:ascii="Times New Roman" w:hAnsi="Times New Roman"/>
          <w:bCs/>
          <w:color w:val="auto"/>
          <w:sz w:val="28"/>
          <w:szCs w:val="28"/>
          <w:lang w:val="en-US"/>
        </w:rPr>
        <w:t xml:space="preserve"> xác minh</w:t>
      </w:r>
      <w:r w:rsidR="009E1DA6" w:rsidRPr="009E1DA6">
        <w:rPr>
          <w:rFonts w:ascii="Times New Roman" w:hAnsi="Times New Roman"/>
          <w:bCs/>
          <w:color w:val="auto"/>
          <w:sz w:val="28"/>
          <w:szCs w:val="28"/>
        </w:rPr>
        <w:t xml:space="preserve"> tài sản, thu nhập, </w:t>
      </w:r>
      <w:r w:rsidR="009E1DA6" w:rsidRPr="009E1DA6">
        <w:rPr>
          <w:rFonts w:ascii="Times New Roman" w:hAnsi="Times New Roman"/>
          <w:bCs/>
          <w:color w:val="auto"/>
          <w:sz w:val="28"/>
          <w:szCs w:val="28"/>
          <w:lang w:val="en-US"/>
        </w:rPr>
        <w:t xml:space="preserve">kiến nghị rút kinh nghiệm và </w:t>
      </w:r>
      <w:r w:rsidR="009E1DA6" w:rsidRPr="009E1DA6">
        <w:rPr>
          <w:rFonts w:ascii="Times New Roman" w:hAnsi="Times New Roman"/>
          <w:bCs/>
          <w:color w:val="auto"/>
          <w:sz w:val="28"/>
          <w:szCs w:val="28"/>
        </w:rPr>
        <w:t>chấn chỉnh các hạn chế, thiếu sót</w:t>
      </w:r>
      <w:r>
        <w:rPr>
          <w:rFonts w:ascii="Times New Roman" w:hAnsi="Times New Roman"/>
          <w:bCs/>
          <w:color w:val="auto"/>
          <w:sz w:val="28"/>
          <w:szCs w:val="28"/>
          <w:lang w:val="en-GB"/>
        </w:rPr>
        <w:t>.</w:t>
      </w:r>
    </w:p>
    <w:p w:rsidR="00CA3AEA" w:rsidRPr="0096046B" w:rsidRDefault="00CA3AEA" w:rsidP="0096046B">
      <w:pPr>
        <w:widowControl/>
        <w:ind w:firstLine="709"/>
        <w:jc w:val="both"/>
        <w:rPr>
          <w:rFonts w:ascii="Times New Roman" w:hAnsi="Times New Roman"/>
          <w:bCs/>
          <w:color w:val="auto"/>
          <w:sz w:val="28"/>
          <w:szCs w:val="28"/>
          <w:lang w:val="en-US"/>
        </w:rPr>
      </w:pPr>
      <w:r w:rsidRPr="00423B0A">
        <w:rPr>
          <w:rFonts w:ascii="Times New Roman" w:hAnsi="Times New Roman" w:cs="Times New Roman"/>
          <w:bCs/>
          <w:color w:val="auto"/>
          <w:sz w:val="28"/>
          <w:szCs w:val="28"/>
          <w:lang w:val="en-US"/>
        </w:rPr>
        <w:t>Về</w:t>
      </w:r>
      <w:r>
        <w:rPr>
          <w:rFonts w:ascii="Times New Roman" w:hAnsi="Times New Roman" w:cs="Times New Roman"/>
          <w:bCs/>
          <w:color w:val="auto"/>
          <w:sz w:val="28"/>
          <w:szCs w:val="28"/>
          <w:lang w:val="en-US"/>
        </w:rPr>
        <w:t xml:space="preserve"> </w:t>
      </w:r>
      <w:r w:rsidRPr="00423B0A">
        <w:rPr>
          <w:rFonts w:ascii="Times New Roman" w:hAnsi="Times New Roman" w:cs="Times New Roman"/>
          <w:bCs/>
          <w:color w:val="auto"/>
          <w:sz w:val="28"/>
          <w:szCs w:val="28"/>
          <w:lang w:val="en-US"/>
        </w:rPr>
        <w:t>kết</w:t>
      </w:r>
      <w:r>
        <w:rPr>
          <w:rFonts w:ascii="Times New Roman" w:hAnsi="Times New Roman" w:cs="Times New Roman"/>
          <w:bCs/>
          <w:color w:val="auto"/>
          <w:sz w:val="28"/>
          <w:szCs w:val="28"/>
          <w:lang w:val="en-US"/>
        </w:rPr>
        <w:t xml:space="preserve"> </w:t>
      </w:r>
      <w:r w:rsidRPr="00423B0A">
        <w:rPr>
          <w:rFonts w:ascii="Times New Roman" w:hAnsi="Times New Roman" w:cs="Times New Roman"/>
          <w:bCs/>
          <w:color w:val="auto"/>
          <w:sz w:val="28"/>
          <w:szCs w:val="28"/>
          <w:lang w:val="en-US"/>
        </w:rPr>
        <w:t>quả</w:t>
      </w:r>
      <w:r>
        <w:rPr>
          <w:rFonts w:ascii="Times New Roman" w:hAnsi="Times New Roman" w:cs="Times New Roman"/>
          <w:bCs/>
          <w:color w:val="auto"/>
          <w:sz w:val="28"/>
          <w:szCs w:val="28"/>
          <w:lang w:val="en-US"/>
        </w:rPr>
        <w:t xml:space="preserve"> </w:t>
      </w:r>
      <w:r w:rsidRPr="00423B0A">
        <w:rPr>
          <w:rFonts w:ascii="Times New Roman" w:hAnsi="Times New Roman" w:cs="Times New Roman"/>
          <w:bCs/>
          <w:color w:val="auto"/>
          <w:sz w:val="28"/>
          <w:szCs w:val="28"/>
          <w:lang w:val="en-US"/>
        </w:rPr>
        <w:t>phát</w:t>
      </w:r>
      <w:r>
        <w:rPr>
          <w:rFonts w:ascii="Times New Roman" w:hAnsi="Times New Roman" w:cs="Times New Roman"/>
          <w:bCs/>
          <w:color w:val="auto"/>
          <w:sz w:val="28"/>
          <w:szCs w:val="28"/>
          <w:lang w:val="en-US"/>
        </w:rPr>
        <w:t xml:space="preserve"> </w:t>
      </w:r>
      <w:r w:rsidRPr="00423B0A">
        <w:rPr>
          <w:rFonts w:ascii="Times New Roman" w:hAnsi="Times New Roman" w:cs="Times New Roman"/>
          <w:bCs/>
          <w:color w:val="auto"/>
          <w:sz w:val="28"/>
          <w:szCs w:val="28"/>
          <w:lang w:val="en-US"/>
        </w:rPr>
        <w:t>hiện,</w:t>
      </w:r>
      <w:r>
        <w:rPr>
          <w:rFonts w:ascii="Times New Roman" w:hAnsi="Times New Roman" w:cs="Times New Roman"/>
          <w:bCs/>
          <w:color w:val="auto"/>
          <w:sz w:val="28"/>
          <w:szCs w:val="28"/>
          <w:lang w:val="en-US"/>
        </w:rPr>
        <w:t xml:space="preserve"> </w:t>
      </w:r>
      <w:r w:rsidRPr="00423B0A">
        <w:rPr>
          <w:rFonts w:ascii="Times New Roman" w:hAnsi="Times New Roman" w:cs="Times New Roman"/>
          <w:bCs/>
          <w:color w:val="auto"/>
          <w:sz w:val="28"/>
          <w:szCs w:val="28"/>
          <w:lang w:val="en-US"/>
        </w:rPr>
        <w:t>xử</w:t>
      </w:r>
      <w:r>
        <w:rPr>
          <w:rFonts w:ascii="Times New Roman" w:hAnsi="Times New Roman" w:cs="Times New Roman"/>
          <w:bCs/>
          <w:color w:val="auto"/>
          <w:sz w:val="28"/>
          <w:szCs w:val="28"/>
          <w:lang w:val="en-US"/>
        </w:rPr>
        <w:t xml:space="preserve"> </w:t>
      </w:r>
      <w:r w:rsidRPr="00423B0A">
        <w:rPr>
          <w:rFonts w:ascii="Times New Roman" w:hAnsi="Times New Roman" w:cs="Times New Roman"/>
          <w:bCs/>
          <w:color w:val="auto"/>
          <w:sz w:val="28"/>
          <w:szCs w:val="28"/>
          <w:lang w:val="en-US"/>
        </w:rPr>
        <w:t>lý</w:t>
      </w:r>
      <w:r>
        <w:rPr>
          <w:rFonts w:ascii="Times New Roman" w:hAnsi="Times New Roman" w:cs="Times New Roman"/>
          <w:bCs/>
          <w:color w:val="auto"/>
          <w:sz w:val="28"/>
          <w:szCs w:val="28"/>
          <w:lang w:val="en-US"/>
        </w:rPr>
        <w:t xml:space="preserve"> </w:t>
      </w:r>
      <w:r w:rsidRPr="00423B0A">
        <w:rPr>
          <w:rFonts w:ascii="Times New Roman" w:hAnsi="Times New Roman" w:cs="Times New Roman"/>
          <w:bCs/>
          <w:color w:val="auto"/>
          <w:sz w:val="28"/>
          <w:szCs w:val="28"/>
          <w:lang w:val="en-US"/>
        </w:rPr>
        <w:t>tham</w:t>
      </w:r>
      <w:r>
        <w:rPr>
          <w:rFonts w:ascii="Times New Roman" w:hAnsi="Times New Roman" w:cs="Times New Roman"/>
          <w:bCs/>
          <w:color w:val="auto"/>
          <w:sz w:val="28"/>
          <w:szCs w:val="28"/>
          <w:lang w:val="en-US"/>
        </w:rPr>
        <w:t xml:space="preserve"> </w:t>
      </w:r>
      <w:r w:rsidRPr="00423B0A">
        <w:rPr>
          <w:rFonts w:ascii="Times New Roman" w:hAnsi="Times New Roman" w:cs="Times New Roman"/>
          <w:bCs/>
          <w:color w:val="auto"/>
          <w:sz w:val="28"/>
          <w:szCs w:val="28"/>
          <w:lang w:val="en-US"/>
        </w:rPr>
        <w:t>nhũng</w:t>
      </w:r>
      <w:r>
        <w:rPr>
          <w:rFonts w:ascii="Times New Roman" w:hAnsi="Times New Roman" w:cs="Times New Roman"/>
          <w:bCs/>
          <w:color w:val="auto"/>
          <w:sz w:val="28"/>
          <w:szCs w:val="28"/>
          <w:lang w:val="en-US"/>
        </w:rPr>
        <w:t>, tiêu cực</w:t>
      </w:r>
      <w:r w:rsidRPr="00423B0A">
        <w:rPr>
          <w:rFonts w:ascii="Times New Roman" w:hAnsi="Times New Roman" w:cs="Times New Roman"/>
          <w:bCs/>
          <w:color w:val="auto"/>
          <w:sz w:val="28"/>
          <w:szCs w:val="28"/>
          <w:lang w:val="en-US"/>
        </w:rPr>
        <w:t>:</w:t>
      </w:r>
      <w:r>
        <w:rPr>
          <w:rFonts w:ascii="Times New Roman" w:hAnsi="Times New Roman" w:cs="Times New Roman"/>
          <w:bCs/>
          <w:color w:val="auto"/>
          <w:sz w:val="28"/>
          <w:szCs w:val="28"/>
          <w:lang w:val="en-US"/>
        </w:rPr>
        <w:t xml:space="preserve"> </w:t>
      </w:r>
      <w:r w:rsidRPr="00423B0A">
        <w:rPr>
          <w:rFonts w:ascii="Times New Roman" w:hAnsi="Times New Roman" w:cs="Times New Roman"/>
          <w:bCs/>
          <w:color w:val="auto"/>
          <w:sz w:val="28"/>
          <w:szCs w:val="28"/>
          <w:lang w:val="en-US"/>
        </w:rPr>
        <w:t>trong</w:t>
      </w:r>
      <w:r>
        <w:rPr>
          <w:rFonts w:ascii="Times New Roman" w:hAnsi="Times New Roman" w:cs="Times New Roman"/>
          <w:bCs/>
          <w:color w:val="auto"/>
          <w:sz w:val="28"/>
          <w:szCs w:val="28"/>
          <w:lang w:val="en-US"/>
        </w:rPr>
        <w:t xml:space="preserve"> </w:t>
      </w:r>
      <w:r w:rsidRPr="00423B0A">
        <w:rPr>
          <w:rFonts w:ascii="Times New Roman" w:hAnsi="Times New Roman" w:cs="Times New Roman"/>
          <w:bCs/>
          <w:color w:val="auto"/>
          <w:sz w:val="28"/>
          <w:szCs w:val="28"/>
          <w:lang w:val="en-US"/>
        </w:rPr>
        <w:t>kỳ,</w:t>
      </w:r>
      <w:r>
        <w:rPr>
          <w:rFonts w:ascii="Times New Roman" w:hAnsi="Times New Roman" w:cs="Times New Roman"/>
          <w:bCs/>
          <w:color w:val="auto"/>
          <w:sz w:val="28"/>
          <w:szCs w:val="28"/>
          <w:lang w:val="en-US"/>
        </w:rPr>
        <w:t xml:space="preserve"> </w:t>
      </w:r>
      <w:r w:rsidR="009E1DA6">
        <w:rPr>
          <w:rFonts w:ascii="Times New Roman" w:hAnsi="Times New Roman" w:cs="Times New Roman"/>
          <w:bCs/>
          <w:color w:val="auto"/>
          <w:sz w:val="28"/>
          <w:szCs w:val="28"/>
          <w:lang w:val="en-US"/>
        </w:rPr>
        <w:t>không phát sinh vụ việc có dấu hiện tham nhũng</w:t>
      </w:r>
      <w:r w:rsidRPr="00423B0A">
        <w:rPr>
          <w:rFonts w:ascii="Times New Roman" w:hAnsi="Times New Roman" w:cs="Times New Roman"/>
          <w:bCs/>
          <w:color w:val="auto"/>
          <w:sz w:val="28"/>
          <w:szCs w:val="28"/>
          <w:lang w:val="en-US"/>
        </w:rPr>
        <w:t>;</w:t>
      </w:r>
      <w:r>
        <w:rPr>
          <w:rFonts w:ascii="Times New Roman" w:hAnsi="Times New Roman" w:cs="Times New Roman"/>
          <w:bCs/>
          <w:color w:val="auto"/>
          <w:sz w:val="28"/>
          <w:szCs w:val="28"/>
          <w:lang w:val="en-US"/>
        </w:rPr>
        <w:t xml:space="preserve"> </w:t>
      </w:r>
      <w:r w:rsidR="009E1DA6" w:rsidRPr="009E1DA6">
        <w:rPr>
          <w:rFonts w:ascii="Times New Roman" w:hAnsi="Times New Roman"/>
          <w:bCs/>
          <w:color w:val="auto"/>
          <w:sz w:val="28"/>
          <w:szCs w:val="28"/>
          <w:lang w:val="en-US"/>
        </w:rPr>
        <w:t>xét xử sơ thẩm 01 vụ/</w:t>
      </w:r>
      <w:r w:rsidR="009E1DA6" w:rsidRPr="009E1DA6">
        <w:rPr>
          <w:rFonts w:ascii="Times New Roman" w:hAnsi="Times New Roman"/>
          <w:bCs/>
          <w:color w:val="auto"/>
          <w:sz w:val="28"/>
          <w:szCs w:val="28"/>
        </w:rPr>
        <w:t>11</w:t>
      </w:r>
      <w:r w:rsidR="009E1DA6" w:rsidRPr="009E1DA6">
        <w:rPr>
          <w:rFonts w:ascii="Times New Roman" w:hAnsi="Times New Roman"/>
          <w:bCs/>
          <w:color w:val="auto"/>
          <w:sz w:val="28"/>
          <w:szCs w:val="28"/>
          <w:lang w:val="en-US"/>
        </w:rPr>
        <w:t xml:space="preserve"> bị cáo</w:t>
      </w:r>
      <w:r w:rsidR="009E1DA6" w:rsidRPr="009E1DA6">
        <w:rPr>
          <w:rFonts w:ascii="Times New Roman" w:hAnsi="Times New Roman"/>
          <w:bCs/>
          <w:color w:val="auto"/>
          <w:sz w:val="28"/>
          <w:szCs w:val="28"/>
          <w:vertAlign w:val="superscript"/>
          <w:lang w:val="en-US"/>
        </w:rPr>
        <w:endnoteReference w:id="5"/>
      </w:r>
      <w:r w:rsidR="009E1DA6" w:rsidRPr="009E1DA6">
        <w:rPr>
          <w:rFonts w:ascii="Times New Roman" w:hAnsi="Times New Roman"/>
          <w:bCs/>
          <w:color w:val="auto"/>
          <w:sz w:val="28"/>
          <w:szCs w:val="28"/>
          <w:lang w:val="en-US"/>
        </w:rPr>
        <w:t>.</w:t>
      </w:r>
      <w:r w:rsidR="009E1DA6" w:rsidRPr="009E1DA6">
        <w:rPr>
          <w:rFonts w:ascii="Times New Roman" w:hAnsi="Times New Roman"/>
          <w:bCs/>
          <w:color w:val="auto"/>
          <w:sz w:val="28"/>
          <w:szCs w:val="28"/>
        </w:rPr>
        <w:t xml:space="preserve"> </w:t>
      </w:r>
      <w:r w:rsidR="009E1DA6" w:rsidRPr="009E1DA6">
        <w:rPr>
          <w:rFonts w:ascii="Times New Roman" w:hAnsi="Times New Roman"/>
          <w:bCs/>
          <w:color w:val="auto"/>
          <w:sz w:val="28"/>
          <w:szCs w:val="28"/>
          <w:lang w:val="en-US"/>
        </w:rPr>
        <w:t xml:space="preserve">Hiện </w:t>
      </w:r>
      <w:r w:rsidR="009E1DA6" w:rsidRPr="009E1DA6">
        <w:rPr>
          <w:rFonts w:ascii="Times New Roman" w:hAnsi="Times New Roman"/>
          <w:bCs/>
          <w:color w:val="auto"/>
          <w:sz w:val="28"/>
          <w:szCs w:val="28"/>
        </w:rPr>
        <w:t>đang tiếp tục theo dõi 02 vụ/07 người có dấu hiệu tham nhũng đang được xử lý, chưa có kết quả xét xử sơ thẩm</w:t>
      </w:r>
      <w:r w:rsidR="009E1DA6" w:rsidRPr="009E1DA6">
        <w:rPr>
          <w:rFonts w:ascii="Times New Roman" w:hAnsi="Times New Roman"/>
          <w:bCs/>
          <w:color w:val="auto"/>
          <w:sz w:val="28"/>
          <w:szCs w:val="28"/>
          <w:vertAlign w:val="superscript"/>
        </w:rPr>
        <w:endnoteReference w:id="6"/>
      </w:r>
      <w:r w:rsidR="009E1DA6">
        <w:rPr>
          <w:rFonts w:ascii="Times New Roman" w:hAnsi="Times New Roman"/>
          <w:bCs/>
          <w:color w:val="auto"/>
          <w:sz w:val="28"/>
          <w:szCs w:val="28"/>
          <w:lang w:val="en-US"/>
        </w:rPr>
        <w:t>.</w:t>
      </w:r>
    </w:p>
    <w:p w:rsidR="00CA3AEA" w:rsidRPr="00423B0A" w:rsidRDefault="009E1DA6" w:rsidP="00982FDA">
      <w:pPr>
        <w:widowControl/>
        <w:ind w:firstLine="709"/>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Tổng hợp hồ sơ</w:t>
      </w:r>
      <w:r w:rsidR="00CA3AEA">
        <w:rPr>
          <w:rFonts w:ascii="Times New Roman" w:hAnsi="Times New Roman" w:cs="Times New Roman"/>
          <w:bCs/>
          <w:color w:val="auto"/>
          <w:sz w:val="28"/>
          <w:szCs w:val="28"/>
          <w:lang w:val="en-US"/>
        </w:rPr>
        <w:t xml:space="preserve"> đánh giá công tác PCTN, TC năm 2023 theo Bộ chỉ số của</w:t>
      </w:r>
      <w:r w:rsidR="00367A30">
        <w:rPr>
          <w:rFonts w:ascii="Times New Roman" w:hAnsi="Times New Roman" w:cs="Times New Roman"/>
          <w:bCs/>
          <w:color w:val="auto"/>
          <w:sz w:val="28"/>
          <w:szCs w:val="28"/>
          <w:lang w:val="en-US"/>
        </w:rPr>
        <w:t xml:space="preserve"> Thanh tra Chính phủ</w:t>
      </w:r>
      <w:r w:rsidR="00CA3AEA">
        <w:rPr>
          <w:rFonts w:ascii="Times New Roman" w:hAnsi="Times New Roman" w:cs="Times New Roman"/>
          <w:bCs/>
          <w:color w:val="auto"/>
          <w:sz w:val="28"/>
          <w:szCs w:val="28"/>
          <w:lang w:val="en-US"/>
        </w:rPr>
        <w:t>.</w:t>
      </w:r>
    </w:p>
    <w:p w:rsidR="00CA3AEA" w:rsidRPr="00982FDA" w:rsidRDefault="00CA3AEA" w:rsidP="000B7986">
      <w:pPr>
        <w:pStyle w:val="Heading10"/>
        <w:keepNext/>
        <w:keepLines/>
        <w:shd w:val="clear" w:color="auto" w:fill="auto"/>
        <w:spacing w:before="40" w:after="0" w:line="240" w:lineRule="auto"/>
        <w:ind w:firstLine="567"/>
        <w:rPr>
          <w:rFonts w:ascii="Times New Roman" w:hAnsi="Times New Roman"/>
          <w:b w:val="0"/>
        </w:rPr>
      </w:pPr>
      <w:r w:rsidRPr="00982FDA">
        <w:rPr>
          <w:rFonts w:ascii="Times New Roman" w:hAnsi="Times New Roman"/>
          <w:sz w:val="28"/>
          <w:szCs w:val="28"/>
        </w:rPr>
        <w:t>4.</w:t>
      </w:r>
      <w:r>
        <w:rPr>
          <w:rFonts w:ascii="Times New Roman" w:hAnsi="Times New Roman"/>
          <w:sz w:val="28"/>
          <w:szCs w:val="28"/>
        </w:rPr>
        <w:t xml:space="preserve"> </w:t>
      </w:r>
      <w:r w:rsidRPr="00AF609B">
        <w:rPr>
          <w:rStyle w:val="Heading1"/>
          <w:b/>
          <w:sz w:val="28"/>
          <w:szCs w:val="28"/>
        </w:rPr>
        <w:t>Công</w:t>
      </w:r>
      <w:r>
        <w:rPr>
          <w:rStyle w:val="Heading1"/>
          <w:b/>
          <w:sz w:val="28"/>
          <w:szCs w:val="28"/>
        </w:rPr>
        <w:t xml:space="preserve"> </w:t>
      </w:r>
      <w:r w:rsidRPr="00AF609B">
        <w:rPr>
          <w:rStyle w:val="Heading1"/>
          <w:b/>
          <w:sz w:val="28"/>
          <w:szCs w:val="28"/>
        </w:rPr>
        <w:t>tác</w:t>
      </w:r>
      <w:r>
        <w:rPr>
          <w:rStyle w:val="Heading1"/>
          <w:b/>
          <w:sz w:val="28"/>
          <w:szCs w:val="28"/>
        </w:rPr>
        <w:t xml:space="preserve"> </w:t>
      </w:r>
      <w:r w:rsidRPr="00AF609B">
        <w:rPr>
          <w:rStyle w:val="Heading1"/>
          <w:b/>
          <w:sz w:val="28"/>
          <w:szCs w:val="28"/>
        </w:rPr>
        <w:t>xây</w:t>
      </w:r>
      <w:r>
        <w:rPr>
          <w:rStyle w:val="Heading1"/>
          <w:b/>
          <w:sz w:val="28"/>
          <w:szCs w:val="28"/>
        </w:rPr>
        <w:t xml:space="preserve"> </w:t>
      </w:r>
      <w:r w:rsidRPr="00AF609B">
        <w:rPr>
          <w:rStyle w:val="Heading1"/>
          <w:b/>
          <w:sz w:val="28"/>
          <w:szCs w:val="28"/>
        </w:rPr>
        <w:t>dựng</w:t>
      </w:r>
      <w:r>
        <w:rPr>
          <w:rStyle w:val="Heading1"/>
          <w:b/>
          <w:sz w:val="28"/>
          <w:szCs w:val="28"/>
        </w:rPr>
        <w:t xml:space="preserve"> </w:t>
      </w:r>
      <w:r w:rsidRPr="00AF609B">
        <w:rPr>
          <w:rStyle w:val="Heading1"/>
          <w:b/>
          <w:sz w:val="28"/>
          <w:szCs w:val="28"/>
        </w:rPr>
        <w:t>thể</w:t>
      </w:r>
      <w:r>
        <w:rPr>
          <w:rStyle w:val="Heading1"/>
          <w:b/>
          <w:sz w:val="28"/>
          <w:szCs w:val="28"/>
        </w:rPr>
        <w:t xml:space="preserve"> </w:t>
      </w:r>
      <w:r w:rsidRPr="00AF609B">
        <w:rPr>
          <w:rStyle w:val="Heading1"/>
          <w:b/>
          <w:sz w:val="28"/>
          <w:szCs w:val="28"/>
        </w:rPr>
        <w:t>chế</w:t>
      </w:r>
      <w:r>
        <w:rPr>
          <w:rStyle w:val="Heading1"/>
          <w:b/>
          <w:sz w:val="28"/>
          <w:szCs w:val="28"/>
        </w:rPr>
        <w:t xml:space="preserve"> </w:t>
      </w:r>
      <w:r w:rsidRPr="00AF609B">
        <w:rPr>
          <w:rStyle w:val="Heading1"/>
          <w:b/>
          <w:sz w:val="28"/>
          <w:szCs w:val="28"/>
        </w:rPr>
        <w:t>và</w:t>
      </w:r>
      <w:r>
        <w:rPr>
          <w:rStyle w:val="Heading1"/>
          <w:b/>
          <w:sz w:val="28"/>
          <w:szCs w:val="28"/>
        </w:rPr>
        <w:t xml:space="preserve"> </w:t>
      </w:r>
      <w:r w:rsidRPr="00AF609B">
        <w:rPr>
          <w:rStyle w:val="Heading1"/>
          <w:b/>
          <w:sz w:val="28"/>
          <w:szCs w:val="28"/>
        </w:rPr>
        <w:t>xây</w:t>
      </w:r>
      <w:r>
        <w:rPr>
          <w:rStyle w:val="Heading1"/>
          <w:b/>
          <w:sz w:val="28"/>
          <w:szCs w:val="28"/>
        </w:rPr>
        <w:t xml:space="preserve"> </w:t>
      </w:r>
      <w:r w:rsidRPr="00AF609B">
        <w:rPr>
          <w:rStyle w:val="Heading1"/>
          <w:b/>
          <w:sz w:val="28"/>
          <w:szCs w:val="28"/>
        </w:rPr>
        <w:t>dựng</w:t>
      </w:r>
      <w:r>
        <w:rPr>
          <w:rStyle w:val="Heading1"/>
          <w:b/>
          <w:sz w:val="28"/>
          <w:szCs w:val="28"/>
        </w:rPr>
        <w:t xml:space="preserve"> </w:t>
      </w:r>
      <w:r w:rsidRPr="00AF609B">
        <w:rPr>
          <w:rStyle w:val="Heading1"/>
          <w:b/>
          <w:sz w:val="28"/>
          <w:szCs w:val="28"/>
        </w:rPr>
        <w:t>ngành</w:t>
      </w:r>
      <w:bookmarkEnd w:id="1"/>
    </w:p>
    <w:p w:rsidR="00CA3AEA" w:rsidRPr="00982FDA" w:rsidRDefault="00CA3AEA" w:rsidP="000B7986">
      <w:pPr>
        <w:spacing w:before="40"/>
        <w:ind w:firstLine="567"/>
        <w:jc w:val="both"/>
        <w:rPr>
          <w:rStyle w:val="BodyTextChar1"/>
          <w:color w:val="auto"/>
          <w:sz w:val="28"/>
          <w:szCs w:val="28"/>
        </w:rPr>
      </w:pPr>
      <w:r w:rsidRPr="00982FDA">
        <w:rPr>
          <w:rStyle w:val="BodyTextChar1"/>
          <w:color w:val="auto"/>
          <w:sz w:val="28"/>
          <w:szCs w:val="28"/>
          <w:lang w:val="en-US"/>
        </w:rPr>
        <w:t>Thanh</w:t>
      </w:r>
      <w:r>
        <w:rPr>
          <w:rStyle w:val="BodyTextChar1"/>
          <w:color w:val="auto"/>
          <w:sz w:val="28"/>
          <w:szCs w:val="28"/>
          <w:lang w:val="en-US"/>
        </w:rPr>
        <w:t xml:space="preserve"> </w:t>
      </w:r>
      <w:r w:rsidRPr="00982FDA">
        <w:rPr>
          <w:rStyle w:val="BodyTextChar1"/>
          <w:color w:val="auto"/>
          <w:sz w:val="28"/>
          <w:szCs w:val="28"/>
          <w:lang w:val="en-US"/>
        </w:rPr>
        <w:t>tra</w:t>
      </w:r>
      <w:r>
        <w:rPr>
          <w:rStyle w:val="BodyTextChar1"/>
          <w:color w:val="auto"/>
          <w:sz w:val="28"/>
          <w:szCs w:val="28"/>
          <w:lang w:val="en-US"/>
        </w:rPr>
        <w:t xml:space="preserve"> </w:t>
      </w:r>
      <w:r w:rsidRPr="00982FDA">
        <w:rPr>
          <w:rStyle w:val="BodyTextChar1"/>
          <w:color w:val="auto"/>
          <w:sz w:val="28"/>
          <w:szCs w:val="28"/>
          <w:lang w:val="en-US"/>
        </w:rPr>
        <w:t>tỉnh</w:t>
      </w:r>
      <w:r>
        <w:rPr>
          <w:rStyle w:val="BodyTextChar1"/>
          <w:color w:val="auto"/>
          <w:sz w:val="28"/>
          <w:szCs w:val="28"/>
          <w:lang w:val="en-US"/>
        </w:rPr>
        <w:t xml:space="preserve"> </w:t>
      </w:r>
      <w:r w:rsidRPr="00982FDA">
        <w:rPr>
          <w:rStyle w:val="BodyTextChar1"/>
          <w:color w:val="auto"/>
          <w:sz w:val="28"/>
          <w:szCs w:val="28"/>
          <w:lang w:val="en-US"/>
        </w:rPr>
        <w:t>luôn</w:t>
      </w:r>
      <w:r>
        <w:rPr>
          <w:rStyle w:val="BodyTextChar1"/>
          <w:color w:val="auto"/>
          <w:sz w:val="28"/>
          <w:szCs w:val="28"/>
          <w:lang w:val="en-US"/>
        </w:rPr>
        <w:t xml:space="preserve"> </w:t>
      </w:r>
      <w:r w:rsidRPr="00982FDA">
        <w:rPr>
          <w:rStyle w:val="BodyTextChar1"/>
          <w:color w:val="auto"/>
          <w:sz w:val="28"/>
          <w:szCs w:val="28"/>
          <w:lang w:val="en-US"/>
        </w:rPr>
        <w:t>quan</w:t>
      </w:r>
      <w:r>
        <w:rPr>
          <w:rStyle w:val="BodyTextChar1"/>
          <w:color w:val="auto"/>
          <w:sz w:val="28"/>
          <w:szCs w:val="28"/>
          <w:lang w:val="en-US"/>
        </w:rPr>
        <w:t xml:space="preserve"> </w:t>
      </w:r>
      <w:r w:rsidRPr="00982FDA">
        <w:rPr>
          <w:rStyle w:val="BodyTextChar1"/>
          <w:color w:val="auto"/>
          <w:sz w:val="28"/>
          <w:szCs w:val="28"/>
          <w:lang w:val="en-US"/>
        </w:rPr>
        <w:t>tâm</w:t>
      </w:r>
      <w:r>
        <w:rPr>
          <w:rStyle w:val="BodyTextChar1"/>
          <w:color w:val="auto"/>
          <w:sz w:val="28"/>
          <w:szCs w:val="28"/>
          <w:lang w:val="en-US"/>
        </w:rPr>
        <w:t xml:space="preserve"> </w:t>
      </w:r>
      <w:r w:rsidRPr="00982FDA">
        <w:rPr>
          <w:rStyle w:val="BodyTextChar1"/>
          <w:color w:val="auto"/>
          <w:sz w:val="28"/>
          <w:szCs w:val="28"/>
          <w:lang w:val="en-US"/>
        </w:rPr>
        <w:t>đến</w:t>
      </w:r>
      <w:r>
        <w:rPr>
          <w:rStyle w:val="BodyTextChar1"/>
          <w:color w:val="auto"/>
          <w:sz w:val="28"/>
          <w:szCs w:val="28"/>
          <w:lang w:val="en-US"/>
        </w:rPr>
        <w:t xml:space="preserve"> </w:t>
      </w:r>
      <w:r w:rsidRPr="00982FDA">
        <w:rPr>
          <w:rStyle w:val="BodyTextChar1"/>
          <w:color w:val="auto"/>
          <w:sz w:val="28"/>
          <w:szCs w:val="28"/>
          <w:lang w:val="en-US"/>
        </w:rPr>
        <w:t>công</w:t>
      </w:r>
      <w:r>
        <w:rPr>
          <w:rStyle w:val="BodyTextChar1"/>
          <w:color w:val="auto"/>
          <w:sz w:val="28"/>
          <w:szCs w:val="28"/>
          <w:lang w:val="en-US"/>
        </w:rPr>
        <w:t xml:space="preserve"> </w:t>
      </w:r>
      <w:r w:rsidRPr="00982FDA">
        <w:rPr>
          <w:rStyle w:val="BodyTextChar1"/>
          <w:color w:val="auto"/>
          <w:sz w:val="28"/>
          <w:szCs w:val="28"/>
          <w:lang w:val="en-US"/>
        </w:rPr>
        <w:t>tác</w:t>
      </w:r>
      <w:r>
        <w:rPr>
          <w:rStyle w:val="BodyTextChar1"/>
          <w:color w:val="auto"/>
          <w:sz w:val="28"/>
          <w:szCs w:val="28"/>
          <w:lang w:val="en-US"/>
        </w:rPr>
        <w:t xml:space="preserve"> </w:t>
      </w:r>
      <w:r w:rsidRPr="00982FDA">
        <w:rPr>
          <w:rStyle w:val="BodyTextChar1"/>
          <w:color w:val="auto"/>
          <w:sz w:val="28"/>
          <w:szCs w:val="28"/>
          <w:lang w:val="en-US"/>
        </w:rPr>
        <w:t>này,</w:t>
      </w:r>
      <w:r>
        <w:rPr>
          <w:rStyle w:val="BodyTextChar1"/>
          <w:color w:val="auto"/>
          <w:sz w:val="28"/>
          <w:szCs w:val="28"/>
          <w:lang w:val="en-US"/>
        </w:rPr>
        <w:t xml:space="preserve"> </w:t>
      </w:r>
      <w:r w:rsidRPr="00982FDA">
        <w:rPr>
          <w:rStyle w:val="BodyTextChar1"/>
          <w:color w:val="auto"/>
          <w:sz w:val="28"/>
          <w:szCs w:val="28"/>
          <w:lang w:val="en-US"/>
        </w:rPr>
        <w:t>thông</w:t>
      </w:r>
      <w:r>
        <w:rPr>
          <w:rStyle w:val="BodyTextChar1"/>
          <w:color w:val="auto"/>
          <w:sz w:val="28"/>
          <w:szCs w:val="28"/>
          <w:lang w:val="en-US"/>
        </w:rPr>
        <w:t xml:space="preserve"> </w:t>
      </w:r>
      <w:r w:rsidRPr="00982FDA">
        <w:rPr>
          <w:rStyle w:val="BodyTextChar1"/>
          <w:color w:val="auto"/>
          <w:sz w:val="28"/>
          <w:szCs w:val="28"/>
          <w:lang w:val="en-US"/>
        </w:rPr>
        <w:t>qua</w:t>
      </w:r>
      <w:r>
        <w:rPr>
          <w:rStyle w:val="BodyTextChar1"/>
          <w:color w:val="auto"/>
          <w:sz w:val="28"/>
          <w:szCs w:val="28"/>
          <w:lang w:val="en-US"/>
        </w:rPr>
        <w:t xml:space="preserve"> </w:t>
      </w:r>
      <w:r w:rsidRPr="00982FDA">
        <w:rPr>
          <w:rStyle w:val="BodyTextChar1"/>
          <w:color w:val="auto"/>
          <w:sz w:val="28"/>
          <w:szCs w:val="28"/>
          <w:lang w:val="en-US"/>
        </w:rPr>
        <w:t>việc</w:t>
      </w:r>
      <w:r>
        <w:rPr>
          <w:rStyle w:val="BodyTextChar1"/>
          <w:color w:val="auto"/>
          <w:sz w:val="28"/>
          <w:szCs w:val="28"/>
          <w:lang w:val="en-US"/>
        </w:rPr>
        <w:t xml:space="preserve"> </w:t>
      </w:r>
      <w:r w:rsidRPr="00982FDA">
        <w:rPr>
          <w:rStyle w:val="BodyTextChar1"/>
          <w:color w:val="auto"/>
          <w:sz w:val="28"/>
          <w:szCs w:val="28"/>
          <w:lang w:val="en-US"/>
        </w:rPr>
        <w:t>kiểm</w:t>
      </w:r>
      <w:r>
        <w:rPr>
          <w:rStyle w:val="BodyTextChar1"/>
          <w:color w:val="auto"/>
          <w:sz w:val="28"/>
          <w:szCs w:val="28"/>
          <w:lang w:val="en-US"/>
        </w:rPr>
        <w:t xml:space="preserve"> </w:t>
      </w:r>
      <w:r w:rsidRPr="00982FDA">
        <w:rPr>
          <w:rStyle w:val="BodyTextChar1"/>
          <w:color w:val="auto"/>
          <w:sz w:val="28"/>
          <w:szCs w:val="28"/>
          <w:lang w:val="en-US"/>
        </w:rPr>
        <w:t>tra</w:t>
      </w:r>
      <w:r>
        <w:rPr>
          <w:rStyle w:val="BodyTextChar1"/>
          <w:color w:val="auto"/>
          <w:sz w:val="28"/>
          <w:szCs w:val="28"/>
          <w:lang w:val="en-US"/>
        </w:rPr>
        <w:t xml:space="preserve"> </w:t>
      </w:r>
      <w:r w:rsidRPr="00982FDA">
        <w:rPr>
          <w:rStyle w:val="BodyTextChar1"/>
          <w:color w:val="auto"/>
          <w:sz w:val="28"/>
          <w:szCs w:val="28"/>
          <w:lang w:val="en-US"/>
        </w:rPr>
        <w:t>gián</w:t>
      </w:r>
      <w:r>
        <w:rPr>
          <w:rStyle w:val="BodyTextChar1"/>
          <w:color w:val="auto"/>
          <w:sz w:val="28"/>
          <w:szCs w:val="28"/>
          <w:lang w:val="en-US"/>
        </w:rPr>
        <w:t xml:space="preserve"> </w:t>
      </w:r>
      <w:r w:rsidRPr="00982FDA">
        <w:rPr>
          <w:rStyle w:val="BodyTextChar1"/>
          <w:color w:val="auto"/>
          <w:sz w:val="28"/>
          <w:szCs w:val="28"/>
          <w:lang w:val="en-US"/>
        </w:rPr>
        <w:t>tiếp</w:t>
      </w:r>
      <w:r>
        <w:rPr>
          <w:rStyle w:val="BodyTextChar1"/>
          <w:color w:val="auto"/>
          <w:sz w:val="28"/>
          <w:szCs w:val="28"/>
          <w:lang w:val="en-US"/>
        </w:rPr>
        <w:t xml:space="preserve"> </w:t>
      </w:r>
      <w:r w:rsidRPr="00982FDA">
        <w:rPr>
          <w:rStyle w:val="BodyTextChar1"/>
          <w:color w:val="auto"/>
          <w:sz w:val="28"/>
          <w:szCs w:val="28"/>
          <w:lang w:val="en-US"/>
        </w:rPr>
        <w:t>công</w:t>
      </w:r>
      <w:r>
        <w:rPr>
          <w:rStyle w:val="BodyTextChar1"/>
          <w:color w:val="auto"/>
          <w:sz w:val="28"/>
          <w:szCs w:val="28"/>
          <w:lang w:val="en-US"/>
        </w:rPr>
        <w:t xml:space="preserve"> </w:t>
      </w:r>
      <w:r w:rsidRPr="00982FDA">
        <w:rPr>
          <w:rStyle w:val="BodyTextChar1"/>
          <w:color w:val="auto"/>
          <w:sz w:val="28"/>
          <w:szCs w:val="28"/>
          <w:lang w:val="en-US"/>
        </w:rPr>
        <w:t>tác</w:t>
      </w:r>
      <w:r>
        <w:rPr>
          <w:rStyle w:val="BodyTextChar1"/>
          <w:color w:val="auto"/>
          <w:sz w:val="28"/>
          <w:szCs w:val="28"/>
          <w:lang w:val="en-US"/>
        </w:rPr>
        <w:t xml:space="preserve"> </w:t>
      </w:r>
      <w:r w:rsidRPr="00982FDA">
        <w:rPr>
          <w:rStyle w:val="BodyTextChar1"/>
          <w:color w:val="auto"/>
          <w:sz w:val="28"/>
          <w:szCs w:val="28"/>
          <w:lang w:val="en-US"/>
        </w:rPr>
        <w:t>xây</w:t>
      </w:r>
      <w:r>
        <w:rPr>
          <w:rStyle w:val="BodyTextChar1"/>
          <w:color w:val="auto"/>
          <w:sz w:val="28"/>
          <w:szCs w:val="28"/>
          <w:lang w:val="en-US"/>
        </w:rPr>
        <w:t xml:space="preserve"> </w:t>
      </w:r>
      <w:r w:rsidRPr="00982FDA">
        <w:rPr>
          <w:rStyle w:val="BodyTextChar1"/>
          <w:color w:val="auto"/>
          <w:sz w:val="28"/>
          <w:szCs w:val="28"/>
          <w:lang w:val="en-US"/>
        </w:rPr>
        <w:t>dựng,</w:t>
      </w:r>
      <w:r>
        <w:rPr>
          <w:rStyle w:val="BodyTextChar1"/>
          <w:color w:val="auto"/>
          <w:sz w:val="28"/>
          <w:szCs w:val="28"/>
          <w:lang w:val="en-US"/>
        </w:rPr>
        <w:t xml:space="preserve"> </w:t>
      </w:r>
      <w:r w:rsidRPr="00982FDA">
        <w:rPr>
          <w:rStyle w:val="BodyTextChar1"/>
          <w:color w:val="auto"/>
          <w:sz w:val="28"/>
          <w:szCs w:val="28"/>
          <w:lang w:val="en-US"/>
        </w:rPr>
        <w:t>triển</w:t>
      </w:r>
      <w:r>
        <w:rPr>
          <w:rStyle w:val="BodyTextChar1"/>
          <w:color w:val="auto"/>
          <w:sz w:val="28"/>
          <w:szCs w:val="28"/>
          <w:lang w:val="en-US"/>
        </w:rPr>
        <w:t xml:space="preserve"> </w:t>
      </w:r>
      <w:r w:rsidRPr="00982FDA">
        <w:rPr>
          <w:rStyle w:val="BodyTextChar1"/>
          <w:color w:val="auto"/>
          <w:sz w:val="28"/>
          <w:szCs w:val="28"/>
          <w:lang w:val="en-US"/>
        </w:rPr>
        <w:t>khai</w:t>
      </w:r>
      <w:r>
        <w:rPr>
          <w:rStyle w:val="BodyTextChar1"/>
          <w:color w:val="auto"/>
          <w:sz w:val="28"/>
          <w:szCs w:val="28"/>
          <w:lang w:val="en-US"/>
        </w:rPr>
        <w:t xml:space="preserve"> </w:t>
      </w:r>
      <w:r w:rsidRPr="00982FDA">
        <w:rPr>
          <w:rStyle w:val="BodyTextChar1"/>
          <w:color w:val="auto"/>
          <w:sz w:val="28"/>
          <w:szCs w:val="28"/>
          <w:lang w:val="en-US"/>
        </w:rPr>
        <w:t>thực</w:t>
      </w:r>
      <w:r>
        <w:rPr>
          <w:rStyle w:val="BodyTextChar1"/>
          <w:color w:val="auto"/>
          <w:sz w:val="28"/>
          <w:szCs w:val="28"/>
          <w:lang w:val="en-US"/>
        </w:rPr>
        <w:t xml:space="preserve"> </w:t>
      </w:r>
      <w:r w:rsidRPr="00982FDA">
        <w:rPr>
          <w:rStyle w:val="BodyTextChar1"/>
          <w:color w:val="auto"/>
          <w:sz w:val="28"/>
          <w:szCs w:val="28"/>
          <w:lang w:val="en-US"/>
        </w:rPr>
        <w:t>hiện</w:t>
      </w:r>
      <w:r>
        <w:rPr>
          <w:rStyle w:val="BodyTextChar1"/>
          <w:color w:val="auto"/>
          <w:sz w:val="28"/>
          <w:szCs w:val="28"/>
          <w:lang w:val="en-US"/>
        </w:rPr>
        <w:t xml:space="preserve"> </w:t>
      </w:r>
      <w:r w:rsidRPr="00982FDA">
        <w:rPr>
          <w:rStyle w:val="BodyTextChar1"/>
          <w:color w:val="auto"/>
          <w:sz w:val="28"/>
          <w:szCs w:val="28"/>
          <w:lang w:val="en-US"/>
        </w:rPr>
        <w:t>kế</w:t>
      </w:r>
      <w:r>
        <w:rPr>
          <w:rStyle w:val="BodyTextChar1"/>
          <w:color w:val="auto"/>
          <w:sz w:val="28"/>
          <w:szCs w:val="28"/>
          <w:lang w:val="en-US"/>
        </w:rPr>
        <w:t xml:space="preserve"> </w:t>
      </w:r>
      <w:r w:rsidRPr="00982FDA">
        <w:rPr>
          <w:rStyle w:val="BodyTextChar1"/>
          <w:color w:val="auto"/>
          <w:sz w:val="28"/>
          <w:szCs w:val="28"/>
          <w:lang w:val="en-US"/>
        </w:rPr>
        <w:t>hoạch</w:t>
      </w:r>
      <w:r>
        <w:rPr>
          <w:rStyle w:val="BodyTextChar1"/>
          <w:color w:val="auto"/>
          <w:sz w:val="28"/>
          <w:szCs w:val="28"/>
          <w:lang w:val="en-US"/>
        </w:rPr>
        <w:t xml:space="preserve"> </w:t>
      </w:r>
      <w:r w:rsidRPr="00982FDA">
        <w:rPr>
          <w:rStyle w:val="BodyTextChar1"/>
          <w:color w:val="auto"/>
          <w:sz w:val="28"/>
          <w:szCs w:val="28"/>
          <w:lang w:val="en-US"/>
        </w:rPr>
        <w:t>năm,</w:t>
      </w:r>
      <w:r>
        <w:rPr>
          <w:rStyle w:val="BodyTextChar1"/>
          <w:color w:val="auto"/>
          <w:sz w:val="28"/>
          <w:szCs w:val="28"/>
          <w:lang w:val="en-US"/>
        </w:rPr>
        <w:t xml:space="preserve"> </w:t>
      </w:r>
      <w:r w:rsidRPr="00982FDA">
        <w:rPr>
          <w:rStyle w:val="BodyTextChar1"/>
          <w:color w:val="auto"/>
          <w:sz w:val="28"/>
          <w:szCs w:val="28"/>
          <w:lang w:val="en-US"/>
        </w:rPr>
        <w:t>các</w:t>
      </w:r>
      <w:r>
        <w:rPr>
          <w:rStyle w:val="BodyTextChar1"/>
          <w:color w:val="auto"/>
          <w:sz w:val="28"/>
          <w:szCs w:val="28"/>
          <w:lang w:val="en-US"/>
        </w:rPr>
        <w:t xml:space="preserve"> </w:t>
      </w:r>
      <w:r w:rsidRPr="00982FDA">
        <w:rPr>
          <w:rStyle w:val="BodyTextChar1"/>
          <w:color w:val="auto"/>
          <w:sz w:val="28"/>
          <w:szCs w:val="28"/>
          <w:lang w:val="en-US"/>
        </w:rPr>
        <w:t>báo</w:t>
      </w:r>
      <w:r>
        <w:rPr>
          <w:rStyle w:val="BodyTextChar1"/>
          <w:color w:val="auto"/>
          <w:sz w:val="28"/>
          <w:szCs w:val="28"/>
          <w:lang w:val="en-US"/>
        </w:rPr>
        <w:t xml:space="preserve"> </w:t>
      </w:r>
      <w:r w:rsidRPr="00982FDA">
        <w:rPr>
          <w:rStyle w:val="BodyTextChar1"/>
          <w:color w:val="auto"/>
          <w:sz w:val="28"/>
          <w:szCs w:val="28"/>
          <w:lang w:val="en-US"/>
        </w:rPr>
        <w:t>cáo,</w:t>
      </w:r>
      <w:r>
        <w:rPr>
          <w:rStyle w:val="BodyTextChar1"/>
          <w:color w:val="auto"/>
          <w:sz w:val="28"/>
          <w:szCs w:val="28"/>
          <w:lang w:val="en-US"/>
        </w:rPr>
        <w:t xml:space="preserve"> </w:t>
      </w:r>
      <w:r w:rsidRPr="00982FDA">
        <w:rPr>
          <w:rStyle w:val="BodyTextChar1"/>
          <w:color w:val="auto"/>
          <w:sz w:val="28"/>
          <w:szCs w:val="28"/>
          <w:lang w:val="en-US"/>
        </w:rPr>
        <w:t>văn</w:t>
      </w:r>
      <w:r>
        <w:rPr>
          <w:rStyle w:val="BodyTextChar1"/>
          <w:color w:val="auto"/>
          <w:sz w:val="28"/>
          <w:szCs w:val="28"/>
          <w:lang w:val="en-US"/>
        </w:rPr>
        <w:t xml:space="preserve"> </w:t>
      </w:r>
      <w:r w:rsidRPr="00982FDA">
        <w:rPr>
          <w:rStyle w:val="BodyTextChar1"/>
          <w:color w:val="auto"/>
          <w:sz w:val="28"/>
          <w:szCs w:val="28"/>
          <w:lang w:val="en-US"/>
        </w:rPr>
        <w:t>bản</w:t>
      </w:r>
      <w:r>
        <w:rPr>
          <w:rStyle w:val="BodyTextChar1"/>
          <w:color w:val="auto"/>
          <w:sz w:val="28"/>
          <w:szCs w:val="28"/>
          <w:lang w:val="en-US"/>
        </w:rPr>
        <w:t xml:space="preserve"> </w:t>
      </w:r>
      <w:r w:rsidRPr="00982FDA">
        <w:rPr>
          <w:rStyle w:val="BodyTextChar1"/>
          <w:color w:val="auto"/>
          <w:sz w:val="28"/>
          <w:szCs w:val="28"/>
          <w:lang w:val="en-US"/>
        </w:rPr>
        <w:t>liên</w:t>
      </w:r>
      <w:r>
        <w:rPr>
          <w:rStyle w:val="BodyTextChar1"/>
          <w:color w:val="auto"/>
          <w:sz w:val="28"/>
          <w:szCs w:val="28"/>
          <w:lang w:val="en-US"/>
        </w:rPr>
        <w:t xml:space="preserve"> </w:t>
      </w:r>
      <w:r w:rsidRPr="00982FDA">
        <w:rPr>
          <w:rStyle w:val="BodyTextChar1"/>
          <w:color w:val="auto"/>
          <w:sz w:val="28"/>
          <w:szCs w:val="28"/>
          <w:lang w:val="en-US"/>
        </w:rPr>
        <w:t>quan</w:t>
      </w:r>
      <w:r>
        <w:rPr>
          <w:rStyle w:val="BodyTextChar1"/>
          <w:color w:val="auto"/>
          <w:sz w:val="28"/>
          <w:szCs w:val="28"/>
          <w:lang w:val="en-US"/>
        </w:rPr>
        <w:t xml:space="preserve"> </w:t>
      </w:r>
      <w:r w:rsidRPr="00982FDA">
        <w:rPr>
          <w:rStyle w:val="BodyTextChar1"/>
          <w:color w:val="auto"/>
          <w:sz w:val="28"/>
          <w:szCs w:val="28"/>
          <w:lang w:val="en-US"/>
        </w:rPr>
        <w:t>hoạt</w:t>
      </w:r>
      <w:r>
        <w:rPr>
          <w:rStyle w:val="BodyTextChar1"/>
          <w:color w:val="auto"/>
          <w:sz w:val="28"/>
          <w:szCs w:val="28"/>
          <w:lang w:val="en-US"/>
        </w:rPr>
        <w:t xml:space="preserve"> </w:t>
      </w:r>
      <w:r w:rsidRPr="00982FDA">
        <w:rPr>
          <w:rStyle w:val="BodyTextChar1"/>
          <w:color w:val="auto"/>
          <w:sz w:val="28"/>
          <w:szCs w:val="28"/>
          <w:lang w:val="en-US"/>
        </w:rPr>
        <w:t>động</w:t>
      </w:r>
      <w:r>
        <w:rPr>
          <w:rStyle w:val="BodyTextChar1"/>
          <w:color w:val="auto"/>
          <w:sz w:val="28"/>
          <w:szCs w:val="28"/>
          <w:lang w:val="en-US"/>
        </w:rPr>
        <w:t xml:space="preserve"> </w:t>
      </w:r>
      <w:r w:rsidRPr="00982FDA">
        <w:rPr>
          <w:rStyle w:val="BodyTextChar1"/>
          <w:color w:val="auto"/>
          <w:sz w:val="28"/>
          <w:szCs w:val="28"/>
          <w:lang w:val="en-US"/>
        </w:rPr>
        <w:t>của</w:t>
      </w:r>
      <w:r>
        <w:rPr>
          <w:rStyle w:val="BodyTextChar1"/>
          <w:color w:val="auto"/>
          <w:sz w:val="28"/>
          <w:szCs w:val="28"/>
          <w:lang w:val="en-US"/>
        </w:rPr>
        <w:t xml:space="preserve"> </w:t>
      </w:r>
      <w:r w:rsidRPr="00982FDA">
        <w:rPr>
          <w:rStyle w:val="BodyTextChar1"/>
          <w:color w:val="auto"/>
          <w:sz w:val="28"/>
          <w:szCs w:val="28"/>
          <w:lang w:val="en-US"/>
        </w:rPr>
        <w:t>Thanh</w:t>
      </w:r>
      <w:r>
        <w:rPr>
          <w:rStyle w:val="BodyTextChar1"/>
          <w:color w:val="auto"/>
          <w:sz w:val="28"/>
          <w:szCs w:val="28"/>
          <w:lang w:val="en-US"/>
        </w:rPr>
        <w:t xml:space="preserve"> </w:t>
      </w:r>
      <w:r w:rsidRPr="00982FDA">
        <w:rPr>
          <w:rStyle w:val="BodyTextChar1"/>
          <w:color w:val="auto"/>
          <w:sz w:val="28"/>
          <w:szCs w:val="28"/>
          <w:lang w:val="en-US"/>
        </w:rPr>
        <w:t>tra</w:t>
      </w:r>
      <w:r>
        <w:rPr>
          <w:rStyle w:val="BodyTextChar1"/>
          <w:color w:val="auto"/>
          <w:sz w:val="28"/>
          <w:szCs w:val="28"/>
          <w:lang w:val="en-US"/>
        </w:rPr>
        <w:t xml:space="preserve"> </w:t>
      </w:r>
      <w:r w:rsidRPr="00982FDA">
        <w:rPr>
          <w:rStyle w:val="BodyTextChar1"/>
          <w:color w:val="auto"/>
          <w:sz w:val="28"/>
          <w:szCs w:val="28"/>
          <w:lang w:val="en-US"/>
        </w:rPr>
        <w:t>các</w:t>
      </w:r>
      <w:r>
        <w:rPr>
          <w:rStyle w:val="BodyTextChar1"/>
          <w:color w:val="auto"/>
          <w:sz w:val="28"/>
          <w:szCs w:val="28"/>
          <w:lang w:val="en-US"/>
        </w:rPr>
        <w:t xml:space="preserve"> </w:t>
      </w:r>
      <w:r w:rsidRPr="00982FDA">
        <w:rPr>
          <w:rStyle w:val="BodyTextChar1"/>
          <w:color w:val="auto"/>
          <w:sz w:val="28"/>
          <w:szCs w:val="28"/>
          <w:lang w:val="en-US"/>
        </w:rPr>
        <w:t>sở,</w:t>
      </w:r>
      <w:r>
        <w:rPr>
          <w:rStyle w:val="BodyTextChar1"/>
          <w:color w:val="auto"/>
          <w:sz w:val="28"/>
          <w:szCs w:val="28"/>
          <w:lang w:val="en-US"/>
        </w:rPr>
        <w:t xml:space="preserve"> </w:t>
      </w:r>
      <w:r w:rsidRPr="00982FDA">
        <w:rPr>
          <w:rStyle w:val="BodyTextChar1"/>
          <w:color w:val="auto"/>
          <w:sz w:val="28"/>
          <w:szCs w:val="28"/>
          <w:lang w:val="en-US"/>
        </w:rPr>
        <w:t>huyện,</w:t>
      </w:r>
      <w:r>
        <w:rPr>
          <w:rStyle w:val="BodyTextChar1"/>
          <w:color w:val="auto"/>
          <w:sz w:val="28"/>
          <w:szCs w:val="28"/>
          <w:lang w:val="en-US"/>
        </w:rPr>
        <w:t xml:space="preserve"> </w:t>
      </w:r>
      <w:r w:rsidRPr="00982FDA">
        <w:rPr>
          <w:rStyle w:val="BodyTextChar1"/>
          <w:color w:val="auto"/>
          <w:sz w:val="28"/>
          <w:szCs w:val="28"/>
          <w:lang w:val="en-US"/>
        </w:rPr>
        <w:t>thị</w:t>
      </w:r>
      <w:r>
        <w:rPr>
          <w:rStyle w:val="BodyTextChar1"/>
          <w:color w:val="auto"/>
          <w:sz w:val="28"/>
          <w:szCs w:val="28"/>
          <w:lang w:val="en-US"/>
        </w:rPr>
        <w:t xml:space="preserve"> </w:t>
      </w:r>
      <w:r w:rsidRPr="00982FDA">
        <w:rPr>
          <w:rStyle w:val="BodyTextChar1"/>
          <w:color w:val="auto"/>
          <w:sz w:val="28"/>
          <w:szCs w:val="28"/>
          <w:lang w:val="en-US"/>
        </w:rPr>
        <w:t>xã,</w:t>
      </w:r>
      <w:r>
        <w:rPr>
          <w:rStyle w:val="BodyTextChar1"/>
          <w:color w:val="auto"/>
          <w:sz w:val="28"/>
          <w:szCs w:val="28"/>
          <w:lang w:val="en-US"/>
        </w:rPr>
        <w:t xml:space="preserve"> </w:t>
      </w:r>
      <w:r w:rsidRPr="00982FDA">
        <w:rPr>
          <w:rStyle w:val="BodyTextChar1"/>
          <w:color w:val="auto"/>
          <w:sz w:val="28"/>
          <w:szCs w:val="28"/>
          <w:lang w:val="en-US"/>
        </w:rPr>
        <w:t>thành</w:t>
      </w:r>
      <w:r>
        <w:rPr>
          <w:rStyle w:val="BodyTextChar1"/>
          <w:color w:val="auto"/>
          <w:sz w:val="28"/>
          <w:szCs w:val="28"/>
          <w:lang w:val="en-US"/>
        </w:rPr>
        <w:t xml:space="preserve"> </w:t>
      </w:r>
      <w:r w:rsidRPr="00982FDA">
        <w:rPr>
          <w:rStyle w:val="BodyTextChar1"/>
          <w:color w:val="auto"/>
          <w:sz w:val="28"/>
          <w:szCs w:val="28"/>
          <w:lang w:val="en-US"/>
        </w:rPr>
        <w:t>phố</w:t>
      </w:r>
      <w:r>
        <w:rPr>
          <w:rStyle w:val="BodyTextChar1"/>
          <w:color w:val="auto"/>
          <w:sz w:val="28"/>
          <w:szCs w:val="28"/>
          <w:lang w:val="en-US"/>
        </w:rPr>
        <w:t xml:space="preserve"> </w:t>
      </w:r>
      <w:r w:rsidRPr="00982FDA">
        <w:rPr>
          <w:rStyle w:val="BodyTextChar1"/>
          <w:color w:val="auto"/>
          <w:sz w:val="28"/>
          <w:szCs w:val="28"/>
          <w:lang w:val="en-US"/>
        </w:rPr>
        <w:t>đã</w:t>
      </w:r>
      <w:r>
        <w:rPr>
          <w:rStyle w:val="BodyTextChar1"/>
          <w:color w:val="auto"/>
          <w:sz w:val="28"/>
          <w:szCs w:val="28"/>
          <w:lang w:val="en-US"/>
        </w:rPr>
        <w:t xml:space="preserve"> </w:t>
      </w:r>
      <w:r w:rsidRPr="00982FDA">
        <w:rPr>
          <w:rStyle w:val="BodyTextChar1"/>
          <w:color w:val="auto"/>
          <w:sz w:val="28"/>
          <w:szCs w:val="28"/>
          <w:lang w:val="en-US"/>
        </w:rPr>
        <w:t>thường</w:t>
      </w:r>
      <w:r>
        <w:rPr>
          <w:rStyle w:val="BodyTextChar1"/>
          <w:color w:val="auto"/>
          <w:sz w:val="28"/>
          <w:szCs w:val="28"/>
          <w:lang w:val="en-US"/>
        </w:rPr>
        <w:t xml:space="preserve"> </w:t>
      </w:r>
      <w:r w:rsidRPr="00982FDA">
        <w:rPr>
          <w:rStyle w:val="BodyTextChar1"/>
          <w:color w:val="auto"/>
          <w:sz w:val="28"/>
          <w:szCs w:val="28"/>
          <w:lang w:val="en-US"/>
        </w:rPr>
        <w:t>xuyên</w:t>
      </w:r>
      <w:r>
        <w:rPr>
          <w:rStyle w:val="BodyTextChar1"/>
          <w:color w:val="auto"/>
          <w:sz w:val="28"/>
          <w:szCs w:val="28"/>
          <w:lang w:val="en-US"/>
        </w:rPr>
        <w:t xml:space="preserve"> </w:t>
      </w:r>
      <w:r w:rsidRPr="00982FDA">
        <w:rPr>
          <w:rStyle w:val="BodyTextChar1"/>
          <w:color w:val="auto"/>
          <w:sz w:val="28"/>
          <w:szCs w:val="28"/>
          <w:lang w:val="en-US"/>
        </w:rPr>
        <w:t>trao</w:t>
      </w:r>
      <w:r>
        <w:rPr>
          <w:rStyle w:val="BodyTextChar1"/>
          <w:color w:val="auto"/>
          <w:sz w:val="28"/>
          <w:szCs w:val="28"/>
          <w:lang w:val="en-US"/>
        </w:rPr>
        <w:t xml:space="preserve"> </w:t>
      </w:r>
      <w:r w:rsidRPr="00982FDA">
        <w:rPr>
          <w:rStyle w:val="BodyTextChar1"/>
          <w:color w:val="auto"/>
          <w:sz w:val="28"/>
          <w:szCs w:val="28"/>
          <w:lang w:val="en-US"/>
        </w:rPr>
        <w:t>đổi,</w:t>
      </w:r>
      <w:r>
        <w:rPr>
          <w:rStyle w:val="BodyTextChar1"/>
          <w:color w:val="auto"/>
          <w:sz w:val="28"/>
          <w:szCs w:val="28"/>
          <w:lang w:val="en-US"/>
        </w:rPr>
        <w:t xml:space="preserve"> </w:t>
      </w:r>
      <w:r w:rsidRPr="00982FDA">
        <w:rPr>
          <w:rStyle w:val="BodyTextChar1"/>
          <w:color w:val="auto"/>
          <w:sz w:val="28"/>
          <w:szCs w:val="28"/>
          <w:lang w:val="en-US"/>
        </w:rPr>
        <w:t>hướng</w:t>
      </w:r>
      <w:r>
        <w:rPr>
          <w:rStyle w:val="BodyTextChar1"/>
          <w:color w:val="auto"/>
          <w:sz w:val="28"/>
          <w:szCs w:val="28"/>
          <w:lang w:val="en-US"/>
        </w:rPr>
        <w:t xml:space="preserve"> </w:t>
      </w:r>
      <w:r w:rsidRPr="00982FDA">
        <w:rPr>
          <w:rStyle w:val="BodyTextChar1"/>
          <w:color w:val="auto"/>
          <w:sz w:val="28"/>
          <w:szCs w:val="28"/>
          <w:lang w:val="en-US"/>
        </w:rPr>
        <w:t>dẫn</w:t>
      </w:r>
      <w:r>
        <w:rPr>
          <w:rStyle w:val="BodyTextChar1"/>
          <w:color w:val="auto"/>
          <w:sz w:val="28"/>
          <w:szCs w:val="28"/>
          <w:lang w:val="en-US"/>
        </w:rPr>
        <w:t xml:space="preserve"> </w:t>
      </w:r>
      <w:r w:rsidRPr="00982FDA">
        <w:rPr>
          <w:rStyle w:val="BodyTextChar1"/>
          <w:color w:val="auto"/>
          <w:sz w:val="28"/>
          <w:szCs w:val="28"/>
          <w:lang w:val="en-US"/>
        </w:rPr>
        <w:t>kịp</w:t>
      </w:r>
      <w:r>
        <w:rPr>
          <w:rStyle w:val="BodyTextChar1"/>
          <w:color w:val="auto"/>
          <w:sz w:val="28"/>
          <w:szCs w:val="28"/>
          <w:lang w:val="en-US"/>
        </w:rPr>
        <w:t xml:space="preserve"> </w:t>
      </w:r>
      <w:r w:rsidRPr="00982FDA">
        <w:rPr>
          <w:rStyle w:val="BodyTextChar1"/>
          <w:color w:val="auto"/>
          <w:sz w:val="28"/>
          <w:szCs w:val="28"/>
          <w:lang w:val="en-US"/>
        </w:rPr>
        <w:t>thời;</w:t>
      </w:r>
      <w:r>
        <w:rPr>
          <w:rStyle w:val="BodyTextChar1"/>
          <w:color w:val="auto"/>
          <w:sz w:val="28"/>
          <w:szCs w:val="28"/>
          <w:lang w:val="en-US"/>
        </w:rPr>
        <w:t xml:space="preserve"> </w:t>
      </w:r>
      <w:r w:rsidR="00E70CA8">
        <w:rPr>
          <w:rFonts w:ascii="Times New Roman" w:hAnsi="Times New Roman" w:cs="Times New Roman"/>
          <w:bCs/>
          <w:color w:val="auto"/>
          <w:sz w:val="28"/>
          <w:szCs w:val="28"/>
          <w:shd w:val="clear" w:color="auto" w:fill="FFFFFF"/>
          <w:lang w:val="en-US"/>
        </w:rPr>
        <w:t>t</w:t>
      </w:r>
      <w:r w:rsidR="00E70CA8" w:rsidRPr="00E70CA8">
        <w:rPr>
          <w:rFonts w:ascii="Times New Roman" w:hAnsi="Times New Roman" w:cs="Times New Roman"/>
          <w:bCs/>
          <w:color w:val="auto"/>
          <w:sz w:val="28"/>
          <w:szCs w:val="28"/>
          <w:shd w:val="clear" w:color="auto" w:fill="FFFFFF"/>
          <w:lang w:val="en-US"/>
        </w:rPr>
        <w:t xml:space="preserve">ổ chức Hội nghị trực tuyến với Thanh tra Chính phủ và Hội nghị tổng kết công tác thanh tra năm 2024 và triển khai phương hướng nhiệm vụ năm 2025; </w:t>
      </w:r>
      <w:r w:rsidR="00E70CA8" w:rsidRPr="00E70CA8">
        <w:rPr>
          <w:rFonts w:ascii="Times New Roman" w:hAnsi="Times New Roman" w:cs="Times New Roman"/>
          <w:color w:val="auto"/>
          <w:sz w:val="28"/>
          <w:szCs w:val="28"/>
          <w:shd w:val="clear" w:color="auto" w:fill="FFFFFF"/>
          <w:lang w:val="en-US"/>
        </w:rPr>
        <w:t xml:space="preserve">cho ý kiến điều động đối với 01 Chánh Thanh tra Sở, 01 Chánh Thanh tra huyện, 02 Phó Chánh Thanh tra huyện, 01 </w:t>
      </w:r>
      <w:r w:rsidR="00E70CA8" w:rsidRPr="00E70CA8">
        <w:rPr>
          <w:rFonts w:ascii="Times New Roman" w:hAnsi="Times New Roman" w:cs="Times New Roman"/>
          <w:color w:val="auto"/>
          <w:sz w:val="28"/>
          <w:szCs w:val="28"/>
          <w:shd w:val="clear" w:color="auto" w:fill="FFFFFF"/>
          <w:lang w:val="en-US"/>
        </w:rPr>
        <w:lastRenderedPageBreak/>
        <w:t>Phó Chánh Thanh tra Sở và 08 Thanh tra viên; kiện toàn Hội đồng xét chuyển ngạch thanh tra;</w:t>
      </w:r>
      <w:r w:rsidR="00E70CA8" w:rsidRPr="00E70CA8">
        <w:rPr>
          <w:rFonts w:ascii="Times New Roman" w:hAnsi="Times New Roman" w:cs="Times New Roman"/>
          <w:bCs/>
          <w:color w:val="auto"/>
          <w:sz w:val="28"/>
          <w:szCs w:val="28"/>
          <w:shd w:val="clear" w:color="auto" w:fill="FFFFFF"/>
          <w:lang w:val="en-US"/>
        </w:rPr>
        <w:t xml:space="preserve"> theo dõi cử công chức tham gia các khóa đào tạo, bồi dưỡng theo yêu cầu</w:t>
      </w:r>
      <w:r w:rsidRPr="00982FDA">
        <w:rPr>
          <w:rStyle w:val="BodyTextChar1"/>
          <w:color w:val="auto"/>
          <w:sz w:val="28"/>
          <w:szCs w:val="28"/>
          <w:lang w:val="en-US"/>
        </w:rPr>
        <w:t>.</w:t>
      </w:r>
      <w:r>
        <w:rPr>
          <w:rStyle w:val="BodyTextChar1"/>
          <w:color w:val="auto"/>
          <w:sz w:val="28"/>
          <w:szCs w:val="28"/>
          <w:lang w:val="en-US"/>
        </w:rPr>
        <w:t xml:space="preserve"> </w:t>
      </w:r>
      <w:r w:rsidRPr="00AD4091">
        <w:rPr>
          <w:rStyle w:val="BodyTextChar1"/>
          <w:color w:val="auto"/>
          <w:sz w:val="28"/>
          <w:szCs w:val="28"/>
          <w:lang w:val="en-US"/>
        </w:rPr>
        <w:t>Nhìn</w:t>
      </w:r>
      <w:r>
        <w:rPr>
          <w:rStyle w:val="BodyTextChar1"/>
          <w:color w:val="auto"/>
          <w:sz w:val="28"/>
          <w:szCs w:val="28"/>
          <w:lang w:val="en-US"/>
        </w:rPr>
        <w:t xml:space="preserve"> </w:t>
      </w:r>
      <w:r w:rsidRPr="00AD4091">
        <w:rPr>
          <w:rStyle w:val="BodyTextChar1"/>
          <w:color w:val="auto"/>
          <w:sz w:val="28"/>
          <w:szCs w:val="28"/>
          <w:lang w:val="en-US"/>
        </w:rPr>
        <w:t>chung</w:t>
      </w:r>
      <w:r>
        <w:rPr>
          <w:rStyle w:val="BodyTextChar1"/>
          <w:color w:val="auto"/>
          <w:sz w:val="28"/>
          <w:szCs w:val="28"/>
          <w:lang w:val="en-US"/>
        </w:rPr>
        <w:t xml:space="preserve"> </w:t>
      </w:r>
      <w:r w:rsidRPr="00AD4091">
        <w:rPr>
          <w:rStyle w:val="BodyTextChar1"/>
          <w:color w:val="auto"/>
          <w:sz w:val="28"/>
          <w:szCs w:val="28"/>
          <w:lang w:val="en-US"/>
        </w:rPr>
        <w:t>công</w:t>
      </w:r>
      <w:r>
        <w:rPr>
          <w:rStyle w:val="BodyTextChar1"/>
          <w:color w:val="auto"/>
          <w:sz w:val="28"/>
          <w:szCs w:val="28"/>
          <w:lang w:val="en-US"/>
        </w:rPr>
        <w:t xml:space="preserve"> </w:t>
      </w:r>
      <w:r w:rsidRPr="00AD4091">
        <w:rPr>
          <w:rStyle w:val="BodyTextChar1"/>
          <w:color w:val="auto"/>
          <w:sz w:val="28"/>
          <w:szCs w:val="28"/>
          <w:lang w:val="en-US"/>
        </w:rPr>
        <w:t>chức</w:t>
      </w:r>
      <w:r>
        <w:rPr>
          <w:rStyle w:val="BodyTextChar1"/>
          <w:color w:val="auto"/>
          <w:sz w:val="28"/>
          <w:szCs w:val="28"/>
          <w:lang w:val="en-US"/>
        </w:rPr>
        <w:t xml:space="preserve"> </w:t>
      </w:r>
      <w:r w:rsidRPr="00982FDA">
        <w:rPr>
          <w:rStyle w:val="BodyTextChar1"/>
          <w:color w:val="auto"/>
          <w:sz w:val="28"/>
          <w:szCs w:val="28"/>
          <w:lang w:val="en-US"/>
        </w:rPr>
        <w:t>trong</w:t>
      </w:r>
      <w:r>
        <w:rPr>
          <w:rStyle w:val="BodyTextChar1"/>
          <w:color w:val="auto"/>
          <w:sz w:val="28"/>
          <w:szCs w:val="28"/>
          <w:lang w:val="en-US"/>
        </w:rPr>
        <w:t xml:space="preserve"> </w:t>
      </w:r>
      <w:r w:rsidRPr="00982FDA">
        <w:rPr>
          <w:rStyle w:val="BodyTextChar1"/>
          <w:color w:val="auto"/>
          <w:sz w:val="28"/>
          <w:szCs w:val="28"/>
          <w:lang w:val="en-US"/>
        </w:rPr>
        <w:t>ngành</w:t>
      </w:r>
      <w:r>
        <w:rPr>
          <w:rStyle w:val="BodyTextChar1"/>
          <w:color w:val="auto"/>
          <w:sz w:val="28"/>
          <w:szCs w:val="28"/>
          <w:lang w:val="en-US"/>
        </w:rPr>
        <w:t xml:space="preserve"> </w:t>
      </w:r>
      <w:r w:rsidRPr="00982FDA">
        <w:rPr>
          <w:rStyle w:val="BodyTextChar1"/>
          <w:color w:val="auto"/>
          <w:sz w:val="28"/>
          <w:szCs w:val="28"/>
          <w:lang w:val="en-US"/>
        </w:rPr>
        <w:t>được</w:t>
      </w:r>
      <w:r>
        <w:rPr>
          <w:rStyle w:val="BodyTextChar1"/>
          <w:color w:val="auto"/>
          <w:sz w:val="28"/>
          <w:szCs w:val="28"/>
          <w:lang w:val="en-US"/>
        </w:rPr>
        <w:t xml:space="preserve"> </w:t>
      </w:r>
      <w:r w:rsidRPr="00982FDA">
        <w:rPr>
          <w:rStyle w:val="BodyTextChar1"/>
          <w:color w:val="auto"/>
          <w:sz w:val="28"/>
          <w:szCs w:val="28"/>
          <w:lang w:val="en-US"/>
        </w:rPr>
        <w:t>quan</w:t>
      </w:r>
      <w:r>
        <w:rPr>
          <w:rStyle w:val="BodyTextChar1"/>
          <w:color w:val="auto"/>
          <w:sz w:val="28"/>
          <w:szCs w:val="28"/>
          <w:lang w:val="en-US"/>
        </w:rPr>
        <w:t xml:space="preserve"> </w:t>
      </w:r>
      <w:r w:rsidRPr="00982FDA">
        <w:rPr>
          <w:rStyle w:val="BodyTextChar1"/>
          <w:color w:val="auto"/>
          <w:sz w:val="28"/>
          <w:szCs w:val="28"/>
          <w:lang w:val="en-US"/>
        </w:rPr>
        <w:t>tâm</w:t>
      </w:r>
      <w:r>
        <w:rPr>
          <w:rStyle w:val="BodyTextChar1"/>
          <w:color w:val="auto"/>
          <w:sz w:val="28"/>
          <w:szCs w:val="28"/>
          <w:lang w:val="en-US"/>
        </w:rPr>
        <w:t xml:space="preserve"> </w:t>
      </w:r>
      <w:r w:rsidRPr="00982FDA">
        <w:rPr>
          <w:rStyle w:val="BodyTextChar1"/>
          <w:color w:val="auto"/>
          <w:sz w:val="28"/>
          <w:szCs w:val="28"/>
          <w:lang w:val="en-US"/>
        </w:rPr>
        <w:t>chuẩn</w:t>
      </w:r>
      <w:r>
        <w:rPr>
          <w:rStyle w:val="BodyTextChar1"/>
          <w:color w:val="auto"/>
          <w:sz w:val="28"/>
          <w:szCs w:val="28"/>
          <w:lang w:val="en-US"/>
        </w:rPr>
        <w:t xml:space="preserve"> </w:t>
      </w:r>
      <w:r w:rsidRPr="00982FDA">
        <w:rPr>
          <w:rStyle w:val="BodyTextChar1"/>
          <w:color w:val="auto"/>
          <w:sz w:val="28"/>
          <w:szCs w:val="28"/>
          <w:lang w:val="en-US"/>
        </w:rPr>
        <w:t>hóa</w:t>
      </w:r>
      <w:r>
        <w:rPr>
          <w:rStyle w:val="BodyTextChar1"/>
          <w:color w:val="auto"/>
          <w:sz w:val="28"/>
          <w:szCs w:val="28"/>
          <w:lang w:val="en-US"/>
        </w:rPr>
        <w:t xml:space="preserve"> </w:t>
      </w:r>
      <w:r w:rsidRPr="00982FDA">
        <w:rPr>
          <w:rStyle w:val="BodyTextChar1"/>
          <w:color w:val="auto"/>
          <w:sz w:val="28"/>
          <w:szCs w:val="28"/>
          <w:lang w:val="en-US"/>
        </w:rPr>
        <w:t>kiến</w:t>
      </w:r>
      <w:r>
        <w:rPr>
          <w:rStyle w:val="BodyTextChar1"/>
          <w:color w:val="auto"/>
          <w:sz w:val="28"/>
          <w:szCs w:val="28"/>
          <w:lang w:val="en-US"/>
        </w:rPr>
        <w:t xml:space="preserve"> </w:t>
      </w:r>
      <w:r w:rsidRPr="00982FDA">
        <w:rPr>
          <w:rStyle w:val="BodyTextChar1"/>
          <w:color w:val="auto"/>
          <w:sz w:val="28"/>
          <w:szCs w:val="28"/>
          <w:lang w:val="en-US"/>
        </w:rPr>
        <w:t>thức</w:t>
      </w:r>
      <w:r>
        <w:rPr>
          <w:rStyle w:val="BodyTextChar1"/>
          <w:color w:val="auto"/>
          <w:sz w:val="28"/>
          <w:szCs w:val="28"/>
          <w:lang w:val="en-US"/>
        </w:rPr>
        <w:t xml:space="preserve"> </w:t>
      </w:r>
      <w:r w:rsidRPr="00982FDA">
        <w:rPr>
          <w:rStyle w:val="BodyTextChar1"/>
          <w:color w:val="auto"/>
          <w:sz w:val="28"/>
          <w:szCs w:val="28"/>
          <w:lang w:val="en-US"/>
        </w:rPr>
        <w:t>theo</w:t>
      </w:r>
      <w:r>
        <w:rPr>
          <w:rStyle w:val="BodyTextChar1"/>
          <w:color w:val="auto"/>
          <w:sz w:val="28"/>
          <w:szCs w:val="28"/>
          <w:lang w:val="en-US"/>
        </w:rPr>
        <w:t xml:space="preserve"> </w:t>
      </w:r>
      <w:r w:rsidRPr="00982FDA">
        <w:rPr>
          <w:rStyle w:val="BodyTextChar1"/>
          <w:color w:val="auto"/>
          <w:sz w:val="28"/>
          <w:szCs w:val="28"/>
          <w:lang w:val="en-US"/>
        </w:rPr>
        <w:t>vị</w:t>
      </w:r>
      <w:r>
        <w:rPr>
          <w:rStyle w:val="BodyTextChar1"/>
          <w:color w:val="auto"/>
          <w:sz w:val="28"/>
          <w:szCs w:val="28"/>
          <w:lang w:val="en-US"/>
        </w:rPr>
        <w:t xml:space="preserve"> </w:t>
      </w:r>
      <w:r w:rsidRPr="00982FDA">
        <w:rPr>
          <w:rStyle w:val="BodyTextChar1"/>
          <w:color w:val="auto"/>
          <w:sz w:val="28"/>
          <w:szCs w:val="28"/>
          <w:lang w:val="en-US"/>
        </w:rPr>
        <w:t>trí</w:t>
      </w:r>
      <w:r>
        <w:rPr>
          <w:rStyle w:val="BodyTextChar1"/>
          <w:color w:val="auto"/>
          <w:sz w:val="28"/>
          <w:szCs w:val="28"/>
          <w:lang w:val="en-US"/>
        </w:rPr>
        <w:t xml:space="preserve"> </w:t>
      </w:r>
      <w:r w:rsidRPr="00982FDA">
        <w:rPr>
          <w:rStyle w:val="BodyTextChar1"/>
          <w:color w:val="auto"/>
          <w:sz w:val="28"/>
          <w:szCs w:val="28"/>
          <w:lang w:val="en-US"/>
        </w:rPr>
        <w:t>việc</w:t>
      </w:r>
      <w:r>
        <w:rPr>
          <w:rStyle w:val="BodyTextChar1"/>
          <w:color w:val="auto"/>
          <w:sz w:val="28"/>
          <w:szCs w:val="28"/>
          <w:lang w:val="en-US"/>
        </w:rPr>
        <w:t xml:space="preserve"> </w:t>
      </w:r>
      <w:r w:rsidRPr="00982FDA">
        <w:rPr>
          <w:rStyle w:val="BodyTextChar1"/>
          <w:color w:val="auto"/>
          <w:sz w:val="28"/>
          <w:szCs w:val="28"/>
          <w:lang w:val="en-US"/>
        </w:rPr>
        <w:t>làm</w:t>
      </w:r>
      <w:r>
        <w:rPr>
          <w:rStyle w:val="BodyTextChar1"/>
          <w:color w:val="auto"/>
          <w:sz w:val="28"/>
          <w:szCs w:val="28"/>
          <w:lang w:val="en-US"/>
        </w:rPr>
        <w:t xml:space="preserve"> </w:t>
      </w:r>
      <w:r w:rsidRPr="00982FDA">
        <w:rPr>
          <w:rStyle w:val="BodyTextChar1"/>
          <w:color w:val="auto"/>
          <w:sz w:val="28"/>
          <w:szCs w:val="28"/>
          <w:lang w:val="en-US"/>
        </w:rPr>
        <w:t>góp</w:t>
      </w:r>
      <w:r>
        <w:rPr>
          <w:rStyle w:val="BodyTextChar1"/>
          <w:color w:val="auto"/>
          <w:sz w:val="28"/>
          <w:szCs w:val="28"/>
          <w:lang w:val="en-US"/>
        </w:rPr>
        <w:t xml:space="preserve"> </w:t>
      </w:r>
      <w:r w:rsidRPr="00982FDA">
        <w:rPr>
          <w:rStyle w:val="BodyTextChar1"/>
          <w:color w:val="auto"/>
          <w:sz w:val="28"/>
          <w:szCs w:val="28"/>
          <w:lang w:val="en-US"/>
        </w:rPr>
        <w:t>phần</w:t>
      </w:r>
      <w:r>
        <w:rPr>
          <w:rStyle w:val="BodyTextChar1"/>
          <w:color w:val="auto"/>
          <w:sz w:val="28"/>
          <w:szCs w:val="28"/>
          <w:lang w:val="en-US"/>
        </w:rPr>
        <w:t xml:space="preserve"> </w:t>
      </w:r>
      <w:r w:rsidRPr="00982FDA">
        <w:rPr>
          <w:rStyle w:val="BodyTextChar1"/>
          <w:color w:val="auto"/>
          <w:sz w:val="28"/>
          <w:szCs w:val="28"/>
          <w:lang w:val="en-US"/>
        </w:rPr>
        <w:t>xây</w:t>
      </w:r>
      <w:r>
        <w:rPr>
          <w:rStyle w:val="BodyTextChar1"/>
          <w:color w:val="auto"/>
          <w:sz w:val="28"/>
          <w:szCs w:val="28"/>
          <w:lang w:val="en-US"/>
        </w:rPr>
        <w:t xml:space="preserve"> </w:t>
      </w:r>
      <w:r w:rsidRPr="00982FDA">
        <w:rPr>
          <w:rStyle w:val="BodyTextChar1"/>
          <w:color w:val="auto"/>
          <w:sz w:val="28"/>
          <w:szCs w:val="28"/>
          <w:lang w:val="en-US"/>
        </w:rPr>
        <w:t>dựng</w:t>
      </w:r>
      <w:r>
        <w:rPr>
          <w:rStyle w:val="BodyTextChar1"/>
          <w:color w:val="auto"/>
          <w:sz w:val="28"/>
          <w:szCs w:val="28"/>
          <w:lang w:val="en-US"/>
        </w:rPr>
        <w:t xml:space="preserve"> </w:t>
      </w:r>
      <w:r w:rsidRPr="00982FDA">
        <w:rPr>
          <w:rStyle w:val="BodyTextChar1"/>
          <w:color w:val="auto"/>
          <w:sz w:val="28"/>
          <w:szCs w:val="28"/>
          <w:lang w:val="en-US"/>
        </w:rPr>
        <w:t>lực</w:t>
      </w:r>
      <w:r>
        <w:rPr>
          <w:rStyle w:val="BodyTextChar1"/>
          <w:color w:val="auto"/>
          <w:sz w:val="28"/>
          <w:szCs w:val="28"/>
          <w:lang w:val="en-US"/>
        </w:rPr>
        <w:t xml:space="preserve"> </w:t>
      </w:r>
      <w:r w:rsidRPr="00982FDA">
        <w:rPr>
          <w:rStyle w:val="BodyTextChar1"/>
          <w:color w:val="auto"/>
          <w:sz w:val="28"/>
          <w:szCs w:val="28"/>
          <w:lang w:val="en-US"/>
        </w:rPr>
        <w:t>lượng</w:t>
      </w:r>
      <w:r>
        <w:rPr>
          <w:rStyle w:val="BodyTextChar1"/>
          <w:color w:val="auto"/>
          <w:sz w:val="28"/>
          <w:szCs w:val="28"/>
          <w:lang w:val="en-US"/>
        </w:rPr>
        <w:t xml:space="preserve"> </w:t>
      </w:r>
      <w:r w:rsidRPr="00982FDA">
        <w:rPr>
          <w:rStyle w:val="BodyTextChar1"/>
          <w:color w:val="auto"/>
          <w:sz w:val="28"/>
          <w:szCs w:val="28"/>
        </w:rPr>
        <w:t>đáp</w:t>
      </w:r>
      <w:r>
        <w:rPr>
          <w:rStyle w:val="BodyTextChar1"/>
          <w:color w:val="auto"/>
          <w:sz w:val="28"/>
          <w:szCs w:val="28"/>
        </w:rPr>
        <w:t xml:space="preserve"> </w:t>
      </w:r>
      <w:r w:rsidRPr="00982FDA">
        <w:rPr>
          <w:rStyle w:val="BodyTextChar1"/>
          <w:color w:val="auto"/>
          <w:sz w:val="28"/>
          <w:szCs w:val="28"/>
        </w:rPr>
        <w:t>ứng</w:t>
      </w:r>
      <w:r>
        <w:rPr>
          <w:rStyle w:val="BodyTextChar1"/>
          <w:color w:val="auto"/>
          <w:sz w:val="28"/>
          <w:szCs w:val="28"/>
        </w:rPr>
        <w:t xml:space="preserve"> </w:t>
      </w:r>
      <w:r w:rsidRPr="00982FDA">
        <w:rPr>
          <w:rStyle w:val="BodyTextChar1"/>
          <w:color w:val="auto"/>
          <w:sz w:val="28"/>
          <w:szCs w:val="28"/>
        </w:rPr>
        <w:t>yêu</w:t>
      </w:r>
      <w:r>
        <w:rPr>
          <w:rStyle w:val="BodyTextChar1"/>
          <w:color w:val="auto"/>
          <w:sz w:val="28"/>
          <w:szCs w:val="28"/>
        </w:rPr>
        <w:t xml:space="preserve"> </w:t>
      </w:r>
      <w:r w:rsidRPr="00982FDA">
        <w:rPr>
          <w:rStyle w:val="BodyTextChar1"/>
          <w:color w:val="auto"/>
          <w:sz w:val="28"/>
          <w:szCs w:val="28"/>
        </w:rPr>
        <w:t>cầu</w:t>
      </w:r>
      <w:r>
        <w:rPr>
          <w:rStyle w:val="BodyTextChar1"/>
          <w:color w:val="auto"/>
          <w:sz w:val="28"/>
          <w:szCs w:val="28"/>
        </w:rPr>
        <w:t xml:space="preserve"> </w:t>
      </w:r>
      <w:r w:rsidRPr="00982FDA">
        <w:rPr>
          <w:rStyle w:val="BodyTextChar1"/>
          <w:color w:val="auto"/>
          <w:sz w:val="28"/>
          <w:szCs w:val="28"/>
        </w:rPr>
        <w:t>nhiệm</w:t>
      </w:r>
      <w:r>
        <w:rPr>
          <w:rStyle w:val="BodyTextChar1"/>
          <w:color w:val="auto"/>
          <w:sz w:val="28"/>
          <w:szCs w:val="28"/>
        </w:rPr>
        <w:t xml:space="preserve"> </w:t>
      </w:r>
      <w:r w:rsidRPr="00982FDA">
        <w:rPr>
          <w:rStyle w:val="BodyTextChar1"/>
          <w:color w:val="auto"/>
          <w:sz w:val="28"/>
          <w:szCs w:val="28"/>
        </w:rPr>
        <w:t>vụ</w:t>
      </w:r>
      <w:r>
        <w:rPr>
          <w:rStyle w:val="BodyTextChar1"/>
          <w:color w:val="auto"/>
          <w:sz w:val="28"/>
          <w:szCs w:val="28"/>
          <w:lang w:val="en-US"/>
        </w:rPr>
        <w:t xml:space="preserve"> </w:t>
      </w:r>
      <w:r w:rsidRPr="00982FDA">
        <w:rPr>
          <w:rStyle w:val="BodyTextChar1"/>
          <w:color w:val="auto"/>
          <w:sz w:val="28"/>
          <w:szCs w:val="28"/>
          <w:lang w:val="en-US"/>
        </w:rPr>
        <w:t>của</w:t>
      </w:r>
      <w:r>
        <w:rPr>
          <w:rStyle w:val="BodyTextChar1"/>
          <w:color w:val="auto"/>
          <w:sz w:val="28"/>
          <w:szCs w:val="28"/>
          <w:lang w:val="en-US"/>
        </w:rPr>
        <w:t xml:space="preserve"> </w:t>
      </w:r>
      <w:r w:rsidRPr="00982FDA">
        <w:rPr>
          <w:rStyle w:val="BodyTextChar1"/>
          <w:color w:val="auto"/>
          <w:sz w:val="28"/>
          <w:szCs w:val="28"/>
          <w:lang w:val="en-US"/>
        </w:rPr>
        <w:t>ngành</w:t>
      </w:r>
      <w:r>
        <w:rPr>
          <w:rStyle w:val="BodyTextChar1"/>
          <w:color w:val="auto"/>
          <w:sz w:val="28"/>
          <w:szCs w:val="28"/>
          <w:lang w:val="en-US"/>
        </w:rPr>
        <w:t xml:space="preserve"> </w:t>
      </w:r>
      <w:r w:rsidRPr="00982FDA">
        <w:rPr>
          <w:rStyle w:val="BodyTextChar1"/>
          <w:color w:val="auto"/>
          <w:sz w:val="28"/>
          <w:szCs w:val="28"/>
          <w:lang w:val="en-US"/>
        </w:rPr>
        <w:t>trong</w:t>
      </w:r>
      <w:r>
        <w:rPr>
          <w:rStyle w:val="BodyTextChar1"/>
          <w:color w:val="auto"/>
          <w:sz w:val="28"/>
          <w:szCs w:val="28"/>
          <w:lang w:val="en-US"/>
        </w:rPr>
        <w:t xml:space="preserve"> </w:t>
      </w:r>
      <w:r w:rsidRPr="00982FDA">
        <w:rPr>
          <w:rStyle w:val="BodyTextChar1"/>
          <w:color w:val="auto"/>
          <w:sz w:val="28"/>
          <w:szCs w:val="28"/>
          <w:lang w:val="en-US"/>
        </w:rPr>
        <w:t>tình</w:t>
      </w:r>
      <w:r>
        <w:rPr>
          <w:rStyle w:val="BodyTextChar1"/>
          <w:color w:val="auto"/>
          <w:sz w:val="28"/>
          <w:szCs w:val="28"/>
          <w:lang w:val="en-US"/>
        </w:rPr>
        <w:t xml:space="preserve"> </w:t>
      </w:r>
      <w:r w:rsidRPr="00982FDA">
        <w:rPr>
          <w:rStyle w:val="BodyTextChar1"/>
          <w:color w:val="auto"/>
          <w:sz w:val="28"/>
          <w:szCs w:val="28"/>
          <w:lang w:val="en-US"/>
        </w:rPr>
        <w:t>hình</w:t>
      </w:r>
      <w:r>
        <w:rPr>
          <w:rStyle w:val="BodyTextChar1"/>
          <w:color w:val="auto"/>
          <w:sz w:val="28"/>
          <w:szCs w:val="28"/>
          <w:lang w:val="en-US"/>
        </w:rPr>
        <w:t xml:space="preserve"> </w:t>
      </w:r>
      <w:r w:rsidRPr="00982FDA">
        <w:rPr>
          <w:rStyle w:val="BodyTextChar1"/>
          <w:color w:val="auto"/>
          <w:sz w:val="28"/>
          <w:szCs w:val="28"/>
          <w:lang w:val="en-US"/>
        </w:rPr>
        <w:t>mới.</w:t>
      </w:r>
    </w:p>
    <w:p w:rsidR="00CA3AEA" w:rsidRPr="00982FDA" w:rsidRDefault="00CA3AEA" w:rsidP="000B7986">
      <w:pPr>
        <w:spacing w:before="40"/>
        <w:ind w:firstLine="567"/>
        <w:jc w:val="both"/>
        <w:rPr>
          <w:rFonts w:ascii="Times New Roman" w:hAnsi="Times New Roman" w:cs="Times New Roman"/>
          <w:b/>
        </w:rPr>
      </w:pPr>
      <w:r w:rsidRPr="00982FDA">
        <w:rPr>
          <w:rFonts w:ascii="Times New Roman" w:hAnsi="Times New Roman" w:cs="Times New Roman"/>
          <w:b/>
          <w:color w:val="auto"/>
          <w:sz w:val="28"/>
          <w:szCs w:val="28"/>
          <w:lang w:val="en-US"/>
        </w:rPr>
        <w:t>5.</w:t>
      </w:r>
      <w:r>
        <w:rPr>
          <w:rFonts w:ascii="Times New Roman" w:hAnsi="Times New Roman" w:cs="Times New Roman"/>
          <w:b/>
          <w:color w:val="auto"/>
          <w:sz w:val="28"/>
          <w:szCs w:val="28"/>
          <w:lang w:val="en-US"/>
        </w:rPr>
        <w:t xml:space="preserve"> </w:t>
      </w:r>
      <w:r w:rsidRPr="00982FDA">
        <w:rPr>
          <w:rFonts w:ascii="Times New Roman" w:hAnsi="Times New Roman" w:cs="Times New Roman"/>
          <w:b/>
          <w:color w:val="auto"/>
          <w:sz w:val="28"/>
          <w:szCs w:val="28"/>
          <w:lang w:val="en-US"/>
        </w:rPr>
        <w:t>Công</w:t>
      </w:r>
      <w:r>
        <w:rPr>
          <w:rFonts w:ascii="Times New Roman" w:hAnsi="Times New Roman" w:cs="Times New Roman"/>
          <w:b/>
          <w:color w:val="auto"/>
          <w:sz w:val="28"/>
          <w:szCs w:val="28"/>
          <w:lang w:val="en-US"/>
        </w:rPr>
        <w:t xml:space="preserve"> </w:t>
      </w:r>
      <w:r w:rsidRPr="00982FDA">
        <w:rPr>
          <w:rFonts w:ascii="Times New Roman" w:hAnsi="Times New Roman" w:cs="Times New Roman"/>
          <w:b/>
          <w:color w:val="auto"/>
          <w:sz w:val="28"/>
          <w:szCs w:val="28"/>
          <w:lang w:val="en-US"/>
        </w:rPr>
        <w:t>tác</w:t>
      </w:r>
      <w:r>
        <w:rPr>
          <w:rFonts w:ascii="Times New Roman" w:hAnsi="Times New Roman" w:cs="Times New Roman"/>
          <w:b/>
          <w:color w:val="auto"/>
          <w:sz w:val="28"/>
          <w:szCs w:val="28"/>
          <w:lang w:val="en-US"/>
        </w:rPr>
        <w:t xml:space="preserve"> </w:t>
      </w:r>
      <w:r w:rsidRPr="00982FDA">
        <w:rPr>
          <w:rFonts w:ascii="Times New Roman" w:hAnsi="Times New Roman" w:cs="Times New Roman"/>
          <w:b/>
          <w:color w:val="auto"/>
          <w:sz w:val="28"/>
          <w:szCs w:val="28"/>
          <w:lang w:val="en-US"/>
        </w:rPr>
        <w:t>phối</w:t>
      </w:r>
      <w:r>
        <w:rPr>
          <w:rFonts w:ascii="Times New Roman" w:hAnsi="Times New Roman" w:cs="Times New Roman"/>
          <w:b/>
          <w:color w:val="auto"/>
          <w:sz w:val="28"/>
          <w:szCs w:val="28"/>
          <w:lang w:val="en-US"/>
        </w:rPr>
        <w:t xml:space="preserve"> </w:t>
      </w:r>
      <w:r w:rsidRPr="00982FDA">
        <w:rPr>
          <w:rFonts w:ascii="Times New Roman" w:hAnsi="Times New Roman" w:cs="Times New Roman"/>
          <w:b/>
          <w:color w:val="auto"/>
          <w:sz w:val="28"/>
          <w:szCs w:val="28"/>
          <w:lang w:val="en-US"/>
        </w:rPr>
        <w:t>hợp</w:t>
      </w:r>
      <w:r>
        <w:rPr>
          <w:rFonts w:ascii="Times New Roman" w:hAnsi="Times New Roman" w:cs="Times New Roman"/>
          <w:b/>
          <w:color w:val="auto"/>
          <w:sz w:val="28"/>
          <w:szCs w:val="28"/>
          <w:lang w:val="en-US"/>
        </w:rPr>
        <w:t xml:space="preserve"> </w:t>
      </w:r>
      <w:r w:rsidRPr="00982FDA">
        <w:rPr>
          <w:rFonts w:ascii="Times New Roman" w:hAnsi="Times New Roman" w:cs="Times New Roman"/>
          <w:b/>
          <w:color w:val="auto"/>
          <w:sz w:val="28"/>
          <w:szCs w:val="28"/>
          <w:lang w:val="en-US"/>
        </w:rPr>
        <w:t>thực</w:t>
      </w:r>
      <w:r>
        <w:rPr>
          <w:rFonts w:ascii="Times New Roman" w:hAnsi="Times New Roman" w:cs="Times New Roman"/>
          <w:b/>
          <w:color w:val="auto"/>
          <w:sz w:val="28"/>
          <w:szCs w:val="28"/>
          <w:lang w:val="en-US"/>
        </w:rPr>
        <w:t xml:space="preserve"> </w:t>
      </w:r>
      <w:r w:rsidRPr="00982FDA">
        <w:rPr>
          <w:rFonts w:ascii="Times New Roman" w:hAnsi="Times New Roman" w:cs="Times New Roman"/>
          <w:b/>
          <w:color w:val="auto"/>
          <w:sz w:val="28"/>
          <w:szCs w:val="28"/>
          <w:lang w:val="en-US"/>
        </w:rPr>
        <w:t>hiện</w:t>
      </w:r>
      <w:r>
        <w:rPr>
          <w:rFonts w:ascii="Times New Roman" w:hAnsi="Times New Roman" w:cs="Times New Roman"/>
          <w:b/>
          <w:color w:val="auto"/>
          <w:sz w:val="28"/>
          <w:szCs w:val="28"/>
          <w:lang w:val="en-US"/>
        </w:rPr>
        <w:t xml:space="preserve"> </w:t>
      </w:r>
      <w:r w:rsidRPr="00982FDA">
        <w:rPr>
          <w:rFonts w:ascii="Times New Roman" w:hAnsi="Times New Roman" w:cs="Times New Roman"/>
          <w:b/>
          <w:color w:val="auto"/>
          <w:sz w:val="28"/>
          <w:szCs w:val="28"/>
          <w:lang w:val="en-US"/>
        </w:rPr>
        <w:t>nhiệm</w:t>
      </w:r>
      <w:r>
        <w:rPr>
          <w:rFonts w:ascii="Times New Roman" w:hAnsi="Times New Roman" w:cs="Times New Roman"/>
          <w:b/>
          <w:color w:val="auto"/>
          <w:sz w:val="28"/>
          <w:szCs w:val="28"/>
          <w:lang w:val="en-US"/>
        </w:rPr>
        <w:t xml:space="preserve"> </w:t>
      </w:r>
      <w:r w:rsidRPr="00982FDA">
        <w:rPr>
          <w:rFonts w:ascii="Times New Roman" w:hAnsi="Times New Roman" w:cs="Times New Roman"/>
          <w:b/>
          <w:color w:val="auto"/>
          <w:sz w:val="28"/>
          <w:szCs w:val="28"/>
          <w:lang w:val="en-US"/>
        </w:rPr>
        <w:t>vụ</w:t>
      </w:r>
      <w:r>
        <w:rPr>
          <w:rFonts w:ascii="Times New Roman" w:hAnsi="Times New Roman" w:cs="Times New Roman"/>
          <w:b/>
          <w:color w:val="auto"/>
          <w:sz w:val="28"/>
          <w:szCs w:val="28"/>
          <w:lang w:val="en-US"/>
        </w:rPr>
        <w:t xml:space="preserve"> </w:t>
      </w:r>
      <w:r w:rsidRPr="00982FDA">
        <w:rPr>
          <w:rFonts w:ascii="Times New Roman" w:hAnsi="Times New Roman" w:cs="Times New Roman"/>
          <w:b/>
          <w:color w:val="auto"/>
          <w:sz w:val="28"/>
          <w:szCs w:val="28"/>
          <w:lang w:val="en-US"/>
        </w:rPr>
        <w:t>ngành</w:t>
      </w:r>
    </w:p>
    <w:p w:rsidR="00CA3AEA" w:rsidRPr="00982FDA" w:rsidRDefault="00CA3AEA" w:rsidP="000B7986">
      <w:pPr>
        <w:shd w:val="clear" w:color="auto" w:fill="FFFFFF"/>
        <w:spacing w:before="40"/>
        <w:ind w:firstLine="567"/>
        <w:jc w:val="both"/>
        <w:rPr>
          <w:rFonts w:ascii="Times New Roman" w:hAnsi="Times New Roman" w:cs="Times New Roman"/>
          <w:sz w:val="28"/>
          <w:szCs w:val="28"/>
          <w:lang w:val="en-US" w:eastAsia="en-US"/>
        </w:rPr>
      </w:pPr>
      <w:r w:rsidRPr="00982FDA">
        <w:rPr>
          <w:rFonts w:ascii="Times New Roman" w:hAnsi="Times New Roman" w:cs="Times New Roman"/>
          <w:color w:val="auto"/>
          <w:sz w:val="28"/>
          <w:szCs w:val="28"/>
          <w:lang w:val="en-US"/>
        </w:rPr>
        <w:t>Tiếp</w:t>
      </w:r>
      <w:r>
        <w:rPr>
          <w:rFonts w:ascii="Times New Roman" w:hAnsi="Times New Roman" w:cs="Times New Roman"/>
          <w:color w:val="auto"/>
          <w:sz w:val="28"/>
          <w:szCs w:val="28"/>
          <w:lang w:val="en-US"/>
        </w:rPr>
        <w:t xml:space="preserve"> </w:t>
      </w:r>
      <w:r w:rsidRPr="00982FDA">
        <w:rPr>
          <w:rFonts w:ascii="Times New Roman" w:hAnsi="Times New Roman" w:cs="Times New Roman"/>
          <w:color w:val="auto"/>
          <w:sz w:val="28"/>
          <w:szCs w:val="28"/>
          <w:lang w:val="en-US"/>
        </w:rPr>
        <w:t>tục</w:t>
      </w:r>
      <w:r>
        <w:rPr>
          <w:rFonts w:ascii="Times New Roman" w:hAnsi="Times New Roman" w:cs="Times New Roman"/>
          <w:color w:val="auto"/>
          <w:sz w:val="28"/>
          <w:szCs w:val="28"/>
          <w:lang w:val="en-US"/>
        </w:rPr>
        <w:t xml:space="preserve"> </w:t>
      </w:r>
      <w:r w:rsidRPr="00982FDA">
        <w:rPr>
          <w:rFonts w:ascii="Times New Roman" w:hAnsi="Times New Roman" w:cs="Times New Roman"/>
          <w:color w:val="auto"/>
          <w:sz w:val="28"/>
          <w:szCs w:val="28"/>
          <w:lang w:val="en-US"/>
        </w:rPr>
        <w:t>thực</w:t>
      </w:r>
      <w:r>
        <w:rPr>
          <w:rFonts w:ascii="Times New Roman" w:hAnsi="Times New Roman" w:cs="Times New Roman"/>
          <w:color w:val="auto"/>
          <w:sz w:val="28"/>
          <w:szCs w:val="28"/>
          <w:lang w:val="en-US"/>
        </w:rPr>
        <w:t xml:space="preserve"> </w:t>
      </w:r>
      <w:r w:rsidRPr="00982FDA">
        <w:rPr>
          <w:rFonts w:ascii="Times New Roman" w:hAnsi="Times New Roman" w:cs="Times New Roman"/>
          <w:color w:val="auto"/>
          <w:sz w:val="28"/>
          <w:szCs w:val="28"/>
          <w:lang w:val="en-US"/>
        </w:rPr>
        <w:t>hiện</w:t>
      </w:r>
      <w:r>
        <w:rPr>
          <w:rFonts w:ascii="Times New Roman" w:hAnsi="Times New Roman" w:cs="Times New Roman"/>
          <w:color w:val="auto"/>
          <w:sz w:val="28"/>
          <w:szCs w:val="28"/>
          <w:lang w:val="en-US"/>
        </w:rPr>
        <w:t xml:space="preserve"> </w:t>
      </w:r>
      <w:r w:rsidRPr="00982FDA">
        <w:rPr>
          <w:rFonts w:ascii="Times New Roman" w:hAnsi="Times New Roman" w:cs="Times New Roman"/>
          <w:color w:val="auto"/>
          <w:sz w:val="28"/>
          <w:szCs w:val="28"/>
          <w:lang w:val="en-US"/>
        </w:rPr>
        <w:t>các</w:t>
      </w:r>
      <w:r>
        <w:rPr>
          <w:rFonts w:ascii="Times New Roman" w:hAnsi="Times New Roman" w:cs="Times New Roman"/>
          <w:color w:val="auto"/>
          <w:sz w:val="28"/>
          <w:szCs w:val="28"/>
          <w:lang w:val="en-US"/>
        </w:rPr>
        <w:t xml:space="preserve"> </w:t>
      </w:r>
      <w:r w:rsidRPr="00982FDA">
        <w:rPr>
          <w:rFonts w:ascii="Times New Roman" w:hAnsi="Times New Roman" w:cs="Times New Roman"/>
          <w:color w:val="auto"/>
          <w:sz w:val="28"/>
          <w:szCs w:val="28"/>
          <w:lang w:val="en-US"/>
        </w:rPr>
        <w:t>Quy</w:t>
      </w:r>
      <w:r>
        <w:rPr>
          <w:rFonts w:ascii="Times New Roman" w:hAnsi="Times New Roman" w:cs="Times New Roman"/>
          <w:color w:val="auto"/>
          <w:sz w:val="28"/>
          <w:szCs w:val="28"/>
          <w:lang w:val="en-US"/>
        </w:rPr>
        <w:t xml:space="preserve"> </w:t>
      </w:r>
      <w:r w:rsidRPr="00982FDA">
        <w:rPr>
          <w:rFonts w:ascii="Times New Roman" w:hAnsi="Times New Roman" w:cs="Times New Roman"/>
          <w:color w:val="auto"/>
          <w:sz w:val="28"/>
          <w:szCs w:val="28"/>
          <w:lang w:val="en-US"/>
        </w:rPr>
        <w:t>chế</w:t>
      </w:r>
      <w:r>
        <w:rPr>
          <w:rFonts w:ascii="Times New Roman" w:hAnsi="Times New Roman" w:cs="Times New Roman"/>
          <w:color w:val="auto"/>
          <w:sz w:val="28"/>
          <w:szCs w:val="28"/>
          <w:lang w:val="en-US"/>
        </w:rPr>
        <w:t xml:space="preserve"> </w:t>
      </w:r>
      <w:r w:rsidRPr="00982FDA">
        <w:rPr>
          <w:rFonts w:ascii="Times New Roman" w:hAnsi="Times New Roman" w:cs="Times New Roman"/>
          <w:color w:val="auto"/>
          <w:sz w:val="28"/>
          <w:szCs w:val="28"/>
          <w:lang w:val="en-US"/>
        </w:rPr>
        <w:t>phối</w:t>
      </w:r>
      <w:r>
        <w:rPr>
          <w:rFonts w:ascii="Times New Roman" w:hAnsi="Times New Roman" w:cs="Times New Roman"/>
          <w:color w:val="auto"/>
          <w:sz w:val="28"/>
          <w:szCs w:val="28"/>
          <w:lang w:val="en-US"/>
        </w:rPr>
        <w:t xml:space="preserve"> </w:t>
      </w:r>
      <w:r w:rsidRPr="00982FDA">
        <w:rPr>
          <w:rFonts w:ascii="Times New Roman" w:hAnsi="Times New Roman" w:cs="Times New Roman"/>
          <w:color w:val="auto"/>
          <w:sz w:val="28"/>
          <w:szCs w:val="28"/>
          <w:lang w:val="en-US"/>
        </w:rPr>
        <w:t>hợp</w:t>
      </w:r>
      <w:r>
        <w:rPr>
          <w:rFonts w:ascii="Times New Roman" w:hAnsi="Times New Roman" w:cs="Times New Roman"/>
          <w:color w:val="auto"/>
          <w:sz w:val="28"/>
          <w:szCs w:val="28"/>
          <w:lang w:val="en-US"/>
        </w:rPr>
        <w:t xml:space="preserve"> </w:t>
      </w:r>
      <w:r w:rsidRPr="00982FDA">
        <w:rPr>
          <w:rFonts w:ascii="Times New Roman" w:hAnsi="Times New Roman" w:cs="Times New Roman"/>
          <w:color w:val="auto"/>
          <w:sz w:val="28"/>
          <w:szCs w:val="28"/>
          <w:bdr w:val="none" w:sz="0" w:space="0" w:color="auto" w:frame="1"/>
        </w:rPr>
        <w:t>với</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lang w:val="en-US"/>
        </w:rPr>
        <w:t>Ủy</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ban</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kiểm</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tra</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Tỉnh</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ủy,</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Ban</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Nội</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chính</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Tỉnh</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ủy,</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Ban</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Tổ</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chức</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Tỉnh</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ủy,</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Ban</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Tuyên</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giáo</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Tỉnh</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ủy</w:t>
      </w:r>
      <w:r w:rsidRPr="00982FDA">
        <w:rPr>
          <w:rStyle w:val="EndnoteReference"/>
          <w:rFonts w:ascii="Times New Roman" w:hAnsi="Times New Roman" w:cs="Times New Roman"/>
          <w:color w:val="auto"/>
          <w:sz w:val="28"/>
          <w:szCs w:val="28"/>
          <w:bdr w:val="none" w:sz="0" w:space="0" w:color="auto" w:frame="1"/>
          <w:lang w:val="en-US"/>
        </w:rPr>
        <w:endnoteReference w:id="7"/>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và</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Sở</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Nội</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vụ</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rPr>
        <w:t>đúng</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nguyên</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tắc,</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trách</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nhiệm</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và</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nội</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dung</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phối</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hợp</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trong</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công</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tác</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nội</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chính,</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lang w:val="en-US"/>
        </w:rPr>
        <w:t>PCTN,</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TC</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và</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công</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tác</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kiểm</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tra,</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giám</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sát,</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thi</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hành</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kỷ</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luật</w:t>
      </w:r>
      <w:r>
        <w:rPr>
          <w:rFonts w:ascii="Times New Roman" w:hAnsi="Times New Roman" w:cs="Times New Roman"/>
          <w:color w:val="auto"/>
          <w:sz w:val="28"/>
          <w:szCs w:val="28"/>
          <w:bdr w:val="none" w:sz="0" w:space="0" w:color="auto" w:frame="1"/>
        </w:rPr>
        <w:t xml:space="preserve"> </w:t>
      </w:r>
      <w:r w:rsidRPr="00982FDA">
        <w:rPr>
          <w:rFonts w:ascii="Times New Roman" w:hAnsi="Times New Roman" w:cs="Times New Roman"/>
          <w:color w:val="auto"/>
          <w:sz w:val="28"/>
          <w:szCs w:val="28"/>
          <w:bdr w:val="none" w:sz="0" w:space="0" w:color="auto" w:frame="1"/>
        </w:rPr>
        <w:t>Đảng</w:t>
      </w:r>
      <w:r w:rsidRPr="00982FDA">
        <w:rPr>
          <w:rFonts w:ascii="Times New Roman" w:hAnsi="Times New Roman" w:cs="Times New Roman"/>
          <w:color w:val="auto"/>
          <w:sz w:val="28"/>
          <w:szCs w:val="28"/>
          <w:bdr w:val="none" w:sz="0" w:space="0" w:color="auto" w:frame="1"/>
          <w:lang w:val="en-US"/>
        </w:rPr>
        <w:t>,</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trong</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đó</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đặc</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biệt</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liên</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quan</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đến</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việc</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xử</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lý</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sau</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thanh</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color w:val="auto"/>
          <w:sz w:val="28"/>
          <w:szCs w:val="28"/>
          <w:bdr w:val="none" w:sz="0" w:space="0" w:color="auto" w:frame="1"/>
          <w:lang w:val="en-US"/>
        </w:rPr>
        <w:t>tra.</w:t>
      </w:r>
      <w:r>
        <w:rPr>
          <w:rFonts w:ascii="Times New Roman" w:hAnsi="Times New Roman" w:cs="Times New Roman"/>
          <w:color w:val="auto"/>
          <w:sz w:val="28"/>
          <w:szCs w:val="28"/>
          <w:bdr w:val="none" w:sz="0" w:space="0" w:color="auto" w:frame="1"/>
          <w:lang w:val="en-US"/>
        </w:rPr>
        <w:t xml:space="preserve"> </w:t>
      </w:r>
      <w:r w:rsidRPr="00982FDA">
        <w:rPr>
          <w:rFonts w:ascii="Times New Roman" w:hAnsi="Times New Roman" w:cs="Times New Roman"/>
          <w:sz w:val="28"/>
          <w:szCs w:val="28"/>
          <w:lang w:val="en-US" w:eastAsia="en-US"/>
        </w:rPr>
        <w:t>Việc</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duy</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trì</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mối</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quan</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hệ</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trong</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công</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tác</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phối</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hợp</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đã</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góp</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phần</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giúp</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các</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bên</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nâng</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cao</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chất</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lượng,</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hiệu</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lực,</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hiệu</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quả</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hoạt</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động</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theo</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chức</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năng,</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nhiệm</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vụ</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của</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mỗi</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cơ</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lang w:val="en-US" w:eastAsia="en-US"/>
        </w:rPr>
        <w:t>quan</w:t>
      </w:r>
      <w:r>
        <w:rPr>
          <w:rFonts w:ascii="Times New Roman" w:hAnsi="Times New Roman" w:cs="Times New Roman"/>
          <w:sz w:val="28"/>
          <w:szCs w:val="28"/>
          <w:lang w:val="en-US" w:eastAsia="en-US"/>
        </w:rPr>
        <w:t xml:space="preserve"> </w:t>
      </w:r>
      <w:r w:rsidRPr="00982FDA">
        <w:rPr>
          <w:rFonts w:ascii="Times New Roman" w:hAnsi="Times New Roman" w:cs="Times New Roman"/>
          <w:sz w:val="28"/>
          <w:szCs w:val="28"/>
          <w:bdr w:val="none" w:sz="0" w:space="0" w:color="auto" w:frame="1"/>
        </w:rPr>
        <w:t>trên</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cơ</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sở</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đảm</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bảo</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các</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nguyên</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tắc</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cơ</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bản,</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đáp</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ứng</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yêu</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cầu</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sự</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lãnh</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đạo,</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chỉ</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đạo</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tập</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trung</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thống</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nhất</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của</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Thường</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trực</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Tỉnh</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ủy,</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Ban</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Thường</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vụ</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Tỉnh</w:t>
      </w:r>
      <w:r>
        <w:rPr>
          <w:rFonts w:ascii="Times New Roman" w:hAnsi="Times New Roman" w:cs="Times New Roman"/>
          <w:sz w:val="28"/>
          <w:szCs w:val="28"/>
          <w:bdr w:val="none" w:sz="0" w:space="0" w:color="auto" w:frame="1"/>
        </w:rPr>
        <w:t xml:space="preserve"> </w:t>
      </w:r>
      <w:r w:rsidRPr="00982FDA">
        <w:rPr>
          <w:rFonts w:ascii="Times New Roman" w:hAnsi="Times New Roman" w:cs="Times New Roman"/>
          <w:sz w:val="28"/>
          <w:szCs w:val="28"/>
          <w:bdr w:val="none" w:sz="0" w:space="0" w:color="auto" w:frame="1"/>
        </w:rPr>
        <w:t>ủy.</w:t>
      </w:r>
    </w:p>
    <w:p w:rsidR="00CA3AEA" w:rsidRPr="00982FDA" w:rsidRDefault="00CA3AEA" w:rsidP="000B7986">
      <w:pPr>
        <w:pStyle w:val="BodyText"/>
        <w:shd w:val="clear" w:color="auto" w:fill="auto"/>
        <w:spacing w:before="40" w:after="0" w:line="240" w:lineRule="auto"/>
        <w:ind w:firstLine="567"/>
        <w:rPr>
          <w:rFonts w:ascii="Times New Roman" w:hAnsi="Times New Roman"/>
          <w:sz w:val="28"/>
          <w:szCs w:val="28"/>
        </w:rPr>
      </w:pPr>
      <w:r w:rsidRPr="00982FDA">
        <w:rPr>
          <w:rStyle w:val="BodyTextChar1"/>
          <w:sz w:val="28"/>
          <w:szCs w:val="28"/>
        </w:rPr>
        <w:t>6.</w:t>
      </w:r>
      <w:r>
        <w:rPr>
          <w:rStyle w:val="BodyTextChar1"/>
          <w:sz w:val="28"/>
          <w:szCs w:val="28"/>
        </w:rPr>
        <w:t xml:space="preserve"> </w:t>
      </w:r>
      <w:r w:rsidRPr="00982FDA">
        <w:rPr>
          <w:rStyle w:val="Heading1"/>
          <w:sz w:val="28"/>
          <w:szCs w:val="28"/>
        </w:rPr>
        <w:t>Đánh</w:t>
      </w:r>
      <w:r>
        <w:rPr>
          <w:rStyle w:val="Heading1"/>
          <w:sz w:val="28"/>
          <w:szCs w:val="28"/>
        </w:rPr>
        <w:t xml:space="preserve"> </w:t>
      </w:r>
      <w:r w:rsidRPr="00982FDA">
        <w:rPr>
          <w:rStyle w:val="Heading1"/>
          <w:sz w:val="28"/>
          <w:szCs w:val="28"/>
        </w:rPr>
        <w:t>giá</w:t>
      </w:r>
      <w:r>
        <w:rPr>
          <w:rStyle w:val="Heading1"/>
          <w:sz w:val="28"/>
          <w:szCs w:val="28"/>
        </w:rPr>
        <w:t xml:space="preserve"> </w:t>
      </w:r>
      <w:r w:rsidRPr="00982FDA">
        <w:rPr>
          <w:rStyle w:val="Heading1"/>
          <w:sz w:val="28"/>
          <w:szCs w:val="28"/>
        </w:rPr>
        <w:t>nhận</w:t>
      </w:r>
      <w:r>
        <w:rPr>
          <w:rStyle w:val="Heading1"/>
          <w:sz w:val="28"/>
          <w:szCs w:val="28"/>
        </w:rPr>
        <w:t xml:space="preserve"> </w:t>
      </w:r>
      <w:r w:rsidRPr="00982FDA">
        <w:rPr>
          <w:rStyle w:val="Heading1"/>
          <w:sz w:val="28"/>
          <w:szCs w:val="28"/>
        </w:rPr>
        <w:t>xét</w:t>
      </w:r>
      <w:r>
        <w:rPr>
          <w:rStyle w:val="Heading1"/>
          <w:sz w:val="28"/>
          <w:szCs w:val="28"/>
        </w:rPr>
        <w:t xml:space="preserve"> </w:t>
      </w:r>
      <w:r w:rsidRPr="00982FDA">
        <w:rPr>
          <w:rStyle w:val="Heading1"/>
          <w:sz w:val="28"/>
          <w:szCs w:val="28"/>
        </w:rPr>
        <w:t>chung</w:t>
      </w:r>
    </w:p>
    <w:p w:rsidR="00CA3AEA" w:rsidRPr="00982FDA" w:rsidRDefault="00CA3AEA" w:rsidP="000B798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 w:val="left" w:pos="9498"/>
          <w:tab w:val="left" w:pos="10080"/>
          <w:tab w:val="left" w:pos="10800"/>
          <w:tab w:val="left" w:pos="11520"/>
          <w:tab w:val="left" w:pos="12240"/>
          <w:tab w:val="left" w:pos="12960"/>
          <w:tab w:val="left" w:pos="13680"/>
          <w:tab w:val="left" w:pos="14400"/>
        </w:tabs>
        <w:spacing w:before="40"/>
        <w:ind w:firstLine="567"/>
        <w:jc w:val="both"/>
        <w:rPr>
          <w:rFonts w:ascii="Times New Roman" w:hAnsi="Times New Roman" w:cs="Times New Roman"/>
          <w:bCs/>
          <w:color w:val="auto"/>
          <w:spacing w:val="-2"/>
          <w:sz w:val="28"/>
          <w:szCs w:val="28"/>
        </w:rPr>
      </w:pPr>
      <w:r w:rsidRPr="00982FDA">
        <w:rPr>
          <w:rFonts w:ascii="Times New Roman" w:hAnsi="Times New Roman" w:cs="Times New Roman"/>
          <w:bCs/>
          <w:color w:val="auto"/>
          <w:sz w:val="28"/>
          <w:szCs w:val="28"/>
          <w:lang w:val="en-US"/>
        </w:rPr>
        <w:t>(1)</w:t>
      </w:r>
      <w:r>
        <w:rPr>
          <w:rFonts w:ascii="Times New Roman" w:hAnsi="Times New Roman" w:cs="Times New Roman"/>
          <w:bCs/>
          <w:color w:val="auto"/>
          <w:sz w:val="28"/>
          <w:szCs w:val="28"/>
          <w:lang w:val="en-US"/>
        </w:rPr>
        <w:t xml:space="preserve"> </w:t>
      </w:r>
      <w:r w:rsidRPr="00982FDA">
        <w:rPr>
          <w:rFonts w:ascii="Times New Roman" w:hAnsi="Times New Roman" w:cs="Times New Roman"/>
          <w:bCs/>
          <w:color w:val="auto"/>
          <w:sz w:val="28"/>
          <w:szCs w:val="28"/>
          <w:lang w:val="en-US"/>
        </w:rPr>
        <w:t>Về</w:t>
      </w:r>
      <w:r>
        <w:rPr>
          <w:rFonts w:ascii="Times New Roman" w:hAnsi="Times New Roman" w:cs="Times New Roman"/>
          <w:bCs/>
          <w:color w:val="auto"/>
          <w:sz w:val="28"/>
          <w:szCs w:val="28"/>
          <w:lang w:val="en-US"/>
        </w:rPr>
        <w:t xml:space="preserve"> </w:t>
      </w:r>
      <w:r w:rsidRPr="00982FDA">
        <w:rPr>
          <w:rFonts w:ascii="Times New Roman" w:hAnsi="Times New Roman" w:cs="Times New Roman"/>
          <w:bCs/>
          <w:color w:val="auto"/>
          <w:sz w:val="28"/>
          <w:szCs w:val="28"/>
          <w:lang w:val="en-US"/>
        </w:rPr>
        <w:t>công</w:t>
      </w:r>
      <w:r>
        <w:rPr>
          <w:rFonts w:ascii="Times New Roman" w:hAnsi="Times New Roman" w:cs="Times New Roman"/>
          <w:bCs/>
          <w:color w:val="auto"/>
          <w:sz w:val="28"/>
          <w:szCs w:val="28"/>
          <w:lang w:val="en-US"/>
        </w:rPr>
        <w:t xml:space="preserve"> </w:t>
      </w:r>
      <w:r w:rsidRPr="00982FDA">
        <w:rPr>
          <w:rFonts w:ascii="Times New Roman" w:hAnsi="Times New Roman" w:cs="Times New Roman"/>
          <w:bCs/>
          <w:color w:val="auto"/>
          <w:sz w:val="28"/>
          <w:szCs w:val="28"/>
          <w:lang w:val="en-US"/>
        </w:rPr>
        <w:t>tác</w:t>
      </w:r>
      <w:r>
        <w:rPr>
          <w:rFonts w:ascii="Times New Roman" w:hAnsi="Times New Roman" w:cs="Times New Roman"/>
          <w:bCs/>
          <w:color w:val="auto"/>
          <w:sz w:val="28"/>
          <w:szCs w:val="28"/>
          <w:lang w:val="en-US"/>
        </w:rPr>
        <w:t xml:space="preserve"> </w:t>
      </w:r>
      <w:r w:rsidRPr="00982FDA">
        <w:rPr>
          <w:rFonts w:ascii="Times New Roman" w:hAnsi="Times New Roman" w:cs="Times New Roman"/>
          <w:bCs/>
          <w:color w:val="auto"/>
          <w:sz w:val="28"/>
          <w:szCs w:val="28"/>
          <w:lang w:val="en-US"/>
        </w:rPr>
        <w:t>thanh</w:t>
      </w:r>
      <w:r>
        <w:rPr>
          <w:rFonts w:ascii="Times New Roman" w:hAnsi="Times New Roman" w:cs="Times New Roman"/>
          <w:bCs/>
          <w:color w:val="auto"/>
          <w:sz w:val="28"/>
          <w:szCs w:val="28"/>
          <w:lang w:val="en-US"/>
        </w:rPr>
        <w:t xml:space="preserve"> </w:t>
      </w:r>
      <w:r w:rsidRPr="00982FDA">
        <w:rPr>
          <w:rFonts w:ascii="Times New Roman" w:hAnsi="Times New Roman" w:cs="Times New Roman"/>
          <w:bCs/>
          <w:color w:val="auto"/>
          <w:sz w:val="28"/>
          <w:szCs w:val="28"/>
          <w:lang w:val="en-US"/>
        </w:rPr>
        <w:t>tra:</w:t>
      </w:r>
      <w:r>
        <w:rPr>
          <w:rFonts w:ascii="Times New Roman" w:hAnsi="Times New Roman" w:cs="Times New Roman"/>
          <w:bCs/>
          <w:color w:val="auto"/>
          <w:sz w:val="28"/>
          <w:szCs w:val="28"/>
          <w:lang w:val="en-US"/>
        </w:rPr>
        <w:t xml:space="preserve"> </w:t>
      </w:r>
      <w:r w:rsidRPr="00982FDA">
        <w:rPr>
          <w:rFonts w:ascii="Times New Roman" w:hAnsi="Times New Roman" w:cs="Times New Roman"/>
          <w:bCs/>
          <w:sz w:val="28"/>
          <w:szCs w:val="28"/>
        </w:rPr>
        <w:t>trong</w:t>
      </w:r>
      <w:r>
        <w:rPr>
          <w:rFonts w:ascii="Times New Roman" w:hAnsi="Times New Roman" w:cs="Times New Roman"/>
          <w:bCs/>
          <w:sz w:val="28"/>
          <w:szCs w:val="28"/>
        </w:rPr>
        <w:t xml:space="preserve"> </w:t>
      </w:r>
      <w:r w:rsidR="00E70CA8">
        <w:rPr>
          <w:rFonts w:ascii="Times New Roman" w:hAnsi="Times New Roman" w:cs="Times New Roman"/>
          <w:bCs/>
          <w:sz w:val="28"/>
          <w:szCs w:val="28"/>
          <w:lang w:val="en-US"/>
        </w:rPr>
        <w:t>Quý I năm 2025</w:t>
      </w:r>
      <w:r w:rsidRPr="00982FDA">
        <w:rPr>
          <w:rFonts w:ascii="Times New Roman" w:hAnsi="Times New Roman" w:cs="Times New Roman"/>
          <w:bCs/>
          <w:sz w:val="28"/>
          <w:szCs w:val="28"/>
        </w:rPr>
        <w:t>,</w:t>
      </w:r>
      <w:r>
        <w:rPr>
          <w:rFonts w:ascii="Times New Roman" w:hAnsi="Times New Roman" w:cs="Times New Roman"/>
          <w:bCs/>
          <w:sz w:val="28"/>
          <w:szCs w:val="28"/>
        </w:rPr>
        <w:t xml:space="preserve"> </w:t>
      </w:r>
      <w:r w:rsidRPr="00982FDA">
        <w:rPr>
          <w:rFonts w:ascii="Times New Roman" w:hAnsi="Times New Roman" w:cs="Times New Roman"/>
          <w:bCs/>
          <w:sz w:val="28"/>
          <w:szCs w:val="28"/>
        </w:rPr>
        <w:t>các</w:t>
      </w:r>
      <w:r>
        <w:rPr>
          <w:rFonts w:ascii="Times New Roman" w:hAnsi="Times New Roman" w:cs="Times New Roman"/>
          <w:bCs/>
          <w:sz w:val="28"/>
          <w:szCs w:val="28"/>
        </w:rPr>
        <w:t xml:space="preserve"> </w:t>
      </w:r>
      <w:r w:rsidRPr="00982FDA">
        <w:rPr>
          <w:rFonts w:ascii="Times New Roman" w:hAnsi="Times New Roman" w:cs="Times New Roman"/>
          <w:bCs/>
          <w:sz w:val="28"/>
          <w:szCs w:val="28"/>
        </w:rPr>
        <w:t>cơ</w:t>
      </w:r>
      <w:r>
        <w:rPr>
          <w:rFonts w:ascii="Times New Roman" w:hAnsi="Times New Roman" w:cs="Times New Roman"/>
          <w:bCs/>
          <w:sz w:val="28"/>
          <w:szCs w:val="28"/>
        </w:rPr>
        <w:t xml:space="preserve"> </w:t>
      </w:r>
      <w:r w:rsidRPr="00982FDA">
        <w:rPr>
          <w:rFonts w:ascii="Times New Roman" w:hAnsi="Times New Roman" w:cs="Times New Roman"/>
          <w:bCs/>
          <w:sz w:val="28"/>
          <w:szCs w:val="28"/>
        </w:rPr>
        <w:t>quan</w:t>
      </w:r>
      <w:r>
        <w:rPr>
          <w:rFonts w:ascii="Times New Roman" w:hAnsi="Times New Roman" w:cs="Times New Roman"/>
          <w:bCs/>
          <w:sz w:val="28"/>
          <w:szCs w:val="28"/>
        </w:rPr>
        <w:t xml:space="preserve"> </w:t>
      </w:r>
      <w:r w:rsidRPr="00982FDA">
        <w:rPr>
          <w:rFonts w:ascii="Times New Roman" w:hAnsi="Times New Roman" w:cs="Times New Roman"/>
          <w:bCs/>
          <w:sz w:val="28"/>
          <w:szCs w:val="28"/>
        </w:rPr>
        <w:t>Thanh</w:t>
      </w:r>
      <w:r>
        <w:rPr>
          <w:rFonts w:ascii="Times New Roman" w:hAnsi="Times New Roman" w:cs="Times New Roman"/>
          <w:bCs/>
          <w:sz w:val="28"/>
          <w:szCs w:val="28"/>
        </w:rPr>
        <w:t xml:space="preserve"> </w:t>
      </w:r>
      <w:r w:rsidRPr="00982FDA">
        <w:rPr>
          <w:rFonts w:ascii="Times New Roman" w:hAnsi="Times New Roman" w:cs="Times New Roman"/>
          <w:bCs/>
          <w:sz w:val="28"/>
          <w:szCs w:val="28"/>
        </w:rPr>
        <w:t>tra</w:t>
      </w:r>
      <w:r>
        <w:rPr>
          <w:rFonts w:ascii="Times New Roman" w:hAnsi="Times New Roman" w:cs="Times New Roman"/>
          <w:bCs/>
          <w:sz w:val="28"/>
          <w:szCs w:val="28"/>
        </w:rPr>
        <w:t xml:space="preserve"> </w:t>
      </w:r>
      <w:r w:rsidRPr="00982FDA">
        <w:rPr>
          <w:rFonts w:ascii="Times New Roman" w:hAnsi="Times New Roman" w:cs="Times New Roman"/>
          <w:bCs/>
          <w:sz w:val="28"/>
          <w:szCs w:val="28"/>
        </w:rPr>
        <w:t>đã</w:t>
      </w:r>
      <w:r>
        <w:rPr>
          <w:rFonts w:ascii="Times New Roman" w:hAnsi="Times New Roman" w:cs="Times New Roman"/>
          <w:bCs/>
          <w:sz w:val="28"/>
          <w:szCs w:val="28"/>
        </w:rPr>
        <w:t xml:space="preserve"> </w:t>
      </w:r>
      <w:r w:rsidRPr="00982FDA">
        <w:rPr>
          <w:rFonts w:ascii="Times New Roman" w:hAnsi="Times New Roman" w:cs="Times New Roman"/>
          <w:bCs/>
          <w:sz w:val="28"/>
          <w:szCs w:val="28"/>
          <w:lang w:val="en-US"/>
        </w:rPr>
        <w:t>chủ</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động</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rPr>
        <w:t>xây</w:t>
      </w:r>
      <w:r>
        <w:rPr>
          <w:rFonts w:ascii="Times New Roman" w:hAnsi="Times New Roman" w:cs="Times New Roman"/>
          <w:bCs/>
          <w:sz w:val="28"/>
          <w:szCs w:val="28"/>
        </w:rPr>
        <w:t xml:space="preserve"> </w:t>
      </w:r>
      <w:r w:rsidRPr="00982FDA">
        <w:rPr>
          <w:rFonts w:ascii="Times New Roman" w:hAnsi="Times New Roman" w:cs="Times New Roman"/>
          <w:bCs/>
          <w:sz w:val="28"/>
          <w:szCs w:val="28"/>
        </w:rPr>
        <w:t>dựng</w:t>
      </w:r>
      <w:r>
        <w:rPr>
          <w:rFonts w:ascii="Times New Roman" w:hAnsi="Times New Roman" w:cs="Times New Roman"/>
          <w:bCs/>
          <w:sz w:val="28"/>
          <w:szCs w:val="28"/>
        </w:rPr>
        <w:t xml:space="preserve"> </w:t>
      </w:r>
      <w:r w:rsidRPr="00982FDA">
        <w:rPr>
          <w:rFonts w:ascii="Times New Roman" w:hAnsi="Times New Roman" w:cs="Times New Roman"/>
          <w:bCs/>
          <w:sz w:val="28"/>
          <w:szCs w:val="28"/>
        </w:rPr>
        <w:t>kế</w:t>
      </w:r>
      <w:r>
        <w:rPr>
          <w:rFonts w:ascii="Times New Roman" w:hAnsi="Times New Roman" w:cs="Times New Roman"/>
          <w:bCs/>
          <w:sz w:val="28"/>
          <w:szCs w:val="28"/>
        </w:rPr>
        <w:t xml:space="preserve"> </w:t>
      </w:r>
      <w:r w:rsidRPr="00982FDA">
        <w:rPr>
          <w:rFonts w:ascii="Times New Roman" w:hAnsi="Times New Roman" w:cs="Times New Roman"/>
          <w:bCs/>
          <w:sz w:val="28"/>
          <w:szCs w:val="28"/>
        </w:rPr>
        <w:t>hoạch</w:t>
      </w:r>
      <w:r>
        <w:rPr>
          <w:rFonts w:ascii="Times New Roman" w:hAnsi="Times New Roman" w:cs="Times New Roman"/>
          <w:bCs/>
          <w:sz w:val="28"/>
          <w:szCs w:val="28"/>
        </w:rPr>
        <w:t xml:space="preserve"> </w:t>
      </w:r>
      <w:r w:rsidRPr="00982FDA">
        <w:rPr>
          <w:rFonts w:ascii="Times New Roman" w:hAnsi="Times New Roman" w:cs="Times New Roman"/>
          <w:bCs/>
          <w:sz w:val="28"/>
          <w:szCs w:val="28"/>
        </w:rPr>
        <w:t>thanh</w:t>
      </w:r>
      <w:r>
        <w:rPr>
          <w:rFonts w:ascii="Times New Roman" w:hAnsi="Times New Roman" w:cs="Times New Roman"/>
          <w:bCs/>
          <w:sz w:val="28"/>
          <w:szCs w:val="28"/>
        </w:rPr>
        <w:t xml:space="preserve"> </w:t>
      </w:r>
      <w:r w:rsidRPr="00982FDA">
        <w:rPr>
          <w:rFonts w:ascii="Times New Roman" w:hAnsi="Times New Roman" w:cs="Times New Roman"/>
          <w:bCs/>
          <w:sz w:val="28"/>
          <w:szCs w:val="28"/>
        </w:rPr>
        <w:t>tra</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theo</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đúng</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định</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hướng</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chương</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trình</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thanh</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tra,</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kế</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hoạch</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thanh</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tra</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của</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Thanh</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tra</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Chính</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phủ</w:t>
      </w:r>
      <w:r w:rsidRPr="00982FDA">
        <w:rPr>
          <w:rFonts w:ascii="Times New Roman" w:hAnsi="Times New Roman" w:cs="Times New Roman"/>
          <w:bCs/>
          <w:sz w:val="28"/>
          <w:szCs w:val="28"/>
        </w:rPr>
        <w:t>,</w:t>
      </w:r>
      <w:r>
        <w:rPr>
          <w:rFonts w:ascii="Times New Roman" w:hAnsi="Times New Roman" w:cs="Times New Roman"/>
          <w:bCs/>
          <w:sz w:val="28"/>
          <w:szCs w:val="28"/>
          <w:lang w:val="en-US"/>
        </w:rPr>
        <w:t xml:space="preserve"> </w:t>
      </w:r>
      <w:r w:rsidRPr="00982FDA">
        <w:rPr>
          <w:rFonts w:ascii="Times New Roman" w:hAnsi="Times New Roman" w:cs="Times New Roman"/>
          <w:bCs/>
          <w:sz w:val="28"/>
          <w:szCs w:val="28"/>
          <w:lang w:val="en-US"/>
        </w:rPr>
        <w:t>đến</w:t>
      </w:r>
      <w:r>
        <w:rPr>
          <w:rFonts w:ascii="Times New Roman" w:hAnsi="Times New Roman" w:cs="Times New Roman"/>
          <w:bCs/>
          <w:sz w:val="28"/>
          <w:szCs w:val="28"/>
          <w:lang w:val="en-US"/>
        </w:rPr>
        <w:t xml:space="preserve"> nay toàn ngành đã </w:t>
      </w:r>
      <w:r w:rsidRPr="0005172C">
        <w:rPr>
          <w:rFonts w:ascii="Times New Roman" w:hAnsi="Times New Roman" w:cs="Times New Roman"/>
          <w:bCs/>
          <w:sz w:val="28"/>
          <w:szCs w:val="28"/>
          <w:lang w:val="en-US"/>
        </w:rPr>
        <w:t>triển</w:t>
      </w:r>
      <w:r>
        <w:rPr>
          <w:rFonts w:ascii="Times New Roman" w:hAnsi="Times New Roman" w:cs="Times New Roman"/>
          <w:bCs/>
          <w:sz w:val="28"/>
          <w:szCs w:val="28"/>
          <w:lang w:val="en-US"/>
        </w:rPr>
        <w:t xml:space="preserve"> </w:t>
      </w:r>
      <w:r w:rsidRPr="0005172C">
        <w:rPr>
          <w:rFonts w:ascii="Times New Roman" w:hAnsi="Times New Roman" w:cs="Times New Roman"/>
          <w:bCs/>
          <w:sz w:val="28"/>
          <w:szCs w:val="28"/>
          <w:lang w:val="en-US"/>
        </w:rPr>
        <w:t>khai</w:t>
      </w:r>
      <w:r w:rsidR="00D55177">
        <w:rPr>
          <w:rFonts w:ascii="Times New Roman" w:hAnsi="Times New Roman" w:cs="Times New Roman"/>
          <w:bCs/>
          <w:sz w:val="28"/>
          <w:szCs w:val="28"/>
          <w:lang w:val="en-US"/>
        </w:rPr>
        <w:t xml:space="preserve"> 07/31</w:t>
      </w:r>
      <w:r>
        <w:rPr>
          <w:rFonts w:ascii="Times New Roman" w:hAnsi="Times New Roman" w:cs="Times New Roman"/>
          <w:bCs/>
          <w:sz w:val="28"/>
          <w:szCs w:val="28"/>
          <w:lang w:val="en-US"/>
        </w:rPr>
        <w:t xml:space="preserve"> </w:t>
      </w:r>
      <w:r w:rsidRPr="0005172C">
        <w:rPr>
          <w:rFonts w:ascii="Times New Roman" w:hAnsi="Times New Roman" w:cs="Times New Roman"/>
          <w:bCs/>
          <w:sz w:val="28"/>
          <w:szCs w:val="28"/>
          <w:lang w:val="en-US"/>
        </w:rPr>
        <w:t>cuộc</w:t>
      </w:r>
      <w:r>
        <w:rPr>
          <w:rFonts w:ascii="Times New Roman" w:hAnsi="Times New Roman" w:cs="Times New Roman"/>
          <w:bCs/>
          <w:sz w:val="28"/>
          <w:szCs w:val="28"/>
          <w:lang w:val="en-US"/>
        </w:rPr>
        <w:t xml:space="preserve"> </w:t>
      </w:r>
      <w:r w:rsidRPr="0005172C">
        <w:rPr>
          <w:rFonts w:ascii="Times New Roman" w:hAnsi="Times New Roman" w:cs="Times New Roman"/>
          <w:bCs/>
          <w:sz w:val="28"/>
          <w:szCs w:val="28"/>
          <w:lang w:val="en-US"/>
        </w:rPr>
        <w:t>thanh</w:t>
      </w:r>
      <w:r>
        <w:rPr>
          <w:rFonts w:ascii="Times New Roman" w:hAnsi="Times New Roman" w:cs="Times New Roman"/>
          <w:bCs/>
          <w:sz w:val="28"/>
          <w:szCs w:val="28"/>
          <w:lang w:val="en-US"/>
        </w:rPr>
        <w:t xml:space="preserve"> </w:t>
      </w:r>
      <w:r w:rsidRPr="0005172C">
        <w:rPr>
          <w:rFonts w:ascii="Times New Roman" w:hAnsi="Times New Roman" w:cs="Times New Roman"/>
          <w:bCs/>
          <w:sz w:val="28"/>
          <w:szCs w:val="28"/>
          <w:lang w:val="en-US"/>
        </w:rPr>
        <w:t>tra</w:t>
      </w:r>
      <w:r>
        <w:rPr>
          <w:rFonts w:ascii="Times New Roman" w:hAnsi="Times New Roman" w:cs="Times New Roman"/>
          <w:bCs/>
          <w:sz w:val="28"/>
          <w:szCs w:val="28"/>
          <w:lang w:val="en-US"/>
        </w:rPr>
        <w:t xml:space="preserve"> </w:t>
      </w:r>
      <w:r w:rsidRPr="0005172C">
        <w:rPr>
          <w:rFonts w:ascii="Times New Roman" w:hAnsi="Times New Roman" w:cs="Times New Roman"/>
          <w:bCs/>
          <w:sz w:val="28"/>
          <w:szCs w:val="28"/>
          <w:lang w:val="en-US"/>
        </w:rPr>
        <w:t>hành</w:t>
      </w:r>
      <w:r>
        <w:rPr>
          <w:rFonts w:ascii="Times New Roman" w:hAnsi="Times New Roman" w:cs="Times New Roman"/>
          <w:bCs/>
          <w:sz w:val="28"/>
          <w:szCs w:val="28"/>
          <w:lang w:val="en-US"/>
        </w:rPr>
        <w:t xml:space="preserve"> </w:t>
      </w:r>
      <w:r w:rsidRPr="0005172C">
        <w:rPr>
          <w:rFonts w:ascii="Times New Roman" w:hAnsi="Times New Roman" w:cs="Times New Roman"/>
          <w:bCs/>
          <w:sz w:val="28"/>
          <w:szCs w:val="28"/>
          <w:lang w:val="en-US"/>
        </w:rPr>
        <w:t>chí</w:t>
      </w:r>
      <w:r>
        <w:rPr>
          <w:rFonts w:ascii="Times New Roman" w:hAnsi="Times New Roman" w:cs="Times New Roman"/>
          <w:bCs/>
          <w:sz w:val="28"/>
          <w:szCs w:val="28"/>
          <w:lang w:val="en-US"/>
        </w:rPr>
        <w:t>n</w:t>
      </w:r>
      <w:r w:rsidR="00D55177">
        <w:rPr>
          <w:rFonts w:ascii="Times New Roman" w:hAnsi="Times New Roman" w:cs="Times New Roman"/>
          <w:bCs/>
          <w:sz w:val="28"/>
          <w:szCs w:val="28"/>
          <w:lang w:val="en-US"/>
        </w:rPr>
        <w:t>h theo kế hoạch đầu năm, đạt 23</w:t>
      </w:r>
      <w:r w:rsidRPr="0005172C">
        <w:rPr>
          <w:rFonts w:ascii="Times New Roman" w:hAnsi="Times New Roman" w:cs="Times New Roman"/>
          <w:bCs/>
          <w:sz w:val="28"/>
          <w:szCs w:val="28"/>
          <w:lang w:val="en-US"/>
        </w:rPr>
        <w:t>%</w:t>
      </w:r>
      <w:r>
        <w:rPr>
          <w:rFonts w:ascii="Times New Roman" w:hAnsi="Times New Roman" w:cs="Times New Roman"/>
          <w:bCs/>
          <w:sz w:val="28"/>
          <w:szCs w:val="28"/>
          <w:lang w:val="en-US"/>
        </w:rPr>
        <w:t xml:space="preserve"> </w:t>
      </w:r>
      <w:r w:rsidRPr="0005172C">
        <w:rPr>
          <w:rFonts w:ascii="Times New Roman" w:hAnsi="Times New Roman" w:cs="Times New Roman"/>
          <w:bCs/>
          <w:sz w:val="28"/>
          <w:szCs w:val="28"/>
          <w:lang w:val="en-US"/>
        </w:rPr>
        <w:t>và</w:t>
      </w:r>
      <w:r w:rsidR="007650E9">
        <w:rPr>
          <w:rFonts w:ascii="Times New Roman" w:hAnsi="Times New Roman" w:cs="Times New Roman"/>
          <w:bCs/>
          <w:sz w:val="28"/>
          <w:szCs w:val="28"/>
          <w:lang w:val="en-US"/>
        </w:rPr>
        <w:t xml:space="preserve"> 03</w:t>
      </w:r>
      <w:r>
        <w:rPr>
          <w:rFonts w:ascii="Times New Roman" w:hAnsi="Times New Roman" w:cs="Times New Roman"/>
          <w:bCs/>
          <w:sz w:val="28"/>
          <w:szCs w:val="28"/>
          <w:lang w:val="en-US"/>
        </w:rPr>
        <w:t xml:space="preserve"> </w:t>
      </w:r>
      <w:r w:rsidRPr="0005172C">
        <w:rPr>
          <w:rFonts w:ascii="Times New Roman" w:hAnsi="Times New Roman" w:cs="Times New Roman"/>
          <w:bCs/>
          <w:sz w:val="28"/>
          <w:szCs w:val="28"/>
          <w:lang w:val="en-US"/>
        </w:rPr>
        <w:t>cuộc</w:t>
      </w:r>
      <w:r>
        <w:rPr>
          <w:rFonts w:ascii="Times New Roman" w:hAnsi="Times New Roman" w:cs="Times New Roman"/>
          <w:bCs/>
          <w:sz w:val="28"/>
          <w:szCs w:val="28"/>
          <w:lang w:val="en-US"/>
        </w:rPr>
        <w:t xml:space="preserve"> </w:t>
      </w:r>
      <w:r w:rsidRPr="0005172C">
        <w:rPr>
          <w:rFonts w:ascii="Times New Roman" w:hAnsi="Times New Roman" w:cs="Times New Roman"/>
          <w:bCs/>
          <w:sz w:val="28"/>
          <w:szCs w:val="28"/>
          <w:lang w:val="en-US"/>
        </w:rPr>
        <w:t>thanh</w:t>
      </w:r>
      <w:r>
        <w:rPr>
          <w:rFonts w:ascii="Times New Roman" w:hAnsi="Times New Roman" w:cs="Times New Roman"/>
          <w:bCs/>
          <w:sz w:val="28"/>
          <w:szCs w:val="28"/>
          <w:lang w:val="en-US"/>
        </w:rPr>
        <w:t xml:space="preserve"> </w:t>
      </w:r>
      <w:r w:rsidRPr="0005172C">
        <w:rPr>
          <w:rFonts w:ascii="Times New Roman" w:hAnsi="Times New Roman" w:cs="Times New Roman"/>
          <w:bCs/>
          <w:sz w:val="28"/>
          <w:szCs w:val="28"/>
          <w:lang w:val="en-US"/>
        </w:rPr>
        <w:t>tra</w:t>
      </w:r>
      <w:r>
        <w:rPr>
          <w:rFonts w:ascii="Times New Roman" w:hAnsi="Times New Roman" w:cs="Times New Roman"/>
          <w:bCs/>
          <w:sz w:val="28"/>
          <w:szCs w:val="28"/>
          <w:lang w:val="en-US"/>
        </w:rPr>
        <w:t xml:space="preserve"> </w:t>
      </w:r>
      <w:r w:rsidRPr="0005172C">
        <w:rPr>
          <w:rFonts w:ascii="Times New Roman" w:hAnsi="Times New Roman" w:cs="Times New Roman"/>
          <w:bCs/>
          <w:sz w:val="28"/>
          <w:szCs w:val="28"/>
          <w:lang w:val="en-US"/>
        </w:rPr>
        <w:t>đột</w:t>
      </w:r>
      <w:r>
        <w:rPr>
          <w:rFonts w:ascii="Times New Roman" w:hAnsi="Times New Roman" w:cs="Times New Roman"/>
          <w:bCs/>
          <w:sz w:val="28"/>
          <w:szCs w:val="28"/>
          <w:lang w:val="en-US"/>
        </w:rPr>
        <w:t xml:space="preserve"> </w:t>
      </w:r>
      <w:r w:rsidRPr="0005172C">
        <w:rPr>
          <w:rFonts w:ascii="Times New Roman" w:hAnsi="Times New Roman" w:cs="Times New Roman"/>
          <w:bCs/>
          <w:sz w:val="28"/>
          <w:szCs w:val="28"/>
          <w:lang w:val="en-US"/>
        </w:rPr>
        <w:t>xuất;</w:t>
      </w:r>
      <w:r>
        <w:rPr>
          <w:rFonts w:ascii="Times New Roman" w:hAnsi="Times New Roman" w:cs="Times New Roman"/>
          <w:bCs/>
          <w:sz w:val="28"/>
          <w:szCs w:val="28"/>
          <w:lang w:val="en-US"/>
        </w:rPr>
        <w:t xml:space="preserve"> t</w:t>
      </w:r>
      <w:r w:rsidRPr="0096046B">
        <w:rPr>
          <w:rFonts w:ascii="Times New Roman" w:hAnsi="Times New Roman" w:cs="Times New Roman"/>
          <w:bCs/>
          <w:sz w:val="28"/>
          <w:szCs w:val="28"/>
          <w:lang w:val="en-US"/>
        </w:rPr>
        <w:t>rong</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xây</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dựng</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kế</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hoạch</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thanh</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tra,</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kiểm</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tra</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các</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tổ</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chức</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thanh</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tra</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đã</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chủ</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động</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rà</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soát</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xử</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lý,</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chồng</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chéo,</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trùng</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lắp</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trong</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thanh</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tra</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nên</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không</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xảy</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ra</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việc</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thanh</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tra,</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kiểm</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tra</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quá</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01</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lần/năm</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đối</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với</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01</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doanh</w:t>
      </w:r>
      <w:r>
        <w:rPr>
          <w:rFonts w:ascii="Times New Roman" w:hAnsi="Times New Roman" w:cs="Times New Roman"/>
          <w:bCs/>
          <w:sz w:val="28"/>
          <w:szCs w:val="28"/>
          <w:lang w:val="en-US"/>
        </w:rPr>
        <w:t xml:space="preserve"> </w:t>
      </w:r>
      <w:r w:rsidRPr="0096046B">
        <w:rPr>
          <w:rFonts w:ascii="Times New Roman" w:hAnsi="Times New Roman" w:cs="Times New Roman"/>
          <w:bCs/>
          <w:sz w:val="28"/>
          <w:szCs w:val="28"/>
          <w:lang w:val="en-US"/>
        </w:rPr>
        <w:t>nghiệp</w:t>
      </w:r>
      <w:r w:rsidRPr="00982FDA">
        <w:rPr>
          <w:rFonts w:ascii="Times New Roman" w:hAnsi="Times New Roman" w:cs="Times New Roman"/>
          <w:bCs/>
          <w:color w:val="000000" w:themeColor="text1"/>
          <w:sz w:val="28"/>
          <w:szCs w:val="28"/>
        </w:rPr>
        <w:t>.</w:t>
      </w:r>
      <w:r>
        <w:rPr>
          <w:rFonts w:ascii="Times New Roman" w:hAnsi="Times New Roman" w:cs="Times New Roman"/>
          <w:bCs/>
          <w:color w:val="000000" w:themeColor="text1"/>
          <w:sz w:val="28"/>
          <w:szCs w:val="28"/>
        </w:rPr>
        <w:t xml:space="preserve"> </w:t>
      </w:r>
      <w:r w:rsidRPr="00982FDA">
        <w:rPr>
          <w:rFonts w:ascii="Times New Roman" w:hAnsi="Times New Roman" w:cs="Times New Roman"/>
          <w:bCs/>
          <w:spacing w:val="-2"/>
          <w:sz w:val="28"/>
          <w:szCs w:val="28"/>
        </w:rPr>
        <w:t>Công</w:t>
      </w:r>
      <w:r>
        <w:rPr>
          <w:rFonts w:ascii="Times New Roman" w:hAnsi="Times New Roman" w:cs="Times New Roman"/>
          <w:bCs/>
          <w:spacing w:val="-2"/>
          <w:sz w:val="28"/>
          <w:szCs w:val="28"/>
        </w:rPr>
        <w:t xml:space="preserve"> </w:t>
      </w:r>
      <w:r w:rsidRPr="00982FDA">
        <w:rPr>
          <w:rFonts w:ascii="Times New Roman" w:hAnsi="Times New Roman" w:cs="Times New Roman"/>
          <w:bCs/>
          <w:spacing w:val="-2"/>
          <w:sz w:val="28"/>
          <w:szCs w:val="28"/>
        </w:rPr>
        <w:t>tác</w:t>
      </w:r>
      <w:r>
        <w:rPr>
          <w:rFonts w:ascii="Times New Roman" w:hAnsi="Times New Roman" w:cs="Times New Roman"/>
          <w:bCs/>
          <w:spacing w:val="-2"/>
          <w:sz w:val="28"/>
          <w:szCs w:val="28"/>
        </w:rPr>
        <w:t xml:space="preserve"> </w:t>
      </w:r>
      <w:r w:rsidRPr="00982FDA">
        <w:rPr>
          <w:rFonts w:ascii="Times New Roman" w:hAnsi="Times New Roman" w:cs="Times New Roman"/>
          <w:bCs/>
          <w:spacing w:val="-2"/>
          <w:sz w:val="28"/>
          <w:szCs w:val="28"/>
        </w:rPr>
        <w:t>giám</w:t>
      </w:r>
      <w:r>
        <w:rPr>
          <w:rFonts w:ascii="Times New Roman" w:hAnsi="Times New Roman" w:cs="Times New Roman"/>
          <w:bCs/>
          <w:spacing w:val="-2"/>
          <w:sz w:val="28"/>
          <w:szCs w:val="28"/>
        </w:rPr>
        <w:t xml:space="preserve"> </w:t>
      </w:r>
      <w:r w:rsidRPr="00982FDA">
        <w:rPr>
          <w:rFonts w:ascii="Times New Roman" w:hAnsi="Times New Roman" w:cs="Times New Roman"/>
          <w:bCs/>
          <w:spacing w:val="-2"/>
          <w:sz w:val="28"/>
          <w:szCs w:val="28"/>
        </w:rPr>
        <w:t>sát</w:t>
      </w:r>
      <w:r>
        <w:rPr>
          <w:rFonts w:ascii="Times New Roman" w:hAnsi="Times New Roman" w:cs="Times New Roman"/>
          <w:bCs/>
          <w:spacing w:val="-2"/>
          <w:sz w:val="28"/>
          <w:szCs w:val="28"/>
        </w:rPr>
        <w:t xml:space="preserve"> </w:t>
      </w:r>
      <w:r w:rsidRPr="00982FDA">
        <w:rPr>
          <w:rFonts w:ascii="Times New Roman" w:hAnsi="Times New Roman" w:cs="Times New Roman"/>
          <w:bCs/>
          <w:spacing w:val="-2"/>
          <w:sz w:val="28"/>
          <w:szCs w:val="28"/>
        </w:rPr>
        <w:t>hoạt</w:t>
      </w:r>
      <w:r>
        <w:rPr>
          <w:rFonts w:ascii="Times New Roman" w:hAnsi="Times New Roman" w:cs="Times New Roman"/>
          <w:bCs/>
          <w:spacing w:val="-2"/>
          <w:sz w:val="28"/>
          <w:szCs w:val="28"/>
        </w:rPr>
        <w:t xml:space="preserve"> </w:t>
      </w:r>
      <w:r w:rsidRPr="00982FDA">
        <w:rPr>
          <w:rFonts w:ascii="Times New Roman" w:hAnsi="Times New Roman" w:cs="Times New Roman"/>
          <w:bCs/>
          <w:spacing w:val="-2"/>
          <w:sz w:val="28"/>
          <w:szCs w:val="28"/>
        </w:rPr>
        <w:t>động</w:t>
      </w:r>
      <w:r>
        <w:rPr>
          <w:rFonts w:ascii="Times New Roman" w:hAnsi="Times New Roman" w:cs="Times New Roman"/>
          <w:bCs/>
          <w:spacing w:val="-2"/>
          <w:sz w:val="28"/>
          <w:szCs w:val="28"/>
        </w:rPr>
        <w:t xml:space="preserve"> </w:t>
      </w:r>
      <w:r w:rsidRPr="00982FDA">
        <w:rPr>
          <w:rFonts w:ascii="Times New Roman" w:hAnsi="Times New Roman" w:cs="Times New Roman"/>
          <w:bCs/>
          <w:spacing w:val="-2"/>
          <w:sz w:val="28"/>
          <w:szCs w:val="28"/>
        </w:rPr>
        <w:t>đoàn</w:t>
      </w:r>
      <w:r>
        <w:rPr>
          <w:rFonts w:ascii="Times New Roman" w:hAnsi="Times New Roman" w:cs="Times New Roman"/>
          <w:bCs/>
          <w:spacing w:val="-2"/>
          <w:sz w:val="28"/>
          <w:szCs w:val="28"/>
        </w:rPr>
        <w:t xml:space="preserve"> </w:t>
      </w:r>
      <w:r w:rsidRPr="00982FDA">
        <w:rPr>
          <w:rFonts w:ascii="Times New Roman" w:hAnsi="Times New Roman" w:cs="Times New Roman"/>
          <w:bCs/>
          <w:spacing w:val="-2"/>
          <w:sz w:val="28"/>
          <w:szCs w:val="28"/>
        </w:rPr>
        <w:t>thanh</w:t>
      </w:r>
      <w:r>
        <w:rPr>
          <w:rFonts w:ascii="Times New Roman" w:hAnsi="Times New Roman" w:cs="Times New Roman"/>
          <w:bCs/>
          <w:spacing w:val="-2"/>
          <w:sz w:val="28"/>
          <w:szCs w:val="28"/>
        </w:rPr>
        <w:t xml:space="preserve"> </w:t>
      </w:r>
      <w:r w:rsidRPr="00982FDA">
        <w:rPr>
          <w:rFonts w:ascii="Times New Roman" w:hAnsi="Times New Roman" w:cs="Times New Roman"/>
          <w:bCs/>
          <w:spacing w:val="-2"/>
          <w:sz w:val="28"/>
          <w:szCs w:val="28"/>
        </w:rPr>
        <w:t>tra,</w:t>
      </w:r>
      <w:r>
        <w:rPr>
          <w:rFonts w:ascii="Times New Roman" w:hAnsi="Times New Roman" w:cs="Times New Roman"/>
          <w:bCs/>
          <w:spacing w:val="-2"/>
          <w:sz w:val="28"/>
          <w:szCs w:val="28"/>
        </w:rPr>
        <w:t xml:space="preserve"> </w:t>
      </w:r>
      <w:r w:rsidRPr="00982FDA">
        <w:rPr>
          <w:rFonts w:ascii="Times New Roman" w:hAnsi="Times New Roman" w:cs="Times New Roman"/>
          <w:bCs/>
          <w:spacing w:val="-2"/>
          <w:sz w:val="28"/>
          <w:szCs w:val="28"/>
        </w:rPr>
        <w:t>đôn</w:t>
      </w:r>
      <w:r>
        <w:rPr>
          <w:rFonts w:ascii="Times New Roman" w:hAnsi="Times New Roman" w:cs="Times New Roman"/>
          <w:bCs/>
          <w:spacing w:val="-2"/>
          <w:sz w:val="28"/>
          <w:szCs w:val="28"/>
        </w:rPr>
        <w:t xml:space="preserve"> </w:t>
      </w:r>
      <w:r w:rsidRPr="00982FDA">
        <w:rPr>
          <w:rFonts w:ascii="Times New Roman" w:hAnsi="Times New Roman" w:cs="Times New Roman"/>
          <w:bCs/>
          <w:spacing w:val="-2"/>
          <w:sz w:val="28"/>
          <w:szCs w:val="28"/>
        </w:rPr>
        <w:t>đốc</w:t>
      </w:r>
      <w:r>
        <w:rPr>
          <w:rFonts w:ascii="Times New Roman" w:hAnsi="Times New Roman" w:cs="Times New Roman"/>
          <w:bCs/>
          <w:spacing w:val="-2"/>
          <w:sz w:val="28"/>
          <w:szCs w:val="28"/>
        </w:rPr>
        <w:t xml:space="preserve"> </w:t>
      </w:r>
      <w:r w:rsidRPr="00982FDA">
        <w:rPr>
          <w:rFonts w:ascii="Times New Roman" w:hAnsi="Times New Roman" w:cs="Times New Roman"/>
          <w:bCs/>
          <w:spacing w:val="-2"/>
          <w:sz w:val="28"/>
          <w:szCs w:val="28"/>
        </w:rPr>
        <w:t>xử</w:t>
      </w:r>
      <w:r>
        <w:rPr>
          <w:rFonts w:ascii="Times New Roman" w:hAnsi="Times New Roman" w:cs="Times New Roman"/>
          <w:bCs/>
          <w:spacing w:val="-2"/>
          <w:sz w:val="28"/>
          <w:szCs w:val="28"/>
        </w:rPr>
        <w:t xml:space="preserve"> </w:t>
      </w:r>
      <w:r w:rsidRPr="00982FDA">
        <w:rPr>
          <w:rFonts w:ascii="Times New Roman" w:hAnsi="Times New Roman" w:cs="Times New Roman"/>
          <w:bCs/>
          <w:spacing w:val="-2"/>
          <w:sz w:val="28"/>
          <w:szCs w:val="28"/>
        </w:rPr>
        <w:t>lý</w:t>
      </w:r>
      <w:r>
        <w:rPr>
          <w:rFonts w:ascii="Times New Roman" w:hAnsi="Times New Roman" w:cs="Times New Roman"/>
          <w:bCs/>
          <w:spacing w:val="-2"/>
          <w:sz w:val="28"/>
          <w:szCs w:val="28"/>
        </w:rPr>
        <w:t xml:space="preserve"> </w:t>
      </w:r>
      <w:r w:rsidRPr="00982FDA">
        <w:rPr>
          <w:rFonts w:ascii="Times New Roman" w:hAnsi="Times New Roman" w:cs="Times New Roman"/>
          <w:bCs/>
          <w:spacing w:val="-2"/>
          <w:sz w:val="28"/>
          <w:szCs w:val="28"/>
        </w:rPr>
        <w:t>sau</w:t>
      </w:r>
      <w:r>
        <w:rPr>
          <w:rFonts w:ascii="Times New Roman" w:hAnsi="Times New Roman" w:cs="Times New Roman"/>
          <w:bCs/>
          <w:spacing w:val="-2"/>
          <w:sz w:val="28"/>
          <w:szCs w:val="28"/>
        </w:rPr>
        <w:t xml:space="preserve"> </w:t>
      </w:r>
      <w:r w:rsidRPr="00982FDA">
        <w:rPr>
          <w:rFonts w:ascii="Times New Roman" w:hAnsi="Times New Roman" w:cs="Times New Roman"/>
          <w:bCs/>
          <w:spacing w:val="-2"/>
          <w:sz w:val="28"/>
          <w:szCs w:val="28"/>
        </w:rPr>
        <w:t>thanh</w:t>
      </w:r>
      <w:r>
        <w:rPr>
          <w:rFonts w:ascii="Times New Roman" w:hAnsi="Times New Roman" w:cs="Times New Roman"/>
          <w:bCs/>
          <w:spacing w:val="-2"/>
          <w:sz w:val="28"/>
          <w:szCs w:val="28"/>
        </w:rPr>
        <w:t xml:space="preserve"> </w:t>
      </w:r>
      <w:r w:rsidRPr="00982FDA">
        <w:rPr>
          <w:rFonts w:ascii="Times New Roman" w:hAnsi="Times New Roman" w:cs="Times New Roman"/>
          <w:bCs/>
          <w:spacing w:val="-2"/>
          <w:sz w:val="28"/>
          <w:szCs w:val="28"/>
        </w:rPr>
        <w:t>tra</w:t>
      </w:r>
      <w:r>
        <w:rPr>
          <w:rFonts w:ascii="Times New Roman" w:hAnsi="Times New Roman" w:cs="Times New Roman"/>
          <w:bCs/>
          <w:spacing w:val="-2"/>
          <w:sz w:val="28"/>
          <w:szCs w:val="28"/>
        </w:rPr>
        <w:t xml:space="preserve"> </w:t>
      </w:r>
      <w:r w:rsidRPr="00982FDA">
        <w:rPr>
          <w:rFonts w:ascii="Times New Roman" w:hAnsi="Times New Roman" w:cs="Times New Roman"/>
          <w:bCs/>
          <w:spacing w:val="-2"/>
          <w:sz w:val="28"/>
          <w:szCs w:val="28"/>
        </w:rPr>
        <w:t>được</w:t>
      </w:r>
      <w:r>
        <w:rPr>
          <w:rFonts w:ascii="Times New Roman" w:hAnsi="Times New Roman" w:cs="Times New Roman"/>
          <w:bCs/>
          <w:spacing w:val="-2"/>
          <w:sz w:val="28"/>
          <w:szCs w:val="28"/>
        </w:rPr>
        <w:t xml:space="preserve"> </w:t>
      </w:r>
      <w:r w:rsidRPr="00982FDA">
        <w:rPr>
          <w:rFonts w:ascii="Times New Roman" w:hAnsi="Times New Roman" w:cs="Times New Roman"/>
          <w:bCs/>
          <w:spacing w:val="-2"/>
          <w:sz w:val="28"/>
          <w:szCs w:val="28"/>
        </w:rPr>
        <w:t>chú</w:t>
      </w:r>
      <w:r>
        <w:rPr>
          <w:rFonts w:ascii="Times New Roman" w:hAnsi="Times New Roman" w:cs="Times New Roman"/>
          <w:bCs/>
          <w:spacing w:val="-2"/>
          <w:sz w:val="28"/>
          <w:szCs w:val="28"/>
        </w:rPr>
        <w:t xml:space="preserve"> </w:t>
      </w:r>
      <w:r w:rsidRPr="00982FDA">
        <w:rPr>
          <w:rFonts w:ascii="Times New Roman" w:hAnsi="Times New Roman" w:cs="Times New Roman"/>
          <w:bCs/>
          <w:spacing w:val="-2"/>
          <w:sz w:val="28"/>
          <w:szCs w:val="28"/>
        </w:rPr>
        <w:t>trọng</w:t>
      </w:r>
      <w:r>
        <w:rPr>
          <w:rFonts w:ascii="Times New Roman" w:hAnsi="Times New Roman" w:cs="Times New Roman"/>
          <w:bCs/>
          <w:spacing w:val="-2"/>
          <w:sz w:val="28"/>
          <w:szCs w:val="28"/>
          <w:lang w:val="en-US"/>
        </w:rPr>
        <w:t xml:space="preserve"> </w:t>
      </w:r>
      <w:r w:rsidRPr="00982FDA">
        <w:rPr>
          <w:rFonts w:ascii="Times New Roman" w:hAnsi="Times New Roman" w:cs="Times New Roman"/>
          <w:bCs/>
          <w:color w:val="auto"/>
          <w:spacing w:val="-2"/>
          <w:sz w:val="28"/>
          <w:szCs w:val="28"/>
          <w:lang w:val="en-US"/>
        </w:rPr>
        <w:t>có</w:t>
      </w:r>
      <w:r>
        <w:rPr>
          <w:rFonts w:ascii="Times New Roman" w:hAnsi="Times New Roman" w:cs="Times New Roman"/>
          <w:bCs/>
          <w:color w:val="auto"/>
          <w:spacing w:val="-2"/>
          <w:sz w:val="28"/>
          <w:szCs w:val="28"/>
          <w:lang w:val="en-US"/>
        </w:rPr>
        <w:t xml:space="preserve"> </w:t>
      </w:r>
      <w:r w:rsidRPr="00982FDA">
        <w:rPr>
          <w:rFonts w:ascii="Times New Roman" w:hAnsi="Times New Roman" w:cs="Times New Roman"/>
          <w:bCs/>
          <w:color w:val="auto"/>
          <w:spacing w:val="-2"/>
          <w:sz w:val="28"/>
          <w:szCs w:val="28"/>
          <w:lang w:val="en-US"/>
        </w:rPr>
        <w:t>chuyển</w:t>
      </w:r>
      <w:r>
        <w:rPr>
          <w:rFonts w:ascii="Times New Roman" w:hAnsi="Times New Roman" w:cs="Times New Roman"/>
          <w:bCs/>
          <w:color w:val="auto"/>
          <w:spacing w:val="-2"/>
          <w:sz w:val="28"/>
          <w:szCs w:val="28"/>
          <w:lang w:val="en-US"/>
        </w:rPr>
        <w:t xml:space="preserve"> </w:t>
      </w:r>
      <w:r w:rsidRPr="00982FDA">
        <w:rPr>
          <w:rFonts w:ascii="Times New Roman" w:hAnsi="Times New Roman" w:cs="Times New Roman"/>
          <w:bCs/>
          <w:color w:val="auto"/>
          <w:spacing w:val="-2"/>
          <w:sz w:val="28"/>
          <w:szCs w:val="28"/>
          <w:lang w:val="en-US"/>
        </w:rPr>
        <w:t>biến</w:t>
      </w:r>
      <w:r>
        <w:rPr>
          <w:rFonts w:ascii="Times New Roman" w:hAnsi="Times New Roman" w:cs="Times New Roman"/>
          <w:bCs/>
          <w:color w:val="auto"/>
          <w:spacing w:val="-2"/>
          <w:sz w:val="28"/>
          <w:szCs w:val="28"/>
          <w:lang w:val="en-US"/>
        </w:rPr>
        <w:t xml:space="preserve"> </w:t>
      </w:r>
      <w:r w:rsidRPr="00982FDA">
        <w:rPr>
          <w:rFonts w:ascii="Times New Roman" w:hAnsi="Times New Roman" w:cs="Times New Roman"/>
          <w:bCs/>
          <w:color w:val="auto"/>
          <w:spacing w:val="-2"/>
          <w:sz w:val="28"/>
          <w:szCs w:val="28"/>
          <w:lang w:val="en-US"/>
        </w:rPr>
        <w:t>rõ</w:t>
      </w:r>
      <w:r>
        <w:rPr>
          <w:rFonts w:ascii="Times New Roman" w:hAnsi="Times New Roman" w:cs="Times New Roman"/>
          <w:bCs/>
          <w:color w:val="auto"/>
          <w:spacing w:val="-2"/>
          <w:sz w:val="28"/>
          <w:szCs w:val="28"/>
          <w:lang w:val="en-US"/>
        </w:rPr>
        <w:t xml:space="preserve"> </w:t>
      </w:r>
      <w:r w:rsidRPr="00982FDA">
        <w:rPr>
          <w:rFonts w:ascii="Times New Roman" w:hAnsi="Times New Roman" w:cs="Times New Roman"/>
          <w:bCs/>
          <w:color w:val="auto"/>
          <w:spacing w:val="-2"/>
          <w:sz w:val="28"/>
          <w:szCs w:val="28"/>
          <w:lang w:val="en-US"/>
        </w:rPr>
        <w:t>nét</w:t>
      </w:r>
      <w:r w:rsidRPr="00982FDA">
        <w:rPr>
          <w:rFonts w:ascii="Times New Roman" w:hAnsi="Times New Roman" w:cs="Times New Roman"/>
          <w:bCs/>
          <w:color w:val="auto"/>
          <w:spacing w:val="-2"/>
          <w:sz w:val="28"/>
          <w:szCs w:val="28"/>
        </w:rPr>
        <w:t>.</w:t>
      </w:r>
    </w:p>
    <w:p w:rsidR="00CA3AEA" w:rsidRPr="00982FDA" w:rsidRDefault="00CA3AEA" w:rsidP="000B798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360"/>
          <w:tab w:val="left" w:pos="9498"/>
          <w:tab w:val="left" w:pos="10080"/>
          <w:tab w:val="left" w:pos="10800"/>
          <w:tab w:val="left" w:pos="11520"/>
          <w:tab w:val="left" w:pos="12240"/>
          <w:tab w:val="left" w:pos="12960"/>
          <w:tab w:val="left" w:pos="13680"/>
          <w:tab w:val="left" w:pos="14400"/>
        </w:tabs>
        <w:spacing w:before="40"/>
        <w:ind w:firstLine="567"/>
        <w:jc w:val="both"/>
        <w:rPr>
          <w:rFonts w:ascii="Times New Roman" w:hAnsi="Times New Roman" w:cs="Times New Roman"/>
          <w:color w:val="auto"/>
          <w:spacing w:val="-6"/>
          <w:sz w:val="28"/>
          <w:szCs w:val="28"/>
          <w:lang w:val="de-DE"/>
        </w:rPr>
      </w:pPr>
      <w:r w:rsidRPr="00982FDA">
        <w:rPr>
          <w:rFonts w:ascii="Times New Roman" w:hAnsi="Times New Roman" w:cs="Times New Roman"/>
          <w:color w:val="auto"/>
          <w:spacing w:val="-6"/>
          <w:sz w:val="28"/>
          <w:szCs w:val="28"/>
          <w:lang w:val="de-DE"/>
        </w:rPr>
        <w:t>Tuy</w:t>
      </w:r>
      <w:r>
        <w:rPr>
          <w:rFonts w:ascii="Times New Roman" w:hAnsi="Times New Roman" w:cs="Times New Roman"/>
          <w:color w:val="auto"/>
          <w:spacing w:val="-6"/>
          <w:sz w:val="28"/>
          <w:szCs w:val="28"/>
          <w:lang w:val="de-DE"/>
        </w:rPr>
        <w:t xml:space="preserve"> </w:t>
      </w:r>
      <w:r w:rsidRPr="00982FDA">
        <w:rPr>
          <w:rFonts w:ascii="Times New Roman" w:hAnsi="Times New Roman" w:cs="Times New Roman"/>
          <w:color w:val="auto"/>
          <w:spacing w:val="-6"/>
          <w:sz w:val="28"/>
          <w:szCs w:val="28"/>
          <w:lang w:val="de-DE"/>
        </w:rPr>
        <w:t>nhiên,</w:t>
      </w:r>
      <w:r>
        <w:rPr>
          <w:rFonts w:ascii="Times New Roman" w:hAnsi="Times New Roman" w:cs="Times New Roman"/>
          <w:color w:val="auto"/>
          <w:spacing w:val="-6"/>
          <w:sz w:val="28"/>
          <w:szCs w:val="28"/>
          <w:lang w:val="de-DE"/>
        </w:rPr>
        <w:t xml:space="preserve"> </w:t>
      </w:r>
      <w:r w:rsidR="007650E9" w:rsidRPr="007650E9">
        <w:rPr>
          <w:rFonts w:ascii="Times New Roman" w:hAnsi="Times New Roman" w:cs="Times New Roman"/>
          <w:bCs/>
          <w:iCs/>
          <w:color w:val="auto"/>
          <w:spacing w:val="-6"/>
          <w:sz w:val="28"/>
          <w:szCs w:val="28"/>
          <w:lang w:val="nl-NL"/>
        </w:rPr>
        <w:t xml:space="preserve">báo cáo kết quả kiểm tra một số đoàn thanh tra còn chậm; tại cấp huyện một số kết luận thanh tra thể hiện </w:t>
      </w:r>
      <w:r w:rsidR="007650E9" w:rsidRPr="007650E9">
        <w:rPr>
          <w:rFonts w:ascii="Times New Roman" w:hAnsi="Times New Roman" w:cs="Times New Roman"/>
          <w:bCs/>
          <w:iCs/>
          <w:color w:val="auto"/>
          <w:spacing w:val="-6"/>
          <w:sz w:val="28"/>
          <w:szCs w:val="28"/>
        </w:rPr>
        <w:t xml:space="preserve">thời hạn thanh tra, báo cáo kết quả thanh tra không đúng thời hạn quy định; thể thức </w:t>
      </w:r>
      <w:r w:rsidR="007650E9" w:rsidRPr="007650E9">
        <w:rPr>
          <w:rFonts w:ascii="Times New Roman" w:hAnsi="Times New Roman" w:cs="Times New Roman"/>
          <w:bCs/>
          <w:iCs/>
          <w:color w:val="auto"/>
          <w:spacing w:val="-6"/>
          <w:sz w:val="28"/>
          <w:szCs w:val="28"/>
          <w:lang w:val="en-US"/>
        </w:rPr>
        <w:t xml:space="preserve">chưa đúng </w:t>
      </w:r>
      <w:r w:rsidR="007650E9" w:rsidRPr="007650E9">
        <w:rPr>
          <w:rFonts w:ascii="Times New Roman" w:hAnsi="Times New Roman" w:cs="Times New Roman"/>
          <w:bCs/>
          <w:iCs/>
          <w:color w:val="auto"/>
          <w:spacing w:val="-6"/>
          <w:sz w:val="28"/>
          <w:szCs w:val="28"/>
        </w:rPr>
        <w:t>theo Thông tư số 06/2021/TT-TTCP</w:t>
      </w:r>
      <w:r w:rsidR="007650E9" w:rsidRPr="007650E9">
        <w:rPr>
          <w:rFonts w:ascii="Times New Roman" w:hAnsi="Times New Roman" w:cs="Times New Roman"/>
          <w:bCs/>
          <w:iCs/>
          <w:color w:val="auto"/>
          <w:spacing w:val="-6"/>
          <w:sz w:val="28"/>
          <w:szCs w:val="28"/>
          <w:lang w:val="en-US"/>
        </w:rPr>
        <w:t>, đánh giá một số nội dung chưa đảm bảo, phù hợp</w:t>
      </w:r>
      <w:r>
        <w:rPr>
          <w:rFonts w:ascii="Times New Roman" w:hAnsi="Times New Roman" w:cs="Times New Roman"/>
          <w:color w:val="auto"/>
          <w:spacing w:val="-6"/>
          <w:sz w:val="28"/>
          <w:szCs w:val="28"/>
          <w:lang w:val="en-US"/>
        </w:rPr>
        <w:t>.</w:t>
      </w:r>
    </w:p>
    <w:p w:rsidR="00CA3AEA" w:rsidRPr="00982FDA" w:rsidRDefault="00CA3AEA" w:rsidP="000B7986">
      <w:pPr>
        <w:pStyle w:val="BodyTextIndent"/>
        <w:spacing w:before="40" w:after="0"/>
        <w:ind w:left="0" w:firstLine="567"/>
        <w:jc w:val="both"/>
        <w:rPr>
          <w:rFonts w:ascii="Times New Roman" w:hAnsi="Times New Roman" w:cs="Times New Roman"/>
          <w:bCs/>
          <w:spacing w:val="-2"/>
          <w:sz w:val="28"/>
          <w:szCs w:val="28"/>
          <w:lang w:val="en-US"/>
        </w:rPr>
      </w:pPr>
      <w:r w:rsidRPr="00982FDA">
        <w:rPr>
          <w:rStyle w:val="BodyTextChar1"/>
          <w:color w:val="auto"/>
          <w:sz w:val="28"/>
          <w:szCs w:val="28"/>
          <w:lang w:val="en-US"/>
        </w:rPr>
        <w:t>(2)</w:t>
      </w:r>
      <w:r>
        <w:rPr>
          <w:rStyle w:val="BodyTextChar1"/>
          <w:color w:val="auto"/>
          <w:sz w:val="28"/>
          <w:szCs w:val="28"/>
          <w:lang w:val="en-US"/>
        </w:rPr>
        <w:t xml:space="preserve"> </w:t>
      </w:r>
      <w:r w:rsidRPr="00982FDA">
        <w:rPr>
          <w:rStyle w:val="BodyTextChar1"/>
          <w:color w:val="auto"/>
          <w:sz w:val="28"/>
          <w:szCs w:val="28"/>
        </w:rPr>
        <w:t>Về</w:t>
      </w:r>
      <w:r>
        <w:rPr>
          <w:rStyle w:val="BodyTextChar1"/>
          <w:color w:val="auto"/>
          <w:sz w:val="28"/>
          <w:szCs w:val="28"/>
        </w:rPr>
        <w:t xml:space="preserve"> </w:t>
      </w:r>
      <w:r w:rsidRPr="00982FDA">
        <w:rPr>
          <w:rStyle w:val="BodyTextChar1"/>
          <w:color w:val="auto"/>
          <w:sz w:val="28"/>
          <w:szCs w:val="28"/>
        </w:rPr>
        <w:t>công</w:t>
      </w:r>
      <w:r>
        <w:rPr>
          <w:rStyle w:val="BodyTextChar1"/>
          <w:color w:val="auto"/>
          <w:sz w:val="28"/>
          <w:szCs w:val="28"/>
        </w:rPr>
        <w:t xml:space="preserve"> </w:t>
      </w:r>
      <w:r w:rsidRPr="00982FDA">
        <w:rPr>
          <w:rStyle w:val="BodyTextChar1"/>
          <w:color w:val="auto"/>
          <w:sz w:val="28"/>
          <w:szCs w:val="28"/>
        </w:rPr>
        <w:t>tác</w:t>
      </w:r>
      <w:r>
        <w:rPr>
          <w:rStyle w:val="BodyTextChar1"/>
          <w:color w:val="auto"/>
          <w:sz w:val="28"/>
          <w:szCs w:val="28"/>
        </w:rPr>
        <w:t xml:space="preserve"> </w:t>
      </w:r>
      <w:r w:rsidRPr="00982FDA">
        <w:rPr>
          <w:rStyle w:val="BodyTextChar1"/>
          <w:color w:val="auto"/>
          <w:sz w:val="28"/>
          <w:szCs w:val="28"/>
          <w:lang w:val="en-US"/>
        </w:rPr>
        <w:t>TCD</w:t>
      </w:r>
      <w:r w:rsidRPr="00982FDA">
        <w:rPr>
          <w:rStyle w:val="BodyTextChar1"/>
          <w:color w:val="auto"/>
          <w:sz w:val="28"/>
          <w:szCs w:val="28"/>
        </w:rPr>
        <w:t>,</w:t>
      </w:r>
      <w:r>
        <w:rPr>
          <w:rStyle w:val="BodyTextChar1"/>
          <w:color w:val="auto"/>
          <w:sz w:val="28"/>
          <w:szCs w:val="28"/>
        </w:rPr>
        <w:t xml:space="preserve"> </w:t>
      </w:r>
      <w:r w:rsidRPr="00982FDA">
        <w:rPr>
          <w:rStyle w:val="BodyTextChar1"/>
          <w:color w:val="auto"/>
          <w:sz w:val="28"/>
          <w:szCs w:val="28"/>
        </w:rPr>
        <w:t>giải</w:t>
      </w:r>
      <w:r>
        <w:rPr>
          <w:rStyle w:val="BodyTextChar1"/>
          <w:color w:val="auto"/>
          <w:sz w:val="28"/>
          <w:szCs w:val="28"/>
        </w:rPr>
        <w:t xml:space="preserve"> </w:t>
      </w:r>
      <w:r w:rsidRPr="00982FDA">
        <w:rPr>
          <w:rStyle w:val="BodyTextChar1"/>
          <w:color w:val="auto"/>
          <w:sz w:val="28"/>
          <w:szCs w:val="28"/>
        </w:rPr>
        <w:t>quyết</w:t>
      </w:r>
      <w:r>
        <w:rPr>
          <w:rStyle w:val="BodyTextChar1"/>
          <w:color w:val="auto"/>
          <w:sz w:val="28"/>
          <w:szCs w:val="28"/>
        </w:rPr>
        <w:t xml:space="preserve"> </w:t>
      </w:r>
      <w:r w:rsidRPr="00982FDA">
        <w:rPr>
          <w:rStyle w:val="BodyTextChar1"/>
          <w:color w:val="auto"/>
          <w:sz w:val="28"/>
          <w:szCs w:val="28"/>
          <w:lang w:val="en-US"/>
        </w:rPr>
        <w:t>KNTC</w:t>
      </w:r>
      <w:r w:rsidRPr="00982FDA">
        <w:rPr>
          <w:rStyle w:val="BodyTextChar1"/>
          <w:color w:val="auto"/>
          <w:sz w:val="28"/>
          <w:szCs w:val="28"/>
        </w:rPr>
        <w:t>:</w:t>
      </w:r>
      <w:r>
        <w:rPr>
          <w:rStyle w:val="BodyTextChar1"/>
          <w:color w:val="auto"/>
          <w:sz w:val="28"/>
          <w:szCs w:val="28"/>
        </w:rPr>
        <w:t xml:space="preserve"> </w:t>
      </w:r>
      <w:r w:rsidRPr="00982FDA">
        <w:rPr>
          <w:rFonts w:ascii="Times New Roman" w:hAnsi="Times New Roman" w:cs="Times New Roman"/>
          <w:sz w:val="28"/>
          <w:szCs w:val="28"/>
        </w:rPr>
        <w:t>tình</w:t>
      </w:r>
      <w:r>
        <w:rPr>
          <w:rFonts w:ascii="Times New Roman" w:hAnsi="Times New Roman" w:cs="Times New Roman"/>
          <w:sz w:val="28"/>
          <w:szCs w:val="28"/>
        </w:rPr>
        <w:t xml:space="preserve"> </w:t>
      </w:r>
      <w:r w:rsidRPr="00982FDA">
        <w:rPr>
          <w:rFonts w:ascii="Times New Roman" w:hAnsi="Times New Roman" w:cs="Times New Roman"/>
          <w:sz w:val="28"/>
          <w:szCs w:val="28"/>
        </w:rPr>
        <w:t>hình</w:t>
      </w:r>
      <w:r>
        <w:rPr>
          <w:rFonts w:ascii="Times New Roman" w:hAnsi="Times New Roman" w:cs="Times New Roman"/>
          <w:sz w:val="28"/>
          <w:szCs w:val="28"/>
        </w:rPr>
        <w:t xml:space="preserve"> </w:t>
      </w:r>
      <w:r w:rsidRPr="00982FDA">
        <w:rPr>
          <w:rStyle w:val="BodyTextChar1"/>
          <w:color w:val="auto"/>
          <w:sz w:val="28"/>
          <w:szCs w:val="28"/>
          <w:lang w:val="en-US"/>
        </w:rPr>
        <w:t>KNTC</w:t>
      </w:r>
      <w:r w:rsidRPr="00982FDA">
        <w:rPr>
          <w:rFonts w:ascii="Times New Roman" w:hAnsi="Times New Roman" w:cs="Times New Roman"/>
          <w:sz w:val="28"/>
          <w:szCs w:val="28"/>
          <w:lang w:val="nl-NL"/>
        </w:rPr>
        <w:t>,</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phản</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ánh</w:t>
      </w:r>
      <w:r>
        <w:rPr>
          <w:rFonts w:ascii="Times New Roman" w:hAnsi="Times New Roman" w:cs="Times New Roman"/>
          <w:sz w:val="28"/>
          <w:szCs w:val="28"/>
          <w:lang w:val="nl-NL"/>
        </w:rPr>
        <w:t xml:space="preserve">, kiến nghị của công dân </w:t>
      </w:r>
      <w:r w:rsidR="007650E9" w:rsidRPr="007650E9">
        <w:rPr>
          <w:rFonts w:ascii="Times New Roman" w:hAnsi="Times New Roman" w:cs="Times New Roman"/>
          <w:sz w:val="28"/>
          <w:szCs w:val="28"/>
          <w:lang w:val="nl-NL"/>
        </w:rPr>
        <w:t>trong Quý I năm 2025 có tăng nhưng không nhiều, không phát sinh các vụ việc khiếu nại, tố cáo đông người mới, khiếu kiện vượt cấp về Trung ương, số lượt tiếp công dân giảm 12%</w:t>
      </w:r>
      <w:r w:rsidRPr="0005172C">
        <w:rPr>
          <w:rFonts w:ascii="Times New Roman" w:hAnsi="Times New Roman" w:cs="Times New Roman"/>
          <w:sz w:val="28"/>
          <w:szCs w:val="28"/>
          <w:lang w:val="nl-NL"/>
        </w:rPr>
        <w:t>;</w:t>
      </w:r>
      <w:r>
        <w:rPr>
          <w:rFonts w:ascii="Times New Roman" w:hAnsi="Times New Roman" w:cs="Times New Roman"/>
          <w:sz w:val="28"/>
          <w:szCs w:val="28"/>
          <w:lang w:val="en-US"/>
        </w:rPr>
        <w:t xml:space="preserve"> </w:t>
      </w:r>
      <w:r w:rsidRPr="00982FDA">
        <w:rPr>
          <w:rFonts w:ascii="Times New Roman" w:hAnsi="Times New Roman" w:cs="Times New Roman"/>
          <w:sz w:val="28"/>
          <w:szCs w:val="28"/>
          <w:lang w:val="nl-NL"/>
        </w:rPr>
        <w:t>ý</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thức,</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trách</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nhiệm</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của</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các</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cơ</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quan</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hành</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chính</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đã</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quan</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tâm</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đến</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việc</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ban</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hành</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quyết</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định</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hành</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chính,</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bảo</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đảm</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chặt</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chẽ,</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phù</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hợp</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quy</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định</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pháp</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luật</w:t>
      </w:r>
      <w:r w:rsidRPr="00982FDA">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kịp</w:t>
      </w:r>
      <w:r>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thời</w:t>
      </w:r>
      <w:r>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hướng</w:t>
      </w:r>
      <w:r>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dẫn,</w:t>
      </w:r>
      <w:r>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giải</w:t>
      </w:r>
      <w:r>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đáp</w:t>
      </w:r>
      <w:r>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ngay</w:t>
      </w:r>
      <w:r>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từ</w:t>
      </w:r>
      <w:r>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cơ</w:t>
      </w:r>
      <w:r>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sở</w:t>
      </w:r>
      <w:r>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và</w:t>
      </w:r>
      <w:r>
        <w:rPr>
          <w:rFonts w:ascii="Times New Roman" w:hAnsi="Times New Roman" w:cs="Times New Roman"/>
          <w:sz w:val="28"/>
          <w:szCs w:val="28"/>
          <w:lang w:val="en-US"/>
        </w:rPr>
        <w:t xml:space="preserve"> </w:t>
      </w:r>
      <w:r w:rsidRPr="00982FDA">
        <w:rPr>
          <w:rFonts w:ascii="Times New Roman" w:hAnsi="Times New Roman" w:cs="Times New Roman"/>
          <w:sz w:val="28"/>
          <w:szCs w:val="28"/>
          <w:lang w:val="nl-NL"/>
        </w:rPr>
        <w:t>việc</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lồng</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ghép</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việc</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thực</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hiện</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công</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tác</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TCD,</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giải</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quyết</w:t>
      </w:r>
      <w:r>
        <w:rPr>
          <w:rFonts w:ascii="Times New Roman" w:hAnsi="Times New Roman" w:cs="Times New Roman"/>
          <w:sz w:val="28"/>
          <w:szCs w:val="28"/>
          <w:lang w:val="nl-NL"/>
        </w:rPr>
        <w:t xml:space="preserve"> </w:t>
      </w:r>
      <w:r w:rsidRPr="00982FDA">
        <w:rPr>
          <w:rStyle w:val="BodyTextChar1"/>
          <w:color w:val="auto"/>
          <w:sz w:val="28"/>
          <w:szCs w:val="28"/>
          <w:lang w:val="en-US"/>
        </w:rPr>
        <w:t>KNTC</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với</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đánh</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giá</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xếp</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loại</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mức</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độ</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hoàn</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thành</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nhiệm</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vụ</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của</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cơ</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quan,</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đơn</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vị,</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đảng</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viên,</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công</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chức</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cuối</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năm</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đã</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góp</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phần</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nâng</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cao</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ý</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thức</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trách</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nhiệm</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tiếp</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công</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dân</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của</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Thủ</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trưởng</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các</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cấp</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việc</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TCD</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định</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kỳ,</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đến</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nay,</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không</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còn</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trường</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hợp</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thủ</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trưởng</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ủy</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quyền</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cho</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cấp</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phó,</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phòng</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chuyên</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môn</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tiếp</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dân</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định</w:t>
      </w:r>
      <w:r>
        <w:rPr>
          <w:rFonts w:ascii="Times New Roman" w:hAnsi="Times New Roman" w:cs="Times New Roman"/>
          <w:sz w:val="28"/>
          <w:szCs w:val="28"/>
          <w:lang w:val="nl-NL"/>
        </w:rPr>
        <w:t xml:space="preserve"> </w:t>
      </w:r>
      <w:r w:rsidRPr="00982FDA">
        <w:rPr>
          <w:rFonts w:ascii="Times New Roman" w:hAnsi="Times New Roman" w:cs="Times New Roman"/>
          <w:sz w:val="28"/>
          <w:szCs w:val="28"/>
          <w:lang w:val="nl-NL"/>
        </w:rPr>
        <w:t>kỳ</w:t>
      </w:r>
      <w:r w:rsidRPr="00982FDA">
        <w:rPr>
          <w:rFonts w:ascii="Times New Roman" w:hAnsi="Times New Roman" w:cs="Times New Roman"/>
          <w:bCs/>
          <w:spacing w:val="-2"/>
          <w:sz w:val="28"/>
          <w:szCs w:val="28"/>
          <w:lang w:val="en-US"/>
        </w:rPr>
        <w:t>.</w:t>
      </w:r>
    </w:p>
    <w:p w:rsidR="00CA3AEA" w:rsidRDefault="00CA3AEA" w:rsidP="000B7986">
      <w:pPr>
        <w:pStyle w:val="BodyTextIndent"/>
        <w:spacing w:before="40" w:after="0"/>
        <w:ind w:left="0" w:firstLine="567"/>
        <w:jc w:val="both"/>
        <w:rPr>
          <w:rFonts w:ascii="Times New Roman" w:hAnsi="Times New Roman"/>
          <w:iCs/>
          <w:sz w:val="28"/>
          <w:szCs w:val="28"/>
          <w:lang w:val="en-US"/>
        </w:rPr>
      </w:pPr>
      <w:r w:rsidRPr="00982FDA">
        <w:rPr>
          <w:rFonts w:ascii="Times New Roman" w:hAnsi="Times New Roman" w:cs="Times New Roman"/>
          <w:spacing w:val="-6"/>
          <w:sz w:val="28"/>
          <w:szCs w:val="28"/>
        </w:rPr>
        <w:t>Bên</w:t>
      </w:r>
      <w:r>
        <w:rPr>
          <w:rFonts w:ascii="Times New Roman" w:hAnsi="Times New Roman" w:cs="Times New Roman"/>
          <w:spacing w:val="-6"/>
          <w:sz w:val="28"/>
          <w:szCs w:val="28"/>
        </w:rPr>
        <w:t xml:space="preserve"> </w:t>
      </w:r>
      <w:r w:rsidRPr="00982FDA">
        <w:rPr>
          <w:rFonts w:ascii="Times New Roman" w:hAnsi="Times New Roman" w:cs="Times New Roman"/>
          <w:spacing w:val="-6"/>
          <w:sz w:val="28"/>
          <w:szCs w:val="28"/>
        </w:rPr>
        <w:t>cạnh</w:t>
      </w:r>
      <w:r>
        <w:rPr>
          <w:rFonts w:ascii="Times New Roman" w:hAnsi="Times New Roman" w:cs="Times New Roman"/>
          <w:spacing w:val="-6"/>
          <w:sz w:val="28"/>
          <w:szCs w:val="28"/>
        </w:rPr>
        <w:t xml:space="preserve"> </w:t>
      </w:r>
      <w:r w:rsidRPr="00982FDA">
        <w:rPr>
          <w:rFonts w:ascii="Times New Roman" w:hAnsi="Times New Roman" w:cs="Times New Roman"/>
          <w:spacing w:val="-6"/>
          <w:sz w:val="28"/>
          <w:szCs w:val="28"/>
        </w:rPr>
        <w:t>những</w:t>
      </w:r>
      <w:r>
        <w:rPr>
          <w:rFonts w:ascii="Times New Roman" w:hAnsi="Times New Roman" w:cs="Times New Roman"/>
          <w:spacing w:val="-6"/>
          <w:sz w:val="28"/>
          <w:szCs w:val="28"/>
        </w:rPr>
        <w:t xml:space="preserve"> </w:t>
      </w:r>
      <w:r w:rsidRPr="00982FDA">
        <w:rPr>
          <w:rFonts w:ascii="Times New Roman" w:hAnsi="Times New Roman" w:cs="Times New Roman"/>
          <w:spacing w:val="-6"/>
          <w:sz w:val="28"/>
          <w:szCs w:val="28"/>
        </w:rPr>
        <w:t>mặt</w:t>
      </w:r>
      <w:r>
        <w:rPr>
          <w:rFonts w:ascii="Times New Roman" w:hAnsi="Times New Roman" w:cs="Times New Roman"/>
          <w:spacing w:val="-6"/>
          <w:sz w:val="28"/>
          <w:szCs w:val="28"/>
        </w:rPr>
        <w:t xml:space="preserve"> </w:t>
      </w:r>
      <w:r w:rsidRPr="00982FDA">
        <w:rPr>
          <w:rFonts w:ascii="Times New Roman" w:hAnsi="Times New Roman" w:cs="Times New Roman"/>
          <w:spacing w:val="-6"/>
          <w:sz w:val="28"/>
          <w:szCs w:val="28"/>
        </w:rPr>
        <w:t>làm</w:t>
      </w:r>
      <w:r>
        <w:rPr>
          <w:rFonts w:ascii="Times New Roman" w:hAnsi="Times New Roman" w:cs="Times New Roman"/>
          <w:spacing w:val="-6"/>
          <w:sz w:val="28"/>
          <w:szCs w:val="28"/>
        </w:rPr>
        <w:t xml:space="preserve"> </w:t>
      </w:r>
      <w:r w:rsidRPr="00982FDA">
        <w:rPr>
          <w:rFonts w:ascii="Times New Roman" w:hAnsi="Times New Roman" w:cs="Times New Roman"/>
          <w:spacing w:val="-6"/>
          <w:sz w:val="28"/>
          <w:szCs w:val="28"/>
        </w:rPr>
        <w:t>được</w:t>
      </w:r>
      <w:r>
        <w:rPr>
          <w:rFonts w:ascii="Times New Roman" w:hAnsi="Times New Roman" w:cs="Times New Roman"/>
          <w:spacing w:val="-6"/>
          <w:sz w:val="28"/>
          <w:szCs w:val="28"/>
        </w:rPr>
        <w:t xml:space="preserve"> </w:t>
      </w:r>
      <w:r w:rsidRPr="00982FDA">
        <w:rPr>
          <w:rFonts w:ascii="Times New Roman" w:hAnsi="Times New Roman" w:cs="Times New Roman"/>
          <w:spacing w:val="-6"/>
          <w:sz w:val="28"/>
          <w:szCs w:val="28"/>
        </w:rPr>
        <w:t>cũng</w:t>
      </w:r>
      <w:r>
        <w:rPr>
          <w:rFonts w:ascii="Times New Roman" w:hAnsi="Times New Roman" w:cs="Times New Roman"/>
          <w:spacing w:val="-6"/>
          <w:sz w:val="28"/>
          <w:szCs w:val="28"/>
        </w:rPr>
        <w:t xml:space="preserve"> </w:t>
      </w:r>
      <w:r w:rsidRPr="00982FDA">
        <w:rPr>
          <w:rFonts w:ascii="Times New Roman" w:hAnsi="Times New Roman" w:cs="Times New Roman"/>
          <w:spacing w:val="-6"/>
          <w:sz w:val="28"/>
          <w:szCs w:val="28"/>
        </w:rPr>
        <w:t>còn</w:t>
      </w:r>
      <w:r>
        <w:rPr>
          <w:rFonts w:ascii="Times New Roman" w:hAnsi="Times New Roman" w:cs="Times New Roman"/>
          <w:spacing w:val="-6"/>
          <w:sz w:val="28"/>
          <w:szCs w:val="28"/>
        </w:rPr>
        <w:t xml:space="preserve"> </w:t>
      </w:r>
      <w:r w:rsidRPr="00982FDA">
        <w:rPr>
          <w:rFonts w:ascii="Times New Roman" w:hAnsi="Times New Roman" w:cs="Times New Roman"/>
          <w:spacing w:val="-6"/>
          <w:sz w:val="28"/>
          <w:szCs w:val="28"/>
        </w:rPr>
        <w:t>một</w:t>
      </w:r>
      <w:r>
        <w:rPr>
          <w:rFonts w:ascii="Times New Roman" w:hAnsi="Times New Roman" w:cs="Times New Roman"/>
          <w:spacing w:val="-6"/>
          <w:sz w:val="28"/>
          <w:szCs w:val="28"/>
        </w:rPr>
        <w:t xml:space="preserve"> </w:t>
      </w:r>
      <w:r w:rsidRPr="00982FDA">
        <w:rPr>
          <w:rFonts w:ascii="Times New Roman" w:hAnsi="Times New Roman" w:cs="Times New Roman"/>
          <w:spacing w:val="-6"/>
          <w:sz w:val="28"/>
          <w:szCs w:val="28"/>
        </w:rPr>
        <w:t>số</w:t>
      </w:r>
      <w:r>
        <w:rPr>
          <w:rFonts w:ascii="Times New Roman" w:hAnsi="Times New Roman" w:cs="Times New Roman"/>
          <w:spacing w:val="-6"/>
          <w:sz w:val="28"/>
          <w:szCs w:val="28"/>
        </w:rPr>
        <w:t xml:space="preserve"> </w:t>
      </w:r>
      <w:r w:rsidRPr="00982FDA">
        <w:rPr>
          <w:rFonts w:ascii="Times New Roman" w:hAnsi="Times New Roman" w:cs="Times New Roman"/>
          <w:spacing w:val="-6"/>
          <w:sz w:val="28"/>
          <w:szCs w:val="28"/>
        </w:rPr>
        <w:t>hạn</w:t>
      </w:r>
      <w:r>
        <w:rPr>
          <w:rFonts w:ascii="Times New Roman" w:hAnsi="Times New Roman" w:cs="Times New Roman"/>
          <w:spacing w:val="-6"/>
          <w:sz w:val="28"/>
          <w:szCs w:val="28"/>
        </w:rPr>
        <w:t xml:space="preserve"> </w:t>
      </w:r>
      <w:r w:rsidRPr="00982FDA">
        <w:rPr>
          <w:rFonts w:ascii="Times New Roman" w:hAnsi="Times New Roman" w:cs="Times New Roman"/>
          <w:spacing w:val="-6"/>
          <w:sz w:val="28"/>
          <w:szCs w:val="28"/>
        </w:rPr>
        <w:t>chế:</w:t>
      </w:r>
      <w:r>
        <w:rPr>
          <w:rFonts w:ascii="Times New Roman" w:hAnsi="Times New Roman" w:cs="Times New Roman"/>
          <w:spacing w:val="-6"/>
          <w:sz w:val="28"/>
          <w:szCs w:val="28"/>
        </w:rPr>
        <w:t xml:space="preserve"> </w:t>
      </w:r>
      <w:r w:rsidRPr="0096046B">
        <w:rPr>
          <w:rFonts w:ascii="Times New Roman" w:hAnsi="Times New Roman" w:cs="Times New Roman"/>
          <w:iCs/>
          <w:spacing w:val="-6"/>
          <w:sz w:val="28"/>
          <w:szCs w:val="28"/>
        </w:rPr>
        <w:t>Việc</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tiếp</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công</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dân,</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nhất</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là</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tiếp</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định</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kỳ</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của</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người</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có</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thẩm</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quyền</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lang w:val="en-US"/>
        </w:rPr>
        <w:t>một</w:t>
      </w:r>
      <w:r>
        <w:rPr>
          <w:rFonts w:ascii="Times New Roman" w:hAnsi="Times New Roman" w:cs="Times New Roman"/>
          <w:iCs/>
          <w:spacing w:val="-6"/>
          <w:sz w:val="28"/>
          <w:szCs w:val="28"/>
          <w:lang w:val="en-US"/>
        </w:rPr>
        <w:t xml:space="preserve"> </w:t>
      </w:r>
      <w:r w:rsidRPr="0096046B">
        <w:rPr>
          <w:rFonts w:ascii="Times New Roman" w:hAnsi="Times New Roman" w:cs="Times New Roman"/>
          <w:iCs/>
          <w:spacing w:val="-6"/>
          <w:sz w:val="28"/>
          <w:szCs w:val="28"/>
          <w:lang w:val="en-US"/>
        </w:rPr>
        <w:t>số</w:t>
      </w:r>
      <w:r>
        <w:rPr>
          <w:rFonts w:ascii="Times New Roman" w:hAnsi="Times New Roman" w:cs="Times New Roman"/>
          <w:iCs/>
          <w:spacing w:val="-6"/>
          <w:sz w:val="28"/>
          <w:szCs w:val="28"/>
          <w:lang w:val="en-US"/>
        </w:rPr>
        <w:t xml:space="preserve"> </w:t>
      </w:r>
      <w:r w:rsidRPr="0096046B">
        <w:rPr>
          <w:rFonts w:ascii="Times New Roman" w:hAnsi="Times New Roman" w:cs="Times New Roman"/>
          <w:iCs/>
          <w:spacing w:val="-6"/>
          <w:sz w:val="28"/>
          <w:szCs w:val="28"/>
          <w:lang w:val="en-US"/>
        </w:rPr>
        <w:t>cấp</w:t>
      </w:r>
      <w:r>
        <w:rPr>
          <w:rFonts w:ascii="Times New Roman" w:hAnsi="Times New Roman" w:cs="Times New Roman"/>
          <w:iCs/>
          <w:spacing w:val="-6"/>
          <w:sz w:val="28"/>
          <w:szCs w:val="28"/>
          <w:lang w:val="en-US"/>
        </w:rPr>
        <w:t xml:space="preserve"> </w:t>
      </w:r>
      <w:r w:rsidRPr="0096046B">
        <w:rPr>
          <w:rFonts w:ascii="Times New Roman" w:hAnsi="Times New Roman" w:cs="Times New Roman"/>
          <w:iCs/>
          <w:spacing w:val="-6"/>
          <w:sz w:val="28"/>
          <w:szCs w:val="28"/>
          <w:lang w:val="en-US"/>
        </w:rPr>
        <w:t>cơ</w:t>
      </w:r>
      <w:r>
        <w:rPr>
          <w:rFonts w:ascii="Times New Roman" w:hAnsi="Times New Roman" w:cs="Times New Roman"/>
          <w:iCs/>
          <w:spacing w:val="-6"/>
          <w:sz w:val="28"/>
          <w:szCs w:val="28"/>
          <w:lang w:val="en-US"/>
        </w:rPr>
        <w:t xml:space="preserve"> </w:t>
      </w:r>
      <w:r w:rsidRPr="0096046B">
        <w:rPr>
          <w:rFonts w:ascii="Times New Roman" w:hAnsi="Times New Roman" w:cs="Times New Roman"/>
          <w:iCs/>
          <w:spacing w:val="-6"/>
          <w:sz w:val="28"/>
          <w:szCs w:val="28"/>
          <w:lang w:val="en-US"/>
        </w:rPr>
        <w:t>sở</w:t>
      </w:r>
      <w:r>
        <w:rPr>
          <w:rFonts w:ascii="Times New Roman" w:hAnsi="Times New Roman" w:cs="Times New Roman"/>
          <w:iCs/>
          <w:spacing w:val="-6"/>
          <w:sz w:val="28"/>
          <w:szCs w:val="28"/>
          <w:lang w:val="en-US"/>
        </w:rPr>
        <w:t xml:space="preserve"> </w:t>
      </w:r>
      <w:r w:rsidRPr="0096046B">
        <w:rPr>
          <w:rFonts w:ascii="Times New Roman" w:hAnsi="Times New Roman" w:cs="Times New Roman"/>
          <w:iCs/>
          <w:spacing w:val="-6"/>
          <w:sz w:val="28"/>
          <w:szCs w:val="28"/>
        </w:rPr>
        <w:t>chưa</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thật</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sự</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gắn</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với</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việc</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giải</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quyết</w:t>
      </w:r>
      <w:r>
        <w:rPr>
          <w:rFonts w:ascii="Times New Roman" w:hAnsi="Times New Roman" w:cs="Times New Roman"/>
          <w:iCs/>
          <w:spacing w:val="-6"/>
          <w:sz w:val="28"/>
          <w:szCs w:val="28"/>
        </w:rPr>
        <w:t xml:space="preserve"> </w:t>
      </w:r>
      <w:r w:rsidRPr="0096046B">
        <w:rPr>
          <w:rFonts w:ascii="Times New Roman" w:hAnsi="Times New Roman" w:cs="Times New Roman"/>
          <w:spacing w:val="-6"/>
          <w:sz w:val="28"/>
          <w:szCs w:val="28"/>
          <w:lang w:val="en-US"/>
        </w:rPr>
        <w:t>KNTC</w:t>
      </w:r>
      <w:r w:rsidRPr="0096046B">
        <w:rPr>
          <w:rFonts w:ascii="Times New Roman" w:hAnsi="Times New Roman" w:cs="Times New Roman"/>
          <w:iCs/>
          <w:spacing w:val="-6"/>
          <w:sz w:val="28"/>
          <w:szCs w:val="28"/>
          <w:lang w:val="en-US"/>
        </w:rPr>
        <w:t>;</w:t>
      </w:r>
      <w:r>
        <w:rPr>
          <w:rFonts w:ascii="Times New Roman" w:hAnsi="Times New Roman" w:cs="Times New Roman"/>
          <w:iCs/>
          <w:spacing w:val="-6"/>
          <w:sz w:val="28"/>
          <w:szCs w:val="28"/>
          <w:lang w:val="en-US"/>
        </w:rPr>
        <w:t xml:space="preserve"> </w:t>
      </w:r>
      <w:r w:rsidRPr="0096046B">
        <w:rPr>
          <w:rFonts w:ascii="Times New Roman" w:hAnsi="Times New Roman" w:cs="Times New Roman"/>
          <w:iCs/>
          <w:spacing w:val="-6"/>
          <w:sz w:val="28"/>
          <w:szCs w:val="28"/>
          <w:lang w:val="nb-NO"/>
        </w:rPr>
        <w:t>đội</w:t>
      </w:r>
      <w:r>
        <w:rPr>
          <w:rFonts w:ascii="Times New Roman" w:hAnsi="Times New Roman" w:cs="Times New Roman"/>
          <w:iCs/>
          <w:spacing w:val="-6"/>
          <w:sz w:val="28"/>
          <w:szCs w:val="28"/>
          <w:lang w:val="nb-NO"/>
        </w:rPr>
        <w:t xml:space="preserve"> </w:t>
      </w:r>
      <w:r w:rsidRPr="0096046B">
        <w:rPr>
          <w:rFonts w:ascii="Times New Roman" w:hAnsi="Times New Roman" w:cs="Times New Roman"/>
          <w:iCs/>
          <w:spacing w:val="-6"/>
          <w:sz w:val="28"/>
          <w:szCs w:val="28"/>
          <w:lang w:val="nb-NO"/>
        </w:rPr>
        <w:t>ngũ</w:t>
      </w:r>
      <w:r>
        <w:rPr>
          <w:rFonts w:ascii="Times New Roman" w:hAnsi="Times New Roman" w:cs="Times New Roman"/>
          <w:iCs/>
          <w:spacing w:val="-6"/>
          <w:sz w:val="28"/>
          <w:szCs w:val="28"/>
          <w:lang w:val="nb-NO"/>
        </w:rPr>
        <w:t xml:space="preserve"> </w:t>
      </w:r>
      <w:r w:rsidRPr="0096046B">
        <w:rPr>
          <w:rFonts w:ascii="Times New Roman" w:hAnsi="Times New Roman" w:cs="Times New Roman"/>
          <w:iCs/>
          <w:spacing w:val="-6"/>
          <w:sz w:val="28"/>
          <w:szCs w:val="28"/>
          <w:lang w:val="nb-NO"/>
        </w:rPr>
        <w:t>công</w:t>
      </w:r>
      <w:r>
        <w:rPr>
          <w:rFonts w:ascii="Times New Roman" w:hAnsi="Times New Roman" w:cs="Times New Roman"/>
          <w:iCs/>
          <w:spacing w:val="-6"/>
          <w:sz w:val="28"/>
          <w:szCs w:val="28"/>
          <w:lang w:val="nb-NO"/>
        </w:rPr>
        <w:t xml:space="preserve"> </w:t>
      </w:r>
      <w:r w:rsidRPr="0096046B">
        <w:rPr>
          <w:rFonts w:ascii="Times New Roman" w:hAnsi="Times New Roman" w:cs="Times New Roman"/>
          <w:iCs/>
          <w:spacing w:val="-6"/>
          <w:sz w:val="28"/>
          <w:szCs w:val="28"/>
          <w:lang w:val="nb-NO"/>
        </w:rPr>
        <w:t>chức</w:t>
      </w:r>
      <w:r>
        <w:rPr>
          <w:rFonts w:ascii="Times New Roman" w:hAnsi="Times New Roman" w:cs="Times New Roman"/>
          <w:iCs/>
          <w:spacing w:val="-6"/>
          <w:sz w:val="28"/>
          <w:szCs w:val="28"/>
          <w:lang w:val="nb-NO"/>
        </w:rPr>
        <w:t xml:space="preserve"> </w:t>
      </w:r>
      <w:r w:rsidRPr="0096046B">
        <w:rPr>
          <w:rFonts w:ascii="Times New Roman" w:hAnsi="Times New Roman" w:cs="Times New Roman"/>
          <w:iCs/>
          <w:spacing w:val="-6"/>
          <w:sz w:val="28"/>
          <w:szCs w:val="28"/>
          <w:lang w:val="nb-NO"/>
        </w:rPr>
        <w:t>làm</w:t>
      </w:r>
      <w:r>
        <w:rPr>
          <w:rFonts w:ascii="Times New Roman" w:hAnsi="Times New Roman" w:cs="Times New Roman"/>
          <w:iCs/>
          <w:spacing w:val="-6"/>
          <w:sz w:val="28"/>
          <w:szCs w:val="28"/>
          <w:lang w:val="nb-NO"/>
        </w:rPr>
        <w:t xml:space="preserve"> </w:t>
      </w:r>
      <w:r w:rsidRPr="0096046B">
        <w:rPr>
          <w:rFonts w:ascii="Times New Roman" w:hAnsi="Times New Roman" w:cs="Times New Roman"/>
          <w:iCs/>
          <w:spacing w:val="-6"/>
          <w:sz w:val="28"/>
          <w:szCs w:val="28"/>
          <w:lang w:val="nb-NO"/>
        </w:rPr>
        <w:t>công</w:t>
      </w:r>
      <w:r>
        <w:rPr>
          <w:rFonts w:ascii="Times New Roman" w:hAnsi="Times New Roman" w:cs="Times New Roman"/>
          <w:iCs/>
          <w:spacing w:val="-6"/>
          <w:sz w:val="28"/>
          <w:szCs w:val="28"/>
          <w:lang w:val="nb-NO"/>
        </w:rPr>
        <w:t xml:space="preserve"> </w:t>
      </w:r>
      <w:r w:rsidRPr="0096046B">
        <w:rPr>
          <w:rFonts w:ascii="Times New Roman" w:hAnsi="Times New Roman" w:cs="Times New Roman"/>
          <w:iCs/>
          <w:spacing w:val="-6"/>
          <w:sz w:val="28"/>
          <w:szCs w:val="28"/>
          <w:lang w:val="nb-NO"/>
        </w:rPr>
        <w:t>tác</w:t>
      </w:r>
      <w:r>
        <w:rPr>
          <w:rFonts w:ascii="Times New Roman" w:hAnsi="Times New Roman" w:cs="Times New Roman"/>
          <w:iCs/>
          <w:spacing w:val="-6"/>
          <w:sz w:val="28"/>
          <w:szCs w:val="28"/>
          <w:lang w:val="nb-NO"/>
        </w:rPr>
        <w:t xml:space="preserve"> </w:t>
      </w:r>
      <w:r w:rsidRPr="0096046B">
        <w:rPr>
          <w:rFonts w:ascii="Times New Roman" w:hAnsi="Times New Roman" w:cs="Times New Roman"/>
          <w:iCs/>
          <w:spacing w:val="-6"/>
          <w:sz w:val="28"/>
          <w:szCs w:val="28"/>
          <w:lang w:val="nb-NO"/>
        </w:rPr>
        <w:t>TCD,</w:t>
      </w:r>
      <w:r>
        <w:rPr>
          <w:rFonts w:ascii="Times New Roman" w:hAnsi="Times New Roman" w:cs="Times New Roman"/>
          <w:iCs/>
          <w:spacing w:val="-6"/>
          <w:sz w:val="28"/>
          <w:szCs w:val="28"/>
          <w:lang w:val="nb-NO"/>
        </w:rPr>
        <w:t xml:space="preserve"> </w:t>
      </w:r>
      <w:r w:rsidRPr="0096046B">
        <w:rPr>
          <w:rFonts w:ascii="Times New Roman" w:hAnsi="Times New Roman" w:cs="Times New Roman"/>
          <w:iCs/>
          <w:spacing w:val="-6"/>
          <w:sz w:val="28"/>
          <w:szCs w:val="28"/>
          <w:lang w:val="nb-NO"/>
        </w:rPr>
        <w:t>giải</w:t>
      </w:r>
      <w:r>
        <w:rPr>
          <w:rFonts w:ascii="Times New Roman" w:hAnsi="Times New Roman" w:cs="Times New Roman"/>
          <w:iCs/>
          <w:spacing w:val="-6"/>
          <w:sz w:val="28"/>
          <w:szCs w:val="28"/>
          <w:lang w:val="nb-NO"/>
        </w:rPr>
        <w:t xml:space="preserve"> </w:t>
      </w:r>
      <w:r w:rsidRPr="0096046B">
        <w:rPr>
          <w:rFonts w:ascii="Times New Roman" w:hAnsi="Times New Roman" w:cs="Times New Roman"/>
          <w:iCs/>
          <w:spacing w:val="-6"/>
          <w:sz w:val="28"/>
          <w:szCs w:val="28"/>
          <w:lang w:val="nb-NO"/>
        </w:rPr>
        <w:t>quyết</w:t>
      </w:r>
      <w:r>
        <w:rPr>
          <w:rFonts w:ascii="Times New Roman" w:hAnsi="Times New Roman" w:cs="Times New Roman"/>
          <w:iCs/>
          <w:spacing w:val="-6"/>
          <w:sz w:val="28"/>
          <w:szCs w:val="28"/>
          <w:lang w:val="nb-NO"/>
        </w:rPr>
        <w:t xml:space="preserve"> </w:t>
      </w:r>
      <w:r w:rsidRPr="0096046B">
        <w:rPr>
          <w:rFonts w:ascii="Times New Roman" w:hAnsi="Times New Roman" w:cs="Times New Roman"/>
          <w:spacing w:val="-6"/>
          <w:sz w:val="28"/>
          <w:szCs w:val="28"/>
          <w:lang w:val="en-US"/>
        </w:rPr>
        <w:t>KNTC</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ở</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lastRenderedPageBreak/>
        <w:t>cấp</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xã</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chủ</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yếu</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là</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kiêm</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nhiệm,</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một</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số</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vị</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trí</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thuộc</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nhóm</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phải</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chuyển</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đổi</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vị</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trí</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công</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tác</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định</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kỳ,</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công</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chức</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thay</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thế</w:t>
      </w:r>
      <w:r>
        <w:rPr>
          <w:rFonts w:ascii="Times New Roman" w:hAnsi="Times New Roman" w:cs="Times New Roman"/>
          <w:iCs/>
          <w:spacing w:val="-6"/>
          <w:sz w:val="28"/>
          <w:szCs w:val="28"/>
          <w:lang w:val="en-US"/>
        </w:rPr>
        <w:t xml:space="preserve"> </w:t>
      </w:r>
      <w:r w:rsidRPr="0096046B">
        <w:rPr>
          <w:rFonts w:ascii="Times New Roman" w:hAnsi="Times New Roman" w:cs="Times New Roman"/>
          <w:iCs/>
          <w:spacing w:val="-6"/>
          <w:sz w:val="28"/>
          <w:szCs w:val="28"/>
        </w:rPr>
        <w:t>cần</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thời</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gian</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tiếp</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cận</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công</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việc</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nên</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hiệu</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quả</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chưa</w:t>
      </w:r>
      <w:r>
        <w:rPr>
          <w:rFonts w:ascii="Times New Roman" w:hAnsi="Times New Roman" w:cs="Times New Roman"/>
          <w:iCs/>
          <w:spacing w:val="-6"/>
          <w:sz w:val="28"/>
          <w:szCs w:val="28"/>
        </w:rPr>
        <w:t xml:space="preserve"> </w:t>
      </w:r>
      <w:r w:rsidRPr="0096046B">
        <w:rPr>
          <w:rFonts w:ascii="Times New Roman" w:hAnsi="Times New Roman" w:cs="Times New Roman"/>
          <w:iCs/>
          <w:spacing w:val="-6"/>
          <w:sz w:val="28"/>
          <w:szCs w:val="28"/>
        </w:rPr>
        <w:t>cao</w:t>
      </w:r>
      <w:r w:rsidRPr="00982FDA">
        <w:rPr>
          <w:rFonts w:ascii="Times New Roman" w:hAnsi="Times New Roman" w:cs="Times New Roman"/>
          <w:iCs/>
          <w:sz w:val="28"/>
          <w:szCs w:val="28"/>
          <w:lang w:val="en-US"/>
        </w:rPr>
        <w:t>;</w:t>
      </w:r>
      <w:r>
        <w:rPr>
          <w:rFonts w:ascii="Times New Roman" w:hAnsi="Times New Roman" w:cs="Times New Roman"/>
          <w:iCs/>
          <w:sz w:val="28"/>
          <w:szCs w:val="28"/>
          <w:lang w:val="en-US"/>
        </w:rPr>
        <w:t xml:space="preserve"> </w:t>
      </w:r>
      <w:r w:rsidR="002F16EE">
        <w:rPr>
          <w:rFonts w:ascii="Times New Roman" w:hAnsi="Times New Roman" w:cs="Times New Roman"/>
          <w:iCs/>
          <w:sz w:val="28"/>
          <w:szCs w:val="28"/>
          <w:lang w:val="en-US"/>
        </w:rPr>
        <w:t>v</w:t>
      </w:r>
      <w:r w:rsidR="002F16EE" w:rsidRPr="002F16EE">
        <w:rPr>
          <w:rFonts w:ascii="Times New Roman" w:hAnsi="Times New Roman" w:cs="Times New Roman"/>
          <w:iCs/>
          <w:sz w:val="28"/>
          <w:szCs w:val="28"/>
          <w:lang w:val="de-DE"/>
        </w:rPr>
        <w:t>ẫn còn tình trạng giải quyết đơn quá hạn (chiếm tỷ lệ 09%</w:t>
      </w:r>
      <w:r w:rsidR="002F16EE">
        <w:rPr>
          <w:rStyle w:val="EndnoteReference"/>
          <w:rFonts w:ascii="Times New Roman" w:hAnsi="Times New Roman" w:cs="Times New Roman"/>
          <w:iCs/>
          <w:sz w:val="28"/>
          <w:szCs w:val="28"/>
          <w:lang w:val="de-DE"/>
        </w:rPr>
        <w:endnoteReference w:id="8"/>
      </w:r>
      <w:r w:rsidR="002F16EE" w:rsidRPr="002F16EE">
        <w:rPr>
          <w:rFonts w:ascii="Times New Roman" w:hAnsi="Times New Roman" w:cs="Times New Roman"/>
          <w:iCs/>
          <w:sz w:val="28"/>
          <w:szCs w:val="28"/>
          <w:lang w:val="de-DE"/>
        </w:rPr>
        <w:t>)</w:t>
      </w:r>
      <w:r w:rsidR="002F16EE" w:rsidRPr="002F16EE">
        <w:rPr>
          <w:rFonts w:ascii="Times New Roman" w:hAnsi="Times New Roman" w:cs="Times New Roman"/>
          <w:iCs/>
          <w:sz w:val="28"/>
          <w:szCs w:val="28"/>
          <w:lang w:val="nb-NO"/>
        </w:rPr>
        <w:t xml:space="preserve">; </w:t>
      </w:r>
      <w:r w:rsidR="002F16EE">
        <w:rPr>
          <w:rFonts w:ascii="Times New Roman" w:hAnsi="Times New Roman" w:cs="Times New Roman"/>
          <w:iCs/>
          <w:sz w:val="28"/>
          <w:szCs w:val="28"/>
          <w:lang w:val="nb-NO"/>
        </w:rPr>
        <w:t>do đ</w:t>
      </w:r>
      <w:r w:rsidR="002F16EE" w:rsidRPr="002F16EE">
        <w:rPr>
          <w:rFonts w:ascii="Times New Roman" w:hAnsi="Times New Roman" w:cs="Times New Roman"/>
          <w:iCs/>
          <w:sz w:val="28"/>
          <w:szCs w:val="28"/>
          <w:lang w:val="en-US"/>
        </w:rPr>
        <w:t>a số các vụ việc phức tạp đều liên quan đến đất đai, có yếu tố phức tạp do lịch sử để lại nên mất nhiều thời gian xác minh, thẩm tra; chính sách pháp luật trải qua nhiều giai đoạn quản lý nên có nhiều thay đổi; thậm chí xung đột, gây khó khăn cho việc hiểu và vận dụng pháp luật; giá đất thường biến động lớn, có yếu tố đầu cơ đất, ảnh hưởng đến công tác xây dựng phương án giá đền bù và tạo tâm lý trong một bộ phận người dân có đất thu hồi</w:t>
      </w:r>
      <w:r>
        <w:rPr>
          <w:rFonts w:ascii="Times New Roman" w:hAnsi="Times New Roman"/>
          <w:iCs/>
          <w:sz w:val="28"/>
          <w:szCs w:val="28"/>
          <w:lang w:val="en-US"/>
        </w:rPr>
        <w:t>.</w:t>
      </w:r>
    </w:p>
    <w:p w:rsidR="000B7986" w:rsidRPr="00982FDA" w:rsidRDefault="00CA3AEA" w:rsidP="000B7986">
      <w:pPr>
        <w:pStyle w:val="BodyTextIndent"/>
        <w:spacing w:before="40" w:after="0"/>
        <w:ind w:left="0" w:firstLine="567"/>
        <w:jc w:val="both"/>
        <w:rPr>
          <w:rFonts w:ascii="Times New Roman" w:hAnsi="Times New Roman" w:cs="Times New Roman"/>
          <w:sz w:val="28"/>
          <w:szCs w:val="28"/>
          <w:lang w:val="de-DE"/>
        </w:rPr>
      </w:pPr>
      <w:r>
        <w:rPr>
          <w:rFonts w:ascii="Times New Roman" w:hAnsi="Times New Roman" w:cs="Times New Roman"/>
          <w:sz w:val="28"/>
          <w:szCs w:val="28"/>
        </w:rPr>
        <w:t xml:space="preserve"> </w:t>
      </w:r>
      <w:r w:rsidRPr="005279C6">
        <w:rPr>
          <w:rFonts w:ascii="Times New Roman" w:hAnsi="Times New Roman" w:cs="Times New Roman"/>
          <w:iCs/>
          <w:sz w:val="28"/>
          <w:szCs w:val="28"/>
        </w:rPr>
        <w:t>Việc</w:t>
      </w:r>
      <w:r>
        <w:rPr>
          <w:rFonts w:ascii="Times New Roman" w:hAnsi="Times New Roman" w:cs="Times New Roman"/>
          <w:iCs/>
          <w:sz w:val="28"/>
          <w:szCs w:val="28"/>
        </w:rPr>
        <w:t xml:space="preserve"> </w:t>
      </w:r>
      <w:r w:rsidRPr="005279C6">
        <w:rPr>
          <w:rFonts w:ascii="Times New Roman" w:hAnsi="Times New Roman" w:cs="Times New Roman"/>
          <w:iCs/>
          <w:sz w:val="28"/>
          <w:szCs w:val="28"/>
        </w:rPr>
        <w:t>thi</w:t>
      </w:r>
      <w:r>
        <w:rPr>
          <w:rFonts w:ascii="Times New Roman" w:hAnsi="Times New Roman" w:cs="Times New Roman"/>
          <w:iCs/>
          <w:sz w:val="28"/>
          <w:szCs w:val="28"/>
        </w:rPr>
        <w:t xml:space="preserve"> </w:t>
      </w:r>
      <w:r w:rsidRPr="005279C6">
        <w:rPr>
          <w:rFonts w:ascii="Times New Roman" w:hAnsi="Times New Roman" w:cs="Times New Roman"/>
          <w:iCs/>
          <w:sz w:val="28"/>
          <w:szCs w:val="28"/>
        </w:rPr>
        <w:t>hành</w:t>
      </w:r>
      <w:r>
        <w:rPr>
          <w:rFonts w:ascii="Times New Roman" w:hAnsi="Times New Roman" w:cs="Times New Roman"/>
          <w:iCs/>
          <w:sz w:val="28"/>
          <w:szCs w:val="28"/>
        </w:rPr>
        <w:t xml:space="preserve"> </w:t>
      </w:r>
      <w:r w:rsidRPr="005279C6">
        <w:rPr>
          <w:rFonts w:ascii="Times New Roman" w:hAnsi="Times New Roman" w:cs="Times New Roman"/>
          <w:iCs/>
          <w:sz w:val="28"/>
          <w:szCs w:val="28"/>
          <w:lang w:val="nl-NL"/>
        </w:rPr>
        <w:t>các</w:t>
      </w:r>
      <w:r>
        <w:rPr>
          <w:rFonts w:ascii="Times New Roman" w:hAnsi="Times New Roman" w:cs="Times New Roman"/>
          <w:iCs/>
          <w:sz w:val="28"/>
          <w:szCs w:val="28"/>
          <w:lang w:val="nl-NL"/>
        </w:rPr>
        <w:t xml:space="preserve"> </w:t>
      </w:r>
      <w:r w:rsidRPr="005279C6">
        <w:rPr>
          <w:rFonts w:ascii="Times New Roman" w:hAnsi="Times New Roman" w:cs="Times New Roman"/>
          <w:iCs/>
          <w:sz w:val="28"/>
          <w:szCs w:val="28"/>
        </w:rPr>
        <w:t>quyết</w:t>
      </w:r>
      <w:r>
        <w:rPr>
          <w:rFonts w:ascii="Times New Roman" w:hAnsi="Times New Roman" w:cs="Times New Roman"/>
          <w:iCs/>
          <w:sz w:val="28"/>
          <w:szCs w:val="28"/>
        </w:rPr>
        <w:t xml:space="preserve"> </w:t>
      </w:r>
      <w:r w:rsidRPr="005279C6">
        <w:rPr>
          <w:rFonts w:ascii="Times New Roman" w:hAnsi="Times New Roman" w:cs="Times New Roman"/>
          <w:iCs/>
          <w:sz w:val="28"/>
          <w:szCs w:val="28"/>
        </w:rPr>
        <w:t>định</w:t>
      </w:r>
      <w:r>
        <w:rPr>
          <w:rFonts w:ascii="Times New Roman" w:hAnsi="Times New Roman" w:cs="Times New Roman"/>
          <w:iCs/>
          <w:sz w:val="28"/>
          <w:szCs w:val="28"/>
        </w:rPr>
        <w:t xml:space="preserve"> </w:t>
      </w:r>
      <w:r w:rsidRPr="005279C6">
        <w:rPr>
          <w:rFonts w:ascii="Times New Roman" w:hAnsi="Times New Roman" w:cs="Times New Roman"/>
          <w:iCs/>
          <w:sz w:val="28"/>
          <w:szCs w:val="28"/>
        </w:rPr>
        <w:t>giải</w:t>
      </w:r>
      <w:r>
        <w:rPr>
          <w:rFonts w:ascii="Times New Roman" w:hAnsi="Times New Roman" w:cs="Times New Roman"/>
          <w:iCs/>
          <w:sz w:val="28"/>
          <w:szCs w:val="28"/>
        </w:rPr>
        <w:t xml:space="preserve"> </w:t>
      </w:r>
      <w:r w:rsidRPr="005279C6">
        <w:rPr>
          <w:rFonts w:ascii="Times New Roman" w:hAnsi="Times New Roman" w:cs="Times New Roman"/>
          <w:iCs/>
          <w:sz w:val="28"/>
          <w:szCs w:val="28"/>
        </w:rPr>
        <w:t>quyết</w:t>
      </w:r>
      <w:r>
        <w:rPr>
          <w:rFonts w:ascii="Times New Roman" w:hAnsi="Times New Roman" w:cs="Times New Roman"/>
          <w:iCs/>
          <w:sz w:val="28"/>
          <w:szCs w:val="28"/>
        </w:rPr>
        <w:t xml:space="preserve"> </w:t>
      </w:r>
      <w:r w:rsidRPr="005279C6">
        <w:rPr>
          <w:rFonts w:ascii="Times New Roman" w:hAnsi="Times New Roman" w:cs="Times New Roman"/>
          <w:iCs/>
          <w:sz w:val="28"/>
          <w:szCs w:val="28"/>
        </w:rPr>
        <w:t>khiếu</w:t>
      </w:r>
      <w:r>
        <w:rPr>
          <w:rFonts w:ascii="Times New Roman" w:hAnsi="Times New Roman" w:cs="Times New Roman"/>
          <w:iCs/>
          <w:sz w:val="28"/>
          <w:szCs w:val="28"/>
        </w:rPr>
        <w:t xml:space="preserve"> </w:t>
      </w:r>
      <w:r w:rsidRPr="005279C6">
        <w:rPr>
          <w:rFonts w:ascii="Times New Roman" w:hAnsi="Times New Roman" w:cs="Times New Roman"/>
          <w:iCs/>
          <w:sz w:val="28"/>
          <w:szCs w:val="28"/>
        </w:rPr>
        <w:t>nại</w:t>
      </w:r>
      <w:r>
        <w:rPr>
          <w:rFonts w:ascii="Times New Roman" w:hAnsi="Times New Roman" w:cs="Times New Roman"/>
          <w:iCs/>
          <w:sz w:val="28"/>
          <w:szCs w:val="28"/>
        </w:rPr>
        <w:t xml:space="preserve"> </w:t>
      </w:r>
      <w:r w:rsidRPr="005279C6">
        <w:rPr>
          <w:rFonts w:ascii="Times New Roman" w:hAnsi="Times New Roman" w:cs="Times New Roman"/>
          <w:iCs/>
          <w:sz w:val="28"/>
          <w:szCs w:val="28"/>
        </w:rPr>
        <w:t>có</w:t>
      </w:r>
      <w:r>
        <w:rPr>
          <w:rFonts w:ascii="Times New Roman" w:hAnsi="Times New Roman" w:cs="Times New Roman"/>
          <w:iCs/>
          <w:sz w:val="28"/>
          <w:szCs w:val="28"/>
        </w:rPr>
        <w:t xml:space="preserve"> </w:t>
      </w:r>
      <w:r w:rsidRPr="005279C6">
        <w:rPr>
          <w:rFonts w:ascii="Times New Roman" w:hAnsi="Times New Roman" w:cs="Times New Roman"/>
          <w:iCs/>
          <w:sz w:val="28"/>
          <w:szCs w:val="28"/>
        </w:rPr>
        <w:t>hiệu</w:t>
      </w:r>
      <w:r>
        <w:rPr>
          <w:rFonts w:ascii="Times New Roman" w:hAnsi="Times New Roman" w:cs="Times New Roman"/>
          <w:iCs/>
          <w:sz w:val="28"/>
          <w:szCs w:val="28"/>
        </w:rPr>
        <w:t xml:space="preserve"> </w:t>
      </w:r>
      <w:r w:rsidRPr="005279C6">
        <w:rPr>
          <w:rFonts w:ascii="Times New Roman" w:hAnsi="Times New Roman" w:cs="Times New Roman"/>
          <w:iCs/>
          <w:sz w:val="28"/>
          <w:szCs w:val="28"/>
        </w:rPr>
        <w:t>lực</w:t>
      </w:r>
      <w:r>
        <w:rPr>
          <w:rFonts w:ascii="Times New Roman" w:hAnsi="Times New Roman" w:cs="Times New Roman"/>
          <w:iCs/>
          <w:sz w:val="28"/>
          <w:szCs w:val="28"/>
        </w:rPr>
        <w:t xml:space="preserve"> </w:t>
      </w:r>
      <w:r w:rsidRPr="005279C6">
        <w:rPr>
          <w:rFonts w:ascii="Times New Roman" w:hAnsi="Times New Roman" w:cs="Times New Roman"/>
          <w:iCs/>
          <w:sz w:val="28"/>
          <w:szCs w:val="28"/>
        </w:rPr>
        <w:t>pháp</w:t>
      </w:r>
      <w:r>
        <w:rPr>
          <w:rFonts w:ascii="Times New Roman" w:hAnsi="Times New Roman" w:cs="Times New Roman"/>
          <w:iCs/>
          <w:sz w:val="28"/>
          <w:szCs w:val="28"/>
        </w:rPr>
        <w:t xml:space="preserve"> </w:t>
      </w:r>
      <w:r w:rsidRPr="005279C6">
        <w:rPr>
          <w:rFonts w:ascii="Times New Roman" w:hAnsi="Times New Roman" w:cs="Times New Roman"/>
          <w:iCs/>
          <w:sz w:val="28"/>
          <w:szCs w:val="28"/>
        </w:rPr>
        <w:t>luật</w:t>
      </w:r>
      <w:r>
        <w:rPr>
          <w:rFonts w:ascii="Times New Roman" w:hAnsi="Times New Roman" w:cs="Times New Roman"/>
          <w:iCs/>
          <w:sz w:val="28"/>
          <w:szCs w:val="28"/>
        </w:rPr>
        <w:t xml:space="preserve"> </w:t>
      </w:r>
      <w:r w:rsidRPr="005279C6">
        <w:rPr>
          <w:rFonts w:ascii="Times New Roman" w:hAnsi="Times New Roman" w:cs="Times New Roman"/>
          <w:iCs/>
          <w:sz w:val="28"/>
          <w:szCs w:val="28"/>
        </w:rPr>
        <w:t>của</w:t>
      </w:r>
      <w:r>
        <w:rPr>
          <w:rFonts w:ascii="Times New Roman" w:hAnsi="Times New Roman" w:cs="Times New Roman"/>
          <w:iCs/>
          <w:sz w:val="28"/>
          <w:szCs w:val="28"/>
        </w:rPr>
        <w:t xml:space="preserve"> </w:t>
      </w:r>
      <w:r w:rsidRPr="005279C6">
        <w:rPr>
          <w:rFonts w:ascii="Times New Roman" w:hAnsi="Times New Roman" w:cs="Times New Roman"/>
          <w:iCs/>
          <w:sz w:val="28"/>
          <w:szCs w:val="28"/>
        </w:rPr>
        <w:t>Chủ</w:t>
      </w:r>
      <w:r>
        <w:rPr>
          <w:rFonts w:ascii="Times New Roman" w:hAnsi="Times New Roman" w:cs="Times New Roman"/>
          <w:iCs/>
          <w:sz w:val="28"/>
          <w:szCs w:val="28"/>
        </w:rPr>
        <w:t xml:space="preserve"> </w:t>
      </w:r>
      <w:r w:rsidRPr="005279C6">
        <w:rPr>
          <w:rFonts w:ascii="Times New Roman" w:hAnsi="Times New Roman" w:cs="Times New Roman"/>
          <w:iCs/>
          <w:sz w:val="28"/>
          <w:szCs w:val="28"/>
        </w:rPr>
        <w:t>tịch</w:t>
      </w:r>
      <w:r>
        <w:rPr>
          <w:rFonts w:ascii="Times New Roman" w:hAnsi="Times New Roman" w:cs="Times New Roman"/>
          <w:iCs/>
          <w:sz w:val="28"/>
          <w:szCs w:val="28"/>
        </w:rPr>
        <w:t xml:space="preserve"> </w:t>
      </w:r>
      <w:r w:rsidRPr="005279C6">
        <w:rPr>
          <w:rFonts w:ascii="Times New Roman" w:hAnsi="Times New Roman" w:cs="Times New Roman"/>
          <w:iCs/>
          <w:sz w:val="28"/>
          <w:szCs w:val="28"/>
        </w:rPr>
        <w:t>UBND</w:t>
      </w:r>
      <w:r>
        <w:rPr>
          <w:rFonts w:ascii="Times New Roman" w:hAnsi="Times New Roman" w:cs="Times New Roman"/>
          <w:iCs/>
          <w:sz w:val="28"/>
          <w:szCs w:val="28"/>
        </w:rPr>
        <w:t xml:space="preserve"> </w:t>
      </w:r>
      <w:r w:rsidRPr="005279C6">
        <w:rPr>
          <w:rFonts w:ascii="Times New Roman" w:hAnsi="Times New Roman" w:cs="Times New Roman"/>
          <w:iCs/>
          <w:sz w:val="28"/>
          <w:szCs w:val="28"/>
        </w:rPr>
        <w:t>tỉnh</w:t>
      </w:r>
      <w:r>
        <w:rPr>
          <w:rFonts w:ascii="Times New Roman" w:hAnsi="Times New Roman" w:cs="Times New Roman"/>
          <w:iCs/>
          <w:sz w:val="28"/>
          <w:szCs w:val="28"/>
        </w:rPr>
        <w:t xml:space="preserve"> </w:t>
      </w:r>
      <w:r w:rsidR="002F16EE">
        <w:rPr>
          <w:rFonts w:ascii="Times New Roman" w:hAnsi="Times New Roman" w:cs="Times New Roman"/>
          <w:iCs/>
          <w:sz w:val="28"/>
          <w:szCs w:val="28"/>
          <w:lang w:val="en-US"/>
        </w:rPr>
        <w:t>còn thấp (đạt 13%), nguyên nhân</w:t>
      </w:r>
      <w:r w:rsidRPr="005279C6">
        <w:rPr>
          <w:rFonts w:ascii="Times New Roman" w:hAnsi="Times New Roman" w:cs="Times New Roman"/>
          <w:iCs/>
          <w:sz w:val="28"/>
          <w:szCs w:val="28"/>
          <w:lang w:val="nl-NL"/>
        </w:rPr>
        <w:t>:</w:t>
      </w:r>
      <w:r>
        <w:rPr>
          <w:rFonts w:ascii="Times New Roman" w:hAnsi="Times New Roman" w:cs="Times New Roman"/>
          <w:iCs/>
          <w:sz w:val="28"/>
          <w:szCs w:val="28"/>
          <w:lang w:val="nl-NL"/>
        </w:rPr>
        <w:t xml:space="preserve"> </w:t>
      </w:r>
      <w:r w:rsidR="002F16EE">
        <w:rPr>
          <w:rFonts w:ascii="Times New Roman" w:hAnsi="Times New Roman" w:cs="Times New Roman"/>
          <w:bCs/>
          <w:iCs/>
          <w:sz w:val="28"/>
          <w:szCs w:val="28"/>
          <w:lang w:val="nl-NL"/>
        </w:rPr>
        <w:t>d</w:t>
      </w:r>
      <w:r w:rsidRPr="005279C6">
        <w:rPr>
          <w:rFonts w:ascii="Times New Roman" w:hAnsi="Times New Roman" w:cs="Times New Roman"/>
          <w:bCs/>
          <w:iCs/>
          <w:sz w:val="28"/>
          <w:szCs w:val="28"/>
          <w:lang w:val="nl-NL"/>
        </w:rPr>
        <w:t>o</w:t>
      </w:r>
      <w:r>
        <w:rPr>
          <w:rFonts w:ascii="Times New Roman" w:hAnsi="Times New Roman" w:cs="Times New Roman"/>
          <w:bCs/>
          <w:iCs/>
          <w:sz w:val="28"/>
          <w:szCs w:val="28"/>
          <w:lang w:val="nl-NL"/>
        </w:rPr>
        <w:t xml:space="preserve"> </w:t>
      </w:r>
      <w:r w:rsidRPr="005279C6">
        <w:rPr>
          <w:rFonts w:ascii="Times New Roman" w:hAnsi="Times New Roman" w:cs="Times New Roman"/>
          <w:bCs/>
          <w:iCs/>
          <w:sz w:val="28"/>
          <w:szCs w:val="28"/>
          <w:lang w:val="nl-NL"/>
        </w:rPr>
        <w:t>người</w:t>
      </w:r>
      <w:r>
        <w:rPr>
          <w:rFonts w:ascii="Times New Roman" w:hAnsi="Times New Roman" w:cs="Times New Roman"/>
          <w:bCs/>
          <w:iCs/>
          <w:sz w:val="28"/>
          <w:szCs w:val="28"/>
          <w:lang w:val="nl-NL"/>
        </w:rPr>
        <w:t xml:space="preserve"> </w:t>
      </w:r>
      <w:r w:rsidRPr="005279C6">
        <w:rPr>
          <w:rFonts w:ascii="Times New Roman" w:hAnsi="Times New Roman" w:cs="Times New Roman"/>
          <w:bCs/>
          <w:iCs/>
          <w:sz w:val="28"/>
          <w:szCs w:val="28"/>
          <w:lang w:val="nl-NL"/>
        </w:rPr>
        <w:t>dân</w:t>
      </w:r>
      <w:r>
        <w:rPr>
          <w:rFonts w:ascii="Times New Roman" w:hAnsi="Times New Roman" w:cs="Times New Roman"/>
          <w:bCs/>
          <w:iCs/>
          <w:sz w:val="28"/>
          <w:szCs w:val="28"/>
          <w:lang w:val="nl-NL"/>
        </w:rPr>
        <w:t xml:space="preserve"> </w:t>
      </w:r>
      <w:r w:rsidRPr="005279C6">
        <w:rPr>
          <w:rFonts w:ascii="Times New Roman" w:hAnsi="Times New Roman" w:cs="Times New Roman"/>
          <w:bCs/>
          <w:iCs/>
          <w:sz w:val="28"/>
          <w:szCs w:val="28"/>
          <w:lang w:val="nl-NL"/>
        </w:rPr>
        <w:t>tiếp</w:t>
      </w:r>
      <w:r>
        <w:rPr>
          <w:rFonts w:ascii="Times New Roman" w:hAnsi="Times New Roman" w:cs="Times New Roman"/>
          <w:bCs/>
          <w:iCs/>
          <w:sz w:val="28"/>
          <w:szCs w:val="28"/>
          <w:lang w:val="nl-NL"/>
        </w:rPr>
        <w:t xml:space="preserve"> </w:t>
      </w:r>
      <w:r w:rsidRPr="005279C6">
        <w:rPr>
          <w:rFonts w:ascii="Times New Roman" w:hAnsi="Times New Roman" w:cs="Times New Roman"/>
          <w:bCs/>
          <w:iCs/>
          <w:sz w:val="28"/>
          <w:szCs w:val="28"/>
          <w:lang w:val="nl-NL"/>
        </w:rPr>
        <w:t>tục</w:t>
      </w:r>
      <w:r>
        <w:rPr>
          <w:rFonts w:ascii="Times New Roman" w:hAnsi="Times New Roman" w:cs="Times New Roman"/>
          <w:bCs/>
          <w:iCs/>
          <w:sz w:val="28"/>
          <w:szCs w:val="28"/>
          <w:lang w:val="nl-NL"/>
        </w:rPr>
        <w:t xml:space="preserve"> </w:t>
      </w:r>
      <w:r w:rsidRPr="005279C6">
        <w:rPr>
          <w:rFonts w:ascii="Times New Roman" w:hAnsi="Times New Roman" w:cs="Times New Roman"/>
          <w:bCs/>
          <w:iCs/>
          <w:sz w:val="28"/>
          <w:szCs w:val="28"/>
          <w:lang w:val="nl-NL"/>
        </w:rPr>
        <w:t>khởi</w:t>
      </w:r>
      <w:r>
        <w:rPr>
          <w:rFonts w:ascii="Times New Roman" w:hAnsi="Times New Roman" w:cs="Times New Roman"/>
          <w:bCs/>
          <w:iCs/>
          <w:sz w:val="28"/>
          <w:szCs w:val="28"/>
          <w:lang w:val="nl-NL"/>
        </w:rPr>
        <w:t xml:space="preserve"> </w:t>
      </w:r>
      <w:r w:rsidRPr="005279C6">
        <w:rPr>
          <w:rFonts w:ascii="Times New Roman" w:hAnsi="Times New Roman" w:cs="Times New Roman"/>
          <w:bCs/>
          <w:iCs/>
          <w:sz w:val="28"/>
          <w:szCs w:val="28"/>
          <w:lang w:val="nl-NL"/>
        </w:rPr>
        <w:t>kiện</w:t>
      </w:r>
      <w:r>
        <w:rPr>
          <w:rFonts w:ascii="Times New Roman" w:hAnsi="Times New Roman" w:cs="Times New Roman"/>
          <w:bCs/>
          <w:iCs/>
          <w:sz w:val="28"/>
          <w:szCs w:val="28"/>
          <w:lang w:val="nl-NL"/>
        </w:rPr>
        <w:t xml:space="preserve"> </w:t>
      </w:r>
      <w:r w:rsidRPr="005279C6">
        <w:rPr>
          <w:rFonts w:ascii="Times New Roman" w:hAnsi="Times New Roman" w:cs="Times New Roman"/>
          <w:bCs/>
          <w:iCs/>
          <w:sz w:val="28"/>
          <w:szCs w:val="28"/>
          <w:lang w:val="nl-NL"/>
        </w:rPr>
        <w:t>hành</w:t>
      </w:r>
      <w:r>
        <w:rPr>
          <w:rFonts w:ascii="Times New Roman" w:hAnsi="Times New Roman" w:cs="Times New Roman"/>
          <w:bCs/>
          <w:iCs/>
          <w:sz w:val="28"/>
          <w:szCs w:val="28"/>
          <w:lang w:val="nl-NL"/>
        </w:rPr>
        <w:t xml:space="preserve"> </w:t>
      </w:r>
      <w:r w:rsidRPr="005279C6">
        <w:rPr>
          <w:rFonts w:ascii="Times New Roman" w:hAnsi="Times New Roman" w:cs="Times New Roman"/>
          <w:bCs/>
          <w:iCs/>
          <w:sz w:val="28"/>
          <w:szCs w:val="28"/>
          <w:lang w:val="nl-NL"/>
        </w:rPr>
        <w:t>chính;</w:t>
      </w:r>
      <w:r>
        <w:rPr>
          <w:rFonts w:ascii="Times New Roman" w:hAnsi="Times New Roman" w:cs="Times New Roman"/>
          <w:bCs/>
          <w:iCs/>
          <w:sz w:val="28"/>
          <w:szCs w:val="28"/>
          <w:lang w:val="nl-NL"/>
        </w:rPr>
        <w:t xml:space="preserve"> </w:t>
      </w:r>
      <w:r w:rsidRPr="005279C6">
        <w:rPr>
          <w:rFonts w:ascii="Times New Roman" w:hAnsi="Times New Roman" w:cs="Times New Roman"/>
          <w:bCs/>
          <w:iCs/>
          <w:sz w:val="28"/>
          <w:szCs w:val="28"/>
        </w:rPr>
        <w:t>nhiều</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vụ</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việc</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có</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tình</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tiết</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phức</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tạp,</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phải</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thực</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hiện</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theo</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lộ</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trình,</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phải</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lấy</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ý</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kiến</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của</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các</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ngành</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liên</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quan</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và</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ý</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kiến</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chỉ</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đạo</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của</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cấp</w:t>
      </w:r>
      <w:r>
        <w:rPr>
          <w:rFonts w:ascii="Times New Roman" w:hAnsi="Times New Roman" w:cs="Times New Roman"/>
          <w:bCs/>
          <w:iCs/>
          <w:sz w:val="28"/>
          <w:szCs w:val="28"/>
        </w:rPr>
        <w:t xml:space="preserve"> </w:t>
      </w:r>
      <w:r w:rsidRPr="005279C6">
        <w:rPr>
          <w:rFonts w:ascii="Times New Roman" w:hAnsi="Times New Roman" w:cs="Times New Roman"/>
          <w:bCs/>
          <w:iCs/>
          <w:sz w:val="28"/>
          <w:szCs w:val="28"/>
        </w:rPr>
        <w:t>trên</w:t>
      </w:r>
      <w:r w:rsidRPr="00982FDA">
        <w:rPr>
          <w:rFonts w:ascii="Times New Roman" w:hAnsi="Times New Roman" w:cs="Times New Roman"/>
          <w:sz w:val="28"/>
          <w:szCs w:val="28"/>
          <w:lang w:val="de-DE"/>
        </w:rPr>
        <w:t>.</w:t>
      </w:r>
    </w:p>
    <w:p w:rsidR="000B7986" w:rsidRPr="00982FDA" w:rsidRDefault="000B7986" w:rsidP="000B7986">
      <w:pPr>
        <w:pStyle w:val="BodyTextIndent"/>
        <w:spacing w:before="40" w:after="0"/>
        <w:ind w:left="0" w:firstLine="567"/>
        <w:jc w:val="both"/>
        <w:rPr>
          <w:rFonts w:ascii="Times New Roman" w:hAnsi="Times New Roman" w:cs="Times New Roman"/>
          <w:sz w:val="28"/>
          <w:szCs w:val="28"/>
        </w:rPr>
      </w:pPr>
      <w:r w:rsidRPr="00982FDA">
        <w:rPr>
          <w:rFonts w:ascii="Times New Roman" w:hAnsi="Times New Roman" w:cs="Times New Roman"/>
          <w:sz w:val="28"/>
          <w:szCs w:val="28"/>
          <w:lang w:val="de-DE"/>
        </w:rPr>
        <w:t>Số</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liệu</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báo</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cáo</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ở</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một</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vài</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đơn</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vị</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chưa</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chặt</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chẽ;</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việc</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thực</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hiện</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chế</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độ</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thông</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tin,</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báo</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cáo,</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đánh</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giá</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của</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một</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số</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địa</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phương,</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đơn</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vị</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chưa</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phản</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ánh</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đúng</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thực</w:t>
      </w:r>
      <w:r w:rsidR="00CA3AEA">
        <w:rPr>
          <w:rFonts w:ascii="Times New Roman" w:hAnsi="Times New Roman" w:cs="Times New Roman"/>
          <w:sz w:val="28"/>
          <w:szCs w:val="28"/>
          <w:lang w:val="de-DE"/>
        </w:rPr>
        <w:t xml:space="preserve"> </w:t>
      </w:r>
      <w:r w:rsidRPr="00982FDA">
        <w:rPr>
          <w:rFonts w:ascii="Times New Roman" w:hAnsi="Times New Roman" w:cs="Times New Roman"/>
          <w:sz w:val="28"/>
          <w:szCs w:val="28"/>
          <w:lang w:val="de-DE"/>
        </w:rPr>
        <w:t>tế.</w:t>
      </w:r>
    </w:p>
    <w:p w:rsidR="000B7986" w:rsidRPr="00982FDA" w:rsidRDefault="000B7986" w:rsidP="000B7986">
      <w:pPr>
        <w:spacing w:before="40"/>
        <w:ind w:firstLine="567"/>
        <w:jc w:val="both"/>
        <w:rPr>
          <w:rFonts w:ascii="Times New Roman" w:hAnsi="Times New Roman" w:cs="Times New Roman"/>
          <w:bCs/>
          <w:color w:val="auto"/>
          <w:sz w:val="28"/>
          <w:szCs w:val="28"/>
          <w:lang w:val="en-US"/>
        </w:rPr>
      </w:pPr>
      <w:r w:rsidRPr="00982FDA">
        <w:rPr>
          <w:rStyle w:val="BodyTextChar1"/>
          <w:color w:val="auto"/>
          <w:sz w:val="28"/>
          <w:szCs w:val="28"/>
          <w:lang w:val="en-US"/>
        </w:rPr>
        <w:t>(3)</w:t>
      </w:r>
      <w:r w:rsidR="00CA3AEA">
        <w:rPr>
          <w:rStyle w:val="BodyTextChar1"/>
          <w:color w:val="auto"/>
          <w:sz w:val="28"/>
          <w:szCs w:val="28"/>
          <w:lang w:val="en-US"/>
        </w:rPr>
        <w:t xml:space="preserve"> </w:t>
      </w:r>
      <w:r w:rsidRPr="00982FDA">
        <w:rPr>
          <w:rStyle w:val="BodyTextChar1"/>
          <w:color w:val="auto"/>
          <w:sz w:val="28"/>
          <w:szCs w:val="28"/>
        </w:rPr>
        <w:t>Công</w:t>
      </w:r>
      <w:r w:rsidR="00CA3AEA">
        <w:rPr>
          <w:rStyle w:val="BodyTextChar1"/>
          <w:color w:val="auto"/>
          <w:sz w:val="28"/>
          <w:szCs w:val="28"/>
        </w:rPr>
        <w:t xml:space="preserve"> </w:t>
      </w:r>
      <w:r w:rsidRPr="00982FDA">
        <w:rPr>
          <w:rStyle w:val="BodyTextChar1"/>
          <w:color w:val="auto"/>
          <w:sz w:val="28"/>
          <w:szCs w:val="28"/>
        </w:rPr>
        <w:t>tác</w:t>
      </w:r>
      <w:r w:rsidR="00CA3AEA">
        <w:rPr>
          <w:rStyle w:val="BodyTextChar1"/>
          <w:color w:val="auto"/>
          <w:sz w:val="28"/>
          <w:szCs w:val="28"/>
        </w:rPr>
        <w:t xml:space="preserve"> </w:t>
      </w:r>
      <w:r w:rsidRPr="00982FDA">
        <w:rPr>
          <w:rStyle w:val="BodyTextChar1"/>
          <w:color w:val="auto"/>
          <w:sz w:val="28"/>
          <w:szCs w:val="28"/>
          <w:lang w:val="en-US"/>
        </w:rPr>
        <w:t>PCTN,</w:t>
      </w:r>
      <w:r w:rsidR="00CA3AEA">
        <w:rPr>
          <w:rStyle w:val="BodyTextChar1"/>
          <w:color w:val="auto"/>
          <w:sz w:val="28"/>
          <w:szCs w:val="28"/>
          <w:lang w:val="en-US"/>
        </w:rPr>
        <w:t xml:space="preserve"> </w:t>
      </w:r>
      <w:r w:rsidRPr="00982FDA">
        <w:rPr>
          <w:rStyle w:val="BodyTextChar1"/>
          <w:color w:val="auto"/>
          <w:sz w:val="28"/>
          <w:szCs w:val="28"/>
          <w:lang w:val="en-US"/>
        </w:rPr>
        <w:t>TC:</w:t>
      </w:r>
      <w:r w:rsidR="00CA3AEA">
        <w:rPr>
          <w:rStyle w:val="BodyTextChar1"/>
          <w:color w:val="auto"/>
          <w:sz w:val="28"/>
          <w:szCs w:val="28"/>
          <w:lang w:val="en-US"/>
        </w:rPr>
        <w:t xml:space="preserve"> </w:t>
      </w:r>
      <w:r w:rsidRPr="00982FDA">
        <w:rPr>
          <w:rFonts w:ascii="Times New Roman" w:hAnsi="Times New Roman" w:cs="Times New Roman"/>
          <w:color w:val="auto"/>
          <w:spacing w:val="-2"/>
          <w:sz w:val="28"/>
          <w:szCs w:val="28"/>
        </w:rPr>
        <w:t>t</w:t>
      </w:r>
      <w:r w:rsidR="00E97E2E">
        <w:rPr>
          <w:rFonts w:ascii="Times New Roman" w:hAnsi="Times New Roman" w:cs="Times New Roman"/>
          <w:color w:val="auto"/>
          <w:spacing w:val="-2"/>
          <w:sz w:val="28"/>
          <w:szCs w:val="28"/>
          <w:lang w:val="en-US"/>
        </w:rPr>
        <w:t>rong</w:t>
      </w:r>
      <w:r w:rsidR="00CA3AEA">
        <w:rPr>
          <w:rFonts w:ascii="Times New Roman" w:hAnsi="Times New Roman" w:cs="Times New Roman"/>
          <w:color w:val="auto"/>
          <w:spacing w:val="-2"/>
          <w:sz w:val="28"/>
          <w:szCs w:val="28"/>
          <w:lang w:val="en-US"/>
        </w:rPr>
        <w:t xml:space="preserve"> </w:t>
      </w:r>
      <w:r w:rsidR="002F16EE">
        <w:rPr>
          <w:rFonts w:ascii="Times New Roman" w:hAnsi="Times New Roman" w:cs="Times New Roman"/>
          <w:color w:val="auto"/>
          <w:spacing w:val="-2"/>
          <w:sz w:val="28"/>
          <w:szCs w:val="28"/>
          <w:lang w:val="en-US"/>
        </w:rPr>
        <w:t>Quý I năm 2025</w:t>
      </w:r>
      <w:r w:rsidRPr="00982FDA">
        <w:rPr>
          <w:rFonts w:ascii="Times New Roman" w:hAnsi="Times New Roman" w:cs="Times New Roman"/>
          <w:spacing w:val="-2"/>
          <w:sz w:val="28"/>
          <w:szCs w:val="28"/>
          <w:lang w:val="en-US"/>
        </w:rPr>
        <w:t>,</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tỉnh</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Tây</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Ninh</w:t>
      </w:r>
      <w:r w:rsidR="00CA3AEA">
        <w:rPr>
          <w:rFonts w:ascii="Times New Roman" w:hAnsi="Times New Roman" w:cs="Times New Roman"/>
          <w:spacing w:val="-2"/>
          <w:sz w:val="28"/>
          <w:szCs w:val="28"/>
          <w:lang w:val="en-US"/>
        </w:rPr>
        <w:t xml:space="preserve"> </w:t>
      </w:r>
      <w:r w:rsidR="002F16EE">
        <w:rPr>
          <w:rFonts w:ascii="Times New Roman" w:hAnsi="Times New Roman" w:cs="Times New Roman"/>
          <w:spacing w:val="-2"/>
          <w:sz w:val="28"/>
          <w:szCs w:val="28"/>
          <w:lang w:val="en-US"/>
        </w:rPr>
        <w:t>không phát sinh</w:t>
      </w:r>
      <w:r w:rsidR="00CA3AEA">
        <w:rPr>
          <w:rFonts w:ascii="Times New Roman" w:hAnsi="Times New Roman" w:cs="Times New Roman"/>
          <w:spacing w:val="-2"/>
          <w:sz w:val="28"/>
          <w:szCs w:val="28"/>
          <w:lang w:val="en-US"/>
        </w:rPr>
        <w:t xml:space="preserve"> </w:t>
      </w:r>
      <w:r w:rsidR="00181D8C">
        <w:rPr>
          <w:rFonts w:ascii="Times New Roman" w:hAnsi="Times New Roman" w:cs="Times New Roman"/>
          <w:spacing w:val="-2"/>
          <w:sz w:val="28"/>
          <w:szCs w:val="28"/>
          <w:lang w:val="en-US"/>
        </w:rPr>
        <w:t>vụ</w:t>
      </w:r>
      <w:r w:rsidR="00CA3AEA">
        <w:rPr>
          <w:rFonts w:ascii="Times New Roman" w:hAnsi="Times New Roman" w:cs="Times New Roman"/>
          <w:spacing w:val="-2"/>
          <w:sz w:val="28"/>
          <w:szCs w:val="28"/>
          <w:lang w:val="en-US"/>
        </w:rPr>
        <w:t xml:space="preserve"> </w:t>
      </w:r>
      <w:r w:rsidR="00181D8C">
        <w:rPr>
          <w:rFonts w:ascii="Times New Roman" w:hAnsi="Times New Roman" w:cs="Times New Roman"/>
          <w:spacing w:val="-2"/>
          <w:sz w:val="28"/>
          <w:szCs w:val="28"/>
          <w:lang w:val="en-US"/>
        </w:rPr>
        <w:t>việc</w:t>
      </w:r>
      <w:r w:rsidR="00CA3AEA">
        <w:rPr>
          <w:rFonts w:ascii="Times New Roman" w:hAnsi="Times New Roman" w:cs="Times New Roman"/>
          <w:spacing w:val="-2"/>
          <w:sz w:val="28"/>
          <w:szCs w:val="28"/>
          <w:lang w:val="en-US"/>
        </w:rPr>
        <w:t xml:space="preserve"> </w:t>
      </w:r>
      <w:r w:rsidR="00181D8C">
        <w:rPr>
          <w:rFonts w:ascii="Times New Roman" w:hAnsi="Times New Roman" w:cs="Times New Roman"/>
          <w:spacing w:val="-2"/>
          <w:sz w:val="28"/>
          <w:szCs w:val="28"/>
          <w:lang w:val="en-US"/>
        </w:rPr>
        <w:t>có</w:t>
      </w:r>
      <w:r w:rsidR="00CA3AEA">
        <w:rPr>
          <w:rFonts w:ascii="Times New Roman" w:hAnsi="Times New Roman" w:cs="Times New Roman"/>
          <w:spacing w:val="-2"/>
          <w:sz w:val="28"/>
          <w:szCs w:val="28"/>
          <w:lang w:val="en-US"/>
        </w:rPr>
        <w:t xml:space="preserve"> </w:t>
      </w:r>
      <w:r w:rsidR="00181D8C">
        <w:rPr>
          <w:rFonts w:ascii="Times New Roman" w:hAnsi="Times New Roman" w:cs="Times New Roman"/>
          <w:spacing w:val="-2"/>
          <w:sz w:val="28"/>
          <w:szCs w:val="28"/>
          <w:lang w:val="en-US"/>
        </w:rPr>
        <w:t>dấu</w:t>
      </w:r>
      <w:r w:rsidR="00CA3AEA">
        <w:rPr>
          <w:rFonts w:ascii="Times New Roman" w:hAnsi="Times New Roman" w:cs="Times New Roman"/>
          <w:spacing w:val="-2"/>
          <w:sz w:val="28"/>
          <w:szCs w:val="28"/>
          <w:lang w:val="en-US"/>
        </w:rPr>
        <w:t xml:space="preserve"> </w:t>
      </w:r>
      <w:r w:rsidR="00181D8C">
        <w:rPr>
          <w:rFonts w:ascii="Times New Roman" w:hAnsi="Times New Roman" w:cs="Times New Roman"/>
          <w:spacing w:val="-2"/>
          <w:sz w:val="28"/>
          <w:szCs w:val="28"/>
          <w:lang w:val="en-US"/>
        </w:rPr>
        <w:t>hiệu</w:t>
      </w:r>
      <w:r w:rsidR="00CA3AEA">
        <w:rPr>
          <w:rFonts w:ascii="Times New Roman" w:hAnsi="Times New Roman" w:cs="Times New Roman"/>
          <w:spacing w:val="-2"/>
          <w:sz w:val="28"/>
          <w:szCs w:val="28"/>
          <w:lang w:val="en-US"/>
        </w:rPr>
        <w:t xml:space="preserve"> </w:t>
      </w:r>
      <w:r w:rsidR="00181D8C">
        <w:rPr>
          <w:rFonts w:ascii="Times New Roman" w:hAnsi="Times New Roman" w:cs="Times New Roman"/>
          <w:spacing w:val="-2"/>
          <w:sz w:val="28"/>
          <w:szCs w:val="28"/>
          <w:lang w:val="en-US"/>
        </w:rPr>
        <w:t>tham</w:t>
      </w:r>
      <w:r w:rsidR="00CA3AEA">
        <w:rPr>
          <w:rFonts w:ascii="Times New Roman" w:hAnsi="Times New Roman" w:cs="Times New Roman"/>
          <w:spacing w:val="-2"/>
          <w:sz w:val="28"/>
          <w:szCs w:val="28"/>
          <w:lang w:val="en-US"/>
        </w:rPr>
        <w:t xml:space="preserve"> </w:t>
      </w:r>
      <w:r w:rsidR="00181D8C">
        <w:rPr>
          <w:rFonts w:ascii="Times New Roman" w:hAnsi="Times New Roman" w:cs="Times New Roman"/>
          <w:spacing w:val="-2"/>
          <w:sz w:val="28"/>
          <w:szCs w:val="28"/>
          <w:lang w:val="en-US"/>
        </w:rPr>
        <w:t>nhũng;</w:t>
      </w:r>
      <w:r w:rsidR="00CA3AEA">
        <w:rPr>
          <w:rFonts w:ascii="Times New Roman" w:hAnsi="Times New Roman" w:cs="Times New Roman"/>
          <w:spacing w:val="-2"/>
          <w:sz w:val="28"/>
          <w:szCs w:val="28"/>
          <w:lang w:val="en-US"/>
        </w:rPr>
        <w:t xml:space="preserve"> </w:t>
      </w:r>
      <w:r w:rsidR="00181D8C">
        <w:rPr>
          <w:rFonts w:ascii="Times New Roman" w:hAnsi="Times New Roman" w:cs="Times New Roman"/>
          <w:spacing w:val="-2"/>
          <w:sz w:val="28"/>
          <w:szCs w:val="28"/>
          <w:lang w:val="en-US"/>
        </w:rPr>
        <w:t>c</w:t>
      </w:r>
      <w:r w:rsidRPr="00982FDA">
        <w:rPr>
          <w:rFonts w:ascii="Times New Roman" w:hAnsi="Times New Roman" w:cs="Times New Roman"/>
          <w:spacing w:val="-2"/>
          <w:sz w:val="28"/>
          <w:szCs w:val="28"/>
          <w:lang w:val="en-US"/>
        </w:rPr>
        <w:t>ác</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vụ</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án</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cũ</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đang</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được</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các</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cơ</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quan</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tư</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pháp</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tiếp</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tục</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đẩy</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mạnh</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tiến</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độ</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điều</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tra,</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xét</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xử</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theo</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quy</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pacing w:val="-2"/>
          <w:sz w:val="28"/>
          <w:szCs w:val="28"/>
          <w:lang w:val="en-US"/>
        </w:rPr>
        <w:t>định.</w:t>
      </w:r>
      <w:r w:rsidR="00CA3AEA">
        <w:rPr>
          <w:rFonts w:ascii="Times New Roman" w:hAnsi="Times New Roman" w:cs="Times New Roman"/>
          <w:spacing w:val="-2"/>
          <w:sz w:val="28"/>
          <w:szCs w:val="28"/>
          <w:lang w:val="en-US"/>
        </w:rPr>
        <w:t xml:space="preserve"> </w:t>
      </w:r>
      <w:r w:rsidRPr="00982FDA">
        <w:rPr>
          <w:rFonts w:ascii="Times New Roman" w:hAnsi="Times New Roman" w:cs="Times New Roman"/>
          <w:sz w:val="28"/>
          <w:szCs w:val="28"/>
        </w:rPr>
        <w:t>UBND</w:t>
      </w:r>
      <w:r w:rsidR="00CA3AEA">
        <w:rPr>
          <w:rFonts w:ascii="Times New Roman" w:hAnsi="Times New Roman" w:cs="Times New Roman"/>
          <w:sz w:val="28"/>
          <w:szCs w:val="28"/>
        </w:rPr>
        <w:t xml:space="preserve"> </w:t>
      </w:r>
      <w:r w:rsidRPr="00982FDA">
        <w:rPr>
          <w:rFonts w:ascii="Times New Roman" w:hAnsi="Times New Roman" w:cs="Times New Roman"/>
          <w:sz w:val="28"/>
          <w:szCs w:val="28"/>
        </w:rPr>
        <w:t>tỉnh</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đã</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triển</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khai</w:t>
      </w:r>
      <w:r w:rsidR="00CA3AEA">
        <w:rPr>
          <w:rFonts w:ascii="Times New Roman" w:hAnsi="Times New Roman" w:cs="Times New Roman"/>
          <w:sz w:val="28"/>
          <w:szCs w:val="28"/>
          <w:lang w:val="en-US"/>
        </w:rPr>
        <w:t xml:space="preserve"> </w:t>
      </w:r>
      <w:r w:rsidR="00181D8C">
        <w:rPr>
          <w:rFonts w:ascii="Times New Roman" w:hAnsi="Times New Roman" w:cs="Times New Roman"/>
          <w:sz w:val="28"/>
          <w:szCs w:val="28"/>
          <w:lang w:val="en-US"/>
        </w:rPr>
        <w:t>kịp</w:t>
      </w:r>
      <w:r w:rsidR="00CA3AEA">
        <w:rPr>
          <w:rFonts w:ascii="Times New Roman" w:hAnsi="Times New Roman" w:cs="Times New Roman"/>
          <w:sz w:val="28"/>
          <w:szCs w:val="28"/>
          <w:lang w:val="en-US"/>
        </w:rPr>
        <w:t xml:space="preserve"> </w:t>
      </w:r>
      <w:r w:rsidR="00181D8C">
        <w:rPr>
          <w:rFonts w:ascii="Times New Roman" w:hAnsi="Times New Roman" w:cs="Times New Roman"/>
          <w:sz w:val="28"/>
          <w:szCs w:val="28"/>
          <w:lang w:val="en-US"/>
        </w:rPr>
        <w:t>thời</w:t>
      </w:r>
      <w:r w:rsidR="00CA3AEA">
        <w:rPr>
          <w:rFonts w:ascii="Times New Roman" w:hAnsi="Times New Roman" w:cs="Times New Roman"/>
          <w:sz w:val="28"/>
          <w:szCs w:val="28"/>
          <w:lang w:val="en-US"/>
        </w:rPr>
        <w:t xml:space="preserve"> </w:t>
      </w:r>
      <w:r w:rsidR="00181D8C">
        <w:rPr>
          <w:rFonts w:ascii="Times New Roman" w:hAnsi="Times New Roman" w:cs="Times New Roman"/>
          <w:sz w:val="28"/>
          <w:szCs w:val="28"/>
          <w:lang w:val="en-US"/>
        </w:rPr>
        <w:t>kế</w:t>
      </w:r>
      <w:r w:rsidR="00CA3AEA">
        <w:rPr>
          <w:rFonts w:ascii="Times New Roman" w:hAnsi="Times New Roman" w:cs="Times New Roman"/>
          <w:sz w:val="28"/>
          <w:szCs w:val="28"/>
          <w:lang w:val="en-US"/>
        </w:rPr>
        <w:t xml:space="preserve"> </w:t>
      </w:r>
      <w:r w:rsidR="00181D8C">
        <w:rPr>
          <w:rFonts w:ascii="Times New Roman" w:hAnsi="Times New Roman" w:cs="Times New Roman"/>
          <w:sz w:val="28"/>
          <w:szCs w:val="28"/>
          <w:lang w:val="en-US"/>
        </w:rPr>
        <w:t>hoạch</w:t>
      </w:r>
      <w:r w:rsidR="00CA3AEA">
        <w:rPr>
          <w:rFonts w:ascii="Times New Roman" w:hAnsi="Times New Roman" w:cs="Times New Roman"/>
          <w:sz w:val="28"/>
          <w:szCs w:val="28"/>
          <w:lang w:val="en-US"/>
        </w:rPr>
        <w:t xml:space="preserve"> </w:t>
      </w:r>
      <w:r w:rsidR="00181D8C">
        <w:rPr>
          <w:rFonts w:ascii="Times New Roman" w:hAnsi="Times New Roman" w:cs="Times New Roman"/>
          <w:sz w:val="28"/>
          <w:szCs w:val="28"/>
          <w:lang w:val="en-US"/>
        </w:rPr>
        <w:t>PCTN</w:t>
      </w:r>
      <w:r w:rsidR="00CA3AEA">
        <w:rPr>
          <w:rFonts w:ascii="Times New Roman" w:hAnsi="Times New Roman" w:cs="Times New Roman"/>
          <w:sz w:val="28"/>
          <w:szCs w:val="28"/>
          <w:lang w:val="en-US"/>
        </w:rPr>
        <w:t xml:space="preserve"> </w:t>
      </w:r>
      <w:r w:rsidR="00181D8C">
        <w:rPr>
          <w:rFonts w:ascii="Times New Roman" w:hAnsi="Times New Roman" w:cs="Times New Roman"/>
          <w:sz w:val="28"/>
          <w:szCs w:val="28"/>
          <w:lang w:val="en-US"/>
        </w:rPr>
        <w:t>năm</w:t>
      </w:r>
      <w:r w:rsidR="00CA3AEA">
        <w:rPr>
          <w:rFonts w:ascii="Times New Roman" w:hAnsi="Times New Roman" w:cs="Times New Roman"/>
          <w:sz w:val="28"/>
          <w:szCs w:val="28"/>
          <w:lang w:val="en-US"/>
        </w:rPr>
        <w:t xml:space="preserve"> </w:t>
      </w:r>
      <w:r w:rsidR="00181D8C">
        <w:rPr>
          <w:rFonts w:ascii="Times New Roman" w:hAnsi="Times New Roman" w:cs="Times New Roman"/>
          <w:sz w:val="28"/>
          <w:szCs w:val="28"/>
          <w:lang w:val="en-US"/>
        </w:rPr>
        <w:t>202</w:t>
      </w:r>
      <w:r w:rsidR="002F16EE">
        <w:rPr>
          <w:rFonts w:ascii="Times New Roman" w:hAnsi="Times New Roman" w:cs="Times New Roman"/>
          <w:sz w:val="28"/>
          <w:szCs w:val="28"/>
          <w:lang w:val="en-US"/>
        </w:rPr>
        <w:t>5</w:t>
      </w:r>
      <w:r w:rsidR="00181D8C">
        <w:rPr>
          <w:rFonts w:ascii="Times New Roman" w:hAnsi="Times New Roman" w:cs="Times New Roman"/>
          <w:sz w:val="28"/>
          <w:szCs w:val="28"/>
          <w:lang w:val="en-US"/>
        </w:rPr>
        <w:t>,</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Thanh</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tra</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tỉnh</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đã</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phát</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huy</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vai</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trò</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cơ</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quan</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tham</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mưu</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đôn</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đốc,</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theo</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dõi</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công</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tác</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PCTN,</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TC</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trên</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địa</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bàn</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tỉnh;</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tạo</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cơ</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sở</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cho</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các</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ngành,</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địa</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phương</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cụ</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thể</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hóa</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thực</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hiện</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ngay</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đầu</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năm,</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đặc</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biệt</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đẩy</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mạnh</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công</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tác</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phát</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hiện</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và</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xử</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lý</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tham</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nhũng,</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từ</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đó</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đạt</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được</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những</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kết</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quả</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tích</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cực.</w:t>
      </w:r>
    </w:p>
    <w:p w:rsidR="000B7986" w:rsidRPr="00982FDA" w:rsidRDefault="000B7986" w:rsidP="00A3758C">
      <w:pPr>
        <w:spacing w:before="40"/>
        <w:ind w:firstLine="567"/>
        <w:jc w:val="both"/>
        <w:rPr>
          <w:rFonts w:ascii="Times New Roman" w:hAnsi="Times New Roman" w:cs="Times New Roman"/>
          <w:sz w:val="28"/>
          <w:szCs w:val="28"/>
          <w:lang w:val="en-US"/>
        </w:rPr>
      </w:pPr>
      <w:r w:rsidRPr="00982FDA">
        <w:rPr>
          <w:rFonts w:ascii="Times New Roman" w:hAnsi="Times New Roman" w:cs="Times New Roman"/>
          <w:sz w:val="28"/>
          <w:szCs w:val="28"/>
          <w:lang w:val="en-US"/>
        </w:rPr>
        <w:t>Tuy</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nhiên,</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bên</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cạnh</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kết</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quả</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đạt</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được</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vẫn</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còn</w:t>
      </w:r>
      <w:r w:rsidR="00CA3AEA">
        <w:rPr>
          <w:rFonts w:ascii="Times New Roman" w:hAnsi="Times New Roman" w:cs="Times New Roman"/>
          <w:sz w:val="28"/>
          <w:szCs w:val="28"/>
          <w:lang w:val="en-US"/>
        </w:rPr>
        <w:t xml:space="preserve"> </w:t>
      </w:r>
      <w:r w:rsidR="0099440B">
        <w:rPr>
          <w:rFonts w:ascii="Times New Roman" w:hAnsi="Times New Roman" w:cs="Times New Roman"/>
          <w:sz w:val="28"/>
          <w:szCs w:val="28"/>
          <w:lang w:val="en-US"/>
        </w:rPr>
        <w:t>m</w:t>
      </w:r>
      <w:r w:rsidR="0099440B" w:rsidRPr="0099440B">
        <w:rPr>
          <w:rFonts w:ascii="Times New Roman" w:hAnsi="Times New Roman" w:cs="Times New Roman"/>
          <w:sz w:val="28"/>
          <w:szCs w:val="28"/>
          <w:lang w:val="en-US"/>
        </w:rPr>
        <w:t>ột</w:t>
      </w:r>
      <w:r w:rsidR="00CA3AEA">
        <w:rPr>
          <w:rFonts w:ascii="Times New Roman" w:hAnsi="Times New Roman" w:cs="Times New Roman"/>
          <w:sz w:val="28"/>
          <w:szCs w:val="28"/>
          <w:lang w:val="en-US"/>
        </w:rPr>
        <w:t xml:space="preserve"> </w:t>
      </w:r>
      <w:r w:rsidR="0099440B" w:rsidRPr="0099440B">
        <w:rPr>
          <w:rFonts w:ascii="Times New Roman" w:hAnsi="Times New Roman" w:cs="Times New Roman"/>
          <w:sz w:val="28"/>
          <w:szCs w:val="28"/>
          <w:lang w:val="en-US"/>
        </w:rPr>
        <w:t>số</w:t>
      </w:r>
      <w:r w:rsidR="00CA3AEA">
        <w:rPr>
          <w:rFonts w:ascii="Times New Roman" w:hAnsi="Times New Roman" w:cs="Times New Roman"/>
          <w:sz w:val="28"/>
          <w:szCs w:val="28"/>
          <w:lang w:val="en-US"/>
        </w:rPr>
        <w:t xml:space="preserve"> </w:t>
      </w:r>
      <w:r w:rsidR="0099440B" w:rsidRPr="0099440B">
        <w:rPr>
          <w:rFonts w:ascii="Times New Roman" w:hAnsi="Times New Roman" w:cs="Times New Roman"/>
          <w:sz w:val="28"/>
          <w:szCs w:val="28"/>
          <w:lang w:val="en-US"/>
        </w:rPr>
        <w:t>cơ</w:t>
      </w:r>
      <w:r w:rsidR="00CA3AEA">
        <w:rPr>
          <w:rFonts w:ascii="Times New Roman" w:hAnsi="Times New Roman" w:cs="Times New Roman"/>
          <w:sz w:val="28"/>
          <w:szCs w:val="28"/>
          <w:lang w:val="en-US"/>
        </w:rPr>
        <w:t xml:space="preserve"> </w:t>
      </w:r>
      <w:r w:rsidR="0099440B" w:rsidRPr="0099440B">
        <w:rPr>
          <w:rFonts w:ascii="Times New Roman" w:hAnsi="Times New Roman" w:cs="Times New Roman"/>
          <w:sz w:val="28"/>
          <w:szCs w:val="28"/>
          <w:lang w:val="en-US"/>
        </w:rPr>
        <w:t>quan,</w:t>
      </w:r>
      <w:r w:rsidR="00CA3AEA">
        <w:rPr>
          <w:rFonts w:ascii="Times New Roman" w:hAnsi="Times New Roman" w:cs="Times New Roman"/>
          <w:sz w:val="28"/>
          <w:szCs w:val="28"/>
          <w:lang w:val="en-US"/>
        </w:rPr>
        <w:t xml:space="preserve"> </w:t>
      </w:r>
      <w:r w:rsidR="0099440B" w:rsidRPr="0099440B">
        <w:rPr>
          <w:rFonts w:ascii="Times New Roman" w:hAnsi="Times New Roman" w:cs="Times New Roman"/>
          <w:sz w:val="28"/>
          <w:szCs w:val="28"/>
          <w:lang w:val="en-US"/>
        </w:rPr>
        <w:t>đơn</w:t>
      </w:r>
      <w:r w:rsidR="00CA3AEA">
        <w:rPr>
          <w:rFonts w:ascii="Times New Roman" w:hAnsi="Times New Roman" w:cs="Times New Roman"/>
          <w:sz w:val="28"/>
          <w:szCs w:val="28"/>
          <w:lang w:val="en-US"/>
        </w:rPr>
        <w:t xml:space="preserve"> </w:t>
      </w:r>
      <w:r w:rsidR="0099440B" w:rsidRPr="0099440B">
        <w:rPr>
          <w:rFonts w:ascii="Times New Roman" w:hAnsi="Times New Roman" w:cs="Times New Roman"/>
          <w:sz w:val="28"/>
          <w:szCs w:val="28"/>
          <w:lang w:val="en-US"/>
        </w:rPr>
        <w:t>vị</w:t>
      </w:r>
      <w:r w:rsidR="00CA3AEA">
        <w:rPr>
          <w:rFonts w:ascii="Times New Roman" w:hAnsi="Times New Roman" w:cs="Times New Roman"/>
          <w:sz w:val="28"/>
          <w:szCs w:val="28"/>
          <w:lang w:val="en-US"/>
        </w:rPr>
        <w:t xml:space="preserve"> </w:t>
      </w:r>
      <w:r w:rsidR="002F16EE" w:rsidRPr="002F16EE">
        <w:rPr>
          <w:rFonts w:ascii="Times New Roman" w:hAnsi="Times New Roman" w:cs="Times New Roman"/>
          <w:sz w:val="28"/>
          <w:szCs w:val="28"/>
          <w:lang w:val="en-US"/>
        </w:rPr>
        <w:t>chưa nghiêm túc phối hợp trong triển khai công tác PCTN, TC trên địa bàn tỉnh như: phối hợp cung cấp thông tin phục vụ xác minh tài sản, thu nhập của một số Ngân hàng thương mại còn chậm trễ; cung cấp thông tin đánh giá bộ chỉ số PCTN cấp tỉnh còn cơ quan cung cấp trễ; một vài cơ quan báo cáo chưa sát tình hình; một vài nội dung khó khăn, bất cập đã kiến nghị nhưng vẫn chưa được hướng dẫn</w:t>
      </w:r>
      <w:r w:rsidRPr="00982FDA">
        <w:rPr>
          <w:rFonts w:ascii="Times New Roman" w:hAnsi="Times New Roman" w:cs="Times New Roman"/>
          <w:sz w:val="28"/>
          <w:szCs w:val="28"/>
          <w:lang w:val="en-US"/>
        </w:rPr>
        <w:t>.</w:t>
      </w:r>
    </w:p>
    <w:p w:rsidR="000B7986" w:rsidRPr="00982FDA" w:rsidRDefault="000B7986" w:rsidP="000B7986">
      <w:pPr>
        <w:spacing w:before="40"/>
        <w:ind w:firstLine="567"/>
        <w:jc w:val="both"/>
        <w:rPr>
          <w:rStyle w:val="BodyTextChar1"/>
          <w:color w:val="auto"/>
          <w:sz w:val="28"/>
          <w:szCs w:val="28"/>
        </w:rPr>
      </w:pPr>
      <w:r w:rsidRPr="00982FDA">
        <w:rPr>
          <w:rStyle w:val="BodyTextChar1"/>
          <w:color w:val="auto"/>
          <w:sz w:val="28"/>
          <w:szCs w:val="28"/>
          <w:lang w:val="en-US"/>
        </w:rPr>
        <w:t>(4)</w:t>
      </w:r>
      <w:r w:rsidR="00CA3AEA">
        <w:rPr>
          <w:rStyle w:val="BodyTextChar1"/>
          <w:color w:val="auto"/>
          <w:sz w:val="28"/>
          <w:szCs w:val="28"/>
          <w:lang w:val="en-US"/>
        </w:rPr>
        <w:t xml:space="preserve"> </w:t>
      </w:r>
      <w:r w:rsidRPr="00982FDA">
        <w:rPr>
          <w:rStyle w:val="BodyTextChar1"/>
          <w:color w:val="auto"/>
          <w:sz w:val="28"/>
          <w:szCs w:val="28"/>
        </w:rPr>
        <w:t>Công</w:t>
      </w:r>
      <w:r w:rsidR="00CA3AEA">
        <w:rPr>
          <w:rStyle w:val="BodyTextChar1"/>
          <w:color w:val="auto"/>
          <w:sz w:val="28"/>
          <w:szCs w:val="28"/>
        </w:rPr>
        <w:t xml:space="preserve"> </w:t>
      </w:r>
      <w:r w:rsidRPr="00982FDA">
        <w:rPr>
          <w:rStyle w:val="BodyTextChar1"/>
          <w:color w:val="auto"/>
          <w:sz w:val="28"/>
          <w:szCs w:val="28"/>
        </w:rPr>
        <w:t>tác</w:t>
      </w:r>
      <w:r w:rsidR="00CA3AEA">
        <w:rPr>
          <w:rStyle w:val="BodyTextChar1"/>
          <w:color w:val="auto"/>
          <w:sz w:val="28"/>
          <w:szCs w:val="28"/>
        </w:rPr>
        <w:t xml:space="preserve"> </w:t>
      </w:r>
      <w:r w:rsidRPr="00982FDA">
        <w:rPr>
          <w:rStyle w:val="BodyTextChar1"/>
          <w:color w:val="auto"/>
          <w:sz w:val="28"/>
          <w:szCs w:val="28"/>
          <w:lang w:val="en-US"/>
        </w:rPr>
        <w:t>đào</w:t>
      </w:r>
      <w:r w:rsidR="00CA3AEA">
        <w:rPr>
          <w:rStyle w:val="BodyTextChar1"/>
          <w:color w:val="auto"/>
          <w:sz w:val="28"/>
          <w:szCs w:val="28"/>
          <w:lang w:val="en-US"/>
        </w:rPr>
        <w:t xml:space="preserve"> </w:t>
      </w:r>
      <w:r w:rsidRPr="00982FDA">
        <w:rPr>
          <w:rStyle w:val="BodyTextChar1"/>
          <w:color w:val="auto"/>
          <w:sz w:val="28"/>
          <w:szCs w:val="28"/>
          <w:lang w:val="en-US"/>
        </w:rPr>
        <w:t>tạo,</w:t>
      </w:r>
      <w:r w:rsidR="00CA3AEA">
        <w:rPr>
          <w:rStyle w:val="BodyTextChar1"/>
          <w:color w:val="auto"/>
          <w:sz w:val="28"/>
          <w:szCs w:val="28"/>
          <w:lang w:val="en-US"/>
        </w:rPr>
        <w:t xml:space="preserve"> </w:t>
      </w:r>
      <w:r w:rsidRPr="00982FDA">
        <w:rPr>
          <w:rStyle w:val="BodyTextChar1"/>
          <w:color w:val="auto"/>
          <w:sz w:val="28"/>
          <w:szCs w:val="28"/>
          <w:lang w:val="en-US"/>
        </w:rPr>
        <w:t>bồi</w:t>
      </w:r>
      <w:r w:rsidR="00CA3AEA">
        <w:rPr>
          <w:rStyle w:val="BodyTextChar1"/>
          <w:color w:val="auto"/>
          <w:sz w:val="28"/>
          <w:szCs w:val="28"/>
          <w:lang w:val="en-US"/>
        </w:rPr>
        <w:t xml:space="preserve"> </w:t>
      </w:r>
      <w:r w:rsidRPr="00982FDA">
        <w:rPr>
          <w:rStyle w:val="BodyTextChar1"/>
          <w:color w:val="auto"/>
          <w:sz w:val="28"/>
          <w:szCs w:val="28"/>
          <w:lang w:val="en-US"/>
        </w:rPr>
        <w:t>dưỡng,</w:t>
      </w:r>
      <w:r w:rsidR="00CA3AEA">
        <w:rPr>
          <w:rStyle w:val="BodyTextChar1"/>
          <w:color w:val="auto"/>
          <w:sz w:val="28"/>
          <w:szCs w:val="28"/>
          <w:lang w:val="en-US"/>
        </w:rPr>
        <w:t xml:space="preserve"> </w:t>
      </w:r>
      <w:r w:rsidRPr="00982FDA">
        <w:rPr>
          <w:rStyle w:val="BodyTextChar1"/>
          <w:color w:val="auto"/>
          <w:sz w:val="28"/>
          <w:szCs w:val="28"/>
        </w:rPr>
        <w:t>xây</w:t>
      </w:r>
      <w:r w:rsidR="00CA3AEA">
        <w:rPr>
          <w:rStyle w:val="BodyTextChar1"/>
          <w:color w:val="auto"/>
          <w:sz w:val="28"/>
          <w:szCs w:val="28"/>
        </w:rPr>
        <w:t xml:space="preserve"> </w:t>
      </w:r>
      <w:r w:rsidRPr="00982FDA">
        <w:rPr>
          <w:rStyle w:val="BodyTextChar1"/>
          <w:color w:val="auto"/>
          <w:sz w:val="28"/>
          <w:szCs w:val="28"/>
        </w:rPr>
        <w:t>dựng</w:t>
      </w:r>
      <w:r w:rsidR="00CA3AEA">
        <w:rPr>
          <w:rStyle w:val="BodyTextChar1"/>
          <w:color w:val="auto"/>
          <w:sz w:val="28"/>
          <w:szCs w:val="28"/>
        </w:rPr>
        <w:t xml:space="preserve"> </w:t>
      </w:r>
      <w:r w:rsidRPr="00982FDA">
        <w:rPr>
          <w:rStyle w:val="BodyTextChar1"/>
          <w:color w:val="auto"/>
          <w:sz w:val="28"/>
          <w:szCs w:val="28"/>
        </w:rPr>
        <w:t>lực</w:t>
      </w:r>
      <w:r w:rsidR="00CA3AEA">
        <w:rPr>
          <w:rStyle w:val="BodyTextChar1"/>
          <w:color w:val="auto"/>
          <w:sz w:val="28"/>
          <w:szCs w:val="28"/>
        </w:rPr>
        <w:t xml:space="preserve"> </w:t>
      </w:r>
      <w:r w:rsidRPr="00982FDA">
        <w:rPr>
          <w:rStyle w:val="BodyTextChar1"/>
          <w:color w:val="auto"/>
          <w:sz w:val="28"/>
          <w:szCs w:val="28"/>
        </w:rPr>
        <w:t>lượng</w:t>
      </w:r>
      <w:r w:rsidR="00CA3AEA">
        <w:rPr>
          <w:rStyle w:val="BodyTextChar1"/>
          <w:color w:val="auto"/>
          <w:sz w:val="28"/>
          <w:szCs w:val="28"/>
        </w:rPr>
        <w:t xml:space="preserve"> </w:t>
      </w:r>
      <w:r w:rsidRPr="00982FDA">
        <w:rPr>
          <w:rStyle w:val="BodyTextChar1"/>
          <w:color w:val="auto"/>
          <w:sz w:val="28"/>
          <w:szCs w:val="28"/>
        </w:rPr>
        <w:t>thanh</w:t>
      </w:r>
      <w:r w:rsidR="00CA3AEA">
        <w:rPr>
          <w:rStyle w:val="BodyTextChar1"/>
          <w:color w:val="auto"/>
          <w:sz w:val="28"/>
          <w:szCs w:val="28"/>
        </w:rPr>
        <w:t xml:space="preserve"> </w:t>
      </w:r>
      <w:r w:rsidRPr="00982FDA">
        <w:rPr>
          <w:rStyle w:val="BodyTextChar1"/>
          <w:color w:val="auto"/>
          <w:sz w:val="28"/>
          <w:szCs w:val="28"/>
        </w:rPr>
        <w:t>tra</w:t>
      </w:r>
      <w:r w:rsidR="00CA3AEA">
        <w:rPr>
          <w:rStyle w:val="BodyTextChar1"/>
          <w:color w:val="auto"/>
          <w:sz w:val="28"/>
          <w:szCs w:val="28"/>
        </w:rPr>
        <w:t xml:space="preserve"> </w:t>
      </w:r>
      <w:r w:rsidRPr="00982FDA">
        <w:rPr>
          <w:rStyle w:val="BodyTextChar1"/>
          <w:color w:val="auto"/>
          <w:sz w:val="28"/>
          <w:szCs w:val="28"/>
          <w:lang w:val="en-US"/>
        </w:rPr>
        <w:t>luôn</w:t>
      </w:r>
      <w:r w:rsidR="00CA3AEA">
        <w:rPr>
          <w:rStyle w:val="BodyTextChar1"/>
          <w:color w:val="auto"/>
          <w:sz w:val="28"/>
          <w:szCs w:val="28"/>
          <w:lang w:val="en-US"/>
        </w:rPr>
        <w:t xml:space="preserve"> </w:t>
      </w:r>
      <w:r w:rsidRPr="00982FDA">
        <w:rPr>
          <w:rStyle w:val="BodyTextChar1"/>
          <w:color w:val="auto"/>
          <w:sz w:val="28"/>
          <w:szCs w:val="28"/>
          <w:lang w:val="en-US"/>
        </w:rPr>
        <w:t>được</w:t>
      </w:r>
      <w:r w:rsidR="00CA3AEA">
        <w:rPr>
          <w:rStyle w:val="BodyTextChar1"/>
          <w:color w:val="auto"/>
          <w:sz w:val="28"/>
          <w:szCs w:val="28"/>
          <w:lang w:val="en-US"/>
        </w:rPr>
        <w:t xml:space="preserve"> </w:t>
      </w:r>
      <w:r w:rsidRPr="00982FDA">
        <w:rPr>
          <w:rStyle w:val="BodyTextChar1"/>
          <w:color w:val="auto"/>
          <w:sz w:val="28"/>
          <w:szCs w:val="28"/>
          <w:lang w:val="en-US"/>
        </w:rPr>
        <w:t>quan</w:t>
      </w:r>
      <w:r w:rsidR="00CA3AEA">
        <w:rPr>
          <w:rStyle w:val="BodyTextChar1"/>
          <w:color w:val="auto"/>
          <w:sz w:val="28"/>
          <w:szCs w:val="28"/>
          <w:lang w:val="en-US"/>
        </w:rPr>
        <w:t xml:space="preserve"> </w:t>
      </w:r>
      <w:r w:rsidRPr="00982FDA">
        <w:rPr>
          <w:rStyle w:val="BodyTextChar1"/>
          <w:color w:val="auto"/>
          <w:sz w:val="28"/>
          <w:szCs w:val="28"/>
          <w:lang w:val="en-US"/>
        </w:rPr>
        <w:t>tâm</w:t>
      </w:r>
      <w:r w:rsidR="00CA3AEA">
        <w:rPr>
          <w:rStyle w:val="BodyTextChar1"/>
          <w:color w:val="auto"/>
          <w:sz w:val="28"/>
          <w:szCs w:val="28"/>
          <w:lang w:val="en-US"/>
        </w:rPr>
        <w:t xml:space="preserve"> </w:t>
      </w:r>
      <w:r w:rsidRPr="00982FDA">
        <w:rPr>
          <w:rStyle w:val="BodyTextChar1"/>
          <w:color w:val="auto"/>
          <w:sz w:val="28"/>
          <w:szCs w:val="28"/>
          <w:lang w:val="en-US"/>
        </w:rPr>
        <w:t>nhưng</w:t>
      </w:r>
      <w:r w:rsidR="00CA3AEA">
        <w:rPr>
          <w:rStyle w:val="BodyTextChar1"/>
          <w:color w:val="auto"/>
          <w:sz w:val="28"/>
          <w:szCs w:val="28"/>
          <w:lang w:val="en-US"/>
        </w:rPr>
        <w:t xml:space="preserve"> </w:t>
      </w:r>
      <w:r w:rsidRPr="00982FDA">
        <w:rPr>
          <w:rStyle w:val="BodyTextChar1"/>
          <w:color w:val="auto"/>
          <w:sz w:val="28"/>
          <w:szCs w:val="28"/>
          <w:lang w:val="en-US"/>
        </w:rPr>
        <w:t>vẫn</w:t>
      </w:r>
      <w:r w:rsidR="00CA3AEA">
        <w:rPr>
          <w:rStyle w:val="BodyTextChar1"/>
          <w:color w:val="auto"/>
          <w:sz w:val="28"/>
          <w:szCs w:val="28"/>
          <w:lang w:val="en-US"/>
        </w:rPr>
        <w:t xml:space="preserve"> </w:t>
      </w:r>
      <w:r w:rsidRPr="00982FDA">
        <w:rPr>
          <w:rStyle w:val="BodyTextChar1"/>
          <w:color w:val="auto"/>
          <w:sz w:val="28"/>
          <w:szCs w:val="28"/>
          <w:lang w:val="en-US"/>
        </w:rPr>
        <w:t>còn</w:t>
      </w:r>
      <w:r w:rsidR="00CA3AEA">
        <w:rPr>
          <w:rStyle w:val="BodyTextChar1"/>
          <w:color w:val="auto"/>
          <w:sz w:val="28"/>
          <w:szCs w:val="28"/>
          <w:lang w:val="en-US"/>
        </w:rPr>
        <w:t xml:space="preserve"> </w:t>
      </w:r>
      <w:r w:rsidRPr="00982FDA">
        <w:rPr>
          <w:rStyle w:val="BodyTextChar1"/>
          <w:color w:val="auto"/>
          <w:sz w:val="28"/>
          <w:szCs w:val="28"/>
          <w:lang w:val="en-US"/>
        </w:rPr>
        <w:t>vị</w:t>
      </w:r>
      <w:r w:rsidR="00CA3AEA">
        <w:rPr>
          <w:rStyle w:val="BodyTextChar1"/>
          <w:color w:val="auto"/>
          <w:sz w:val="28"/>
          <w:szCs w:val="28"/>
          <w:lang w:val="en-US"/>
        </w:rPr>
        <w:t xml:space="preserve"> </w:t>
      </w:r>
      <w:r w:rsidRPr="00982FDA">
        <w:rPr>
          <w:rStyle w:val="BodyTextChar1"/>
          <w:color w:val="auto"/>
          <w:sz w:val="28"/>
          <w:szCs w:val="28"/>
          <w:lang w:val="en-US"/>
        </w:rPr>
        <w:t>trí</w:t>
      </w:r>
      <w:r w:rsidR="00CA3AEA">
        <w:rPr>
          <w:rStyle w:val="BodyTextChar1"/>
          <w:color w:val="auto"/>
          <w:sz w:val="28"/>
          <w:szCs w:val="28"/>
          <w:lang w:val="en-US"/>
        </w:rPr>
        <w:t xml:space="preserve"> </w:t>
      </w:r>
      <w:r w:rsidRPr="00982FDA">
        <w:rPr>
          <w:rStyle w:val="BodyTextChar1"/>
          <w:color w:val="auto"/>
          <w:sz w:val="28"/>
          <w:szCs w:val="28"/>
          <w:lang w:val="en-US"/>
        </w:rPr>
        <w:t>chưa</w:t>
      </w:r>
      <w:r w:rsidR="00CA3AEA">
        <w:rPr>
          <w:rStyle w:val="BodyTextChar1"/>
          <w:color w:val="auto"/>
          <w:sz w:val="28"/>
          <w:szCs w:val="28"/>
          <w:lang w:val="en-US"/>
        </w:rPr>
        <w:t xml:space="preserve"> </w:t>
      </w:r>
      <w:r w:rsidRPr="00982FDA">
        <w:rPr>
          <w:rStyle w:val="BodyTextChar1"/>
          <w:color w:val="auto"/>
          <w:sz w:val="28"/>
          <w:szCs w:val="28"/>
          <w:lang w:val="en-US"/>
        </w:rPr>
        <w:t>thật</w:t>
      </w:r>
      <w:r w:rsidR="00CA3AEA">
        <w:rPr>
          <w:rStyle w:val="BodyTextChar1"/>
          <w:color w:val="auto"/>
          <w:sz w:val="28"/>
          <w:szCs w:val="28"/>
          <w:lang w:val="en-US"/>
        </w:rPr>
        <w:t xml:space="preserve"> </w:t>
      </w:r>
      <w:r w:rsidRPr="00982FDA">
        <w:rPr>
          <w:rStyle w:val="BodyTextChar1"/>
          <w:color w:val="auto"/>
          <w:sz w:val="28"/>
          <w:szCs w:val="28"/>
          <w:lang w:val="en-US"/>
        </w:rPr>
        <w:t>sự</w:t>
      </w:r>
      <w:r w:rsidR="00CA3AEA">
        <w:rPr>
          <w:rStyle w:val="BodyTextChar1"/>
          <w:color w:val="auto"/>
          <w:sz w:val="28"/>
          <w:szCs w:val="28"/>
          <w:lang w:val="en-US"/>
        </w:rPr>
        <w:t xml:space="preserve"> </w:t>
      </w:r>
      <w:r w:rsidRPr="00982FDA">
        <w:rPr>
          <w:rStyle w:val="BodyTextChar1"/>
          <w:color w:val="auto"/>
          <w:sz w:val="28"/>
          <w:szCs w:val="28"/>
          <w:lang w:val="en-US"/>
        </w:rPr>
        <w:t>chủ</w:t>
      </w:r>
      <w:r w:rsidR="00CA3AEA">
        <w:rPr>
          <w:rStyle w:val="BodyTextChar1"/>
          <w:color w:val="auto"/>
          <w:sz w:val="28"/>
          <w:szCs w:val="28"/>
          <w:lang w:val="en-US"/>
        </w:rPr>
        <w:t xml:space="preserve"> </w:t>
      </w:r>
      <w:r w:rsidRPr="00982FDA">
        <w:rPr>
          <w:rStyle w:val="BodyTextChar1"/>
          <w:color w:val="auto"/>
          <w:sz w:val="28"/>
          <w:szCs w:val="28"/>
          <w:lang w:val="en-US"/>
        </w:rPr>
        <w:t>động</w:t>
      </w:r>
      <w:r w:rsidR="00CA3AEA">
        <w:rPr>
          <w:rStyle w:val="BodyTextChar1"/>
          <w:color w:val="auto"/>
          <w:sz w:val="28"/>
          <w:szCs w:val="28"/>
          <w:lang w:val="en-US"/>
        </w:rPr>
        <w:t xml:space="preserve"> </w:t>
      </w:r>
      <w:r w:rsidRPr="00982FDA">
        <w:rPr>
          <w:rStyle w:val="BodyTextChar1"/>
          <w:color w:val="auto"/>
          <w:sz w:val="28"/>
          <w:szCs w:val="28"/>
          <w:lang w:val="en-US"/>
        </w:rPr>
        <w:t>tham</w:t>
      </w:r>
      <w:r w:rsidR="00CA3AEA">
        <w:rPr>
          <w:rStyle w:val="BodyTextChar1"/>
          <w:color w:val="auto"/>
          <w:sz w:val="28"/>
          <w:szCs w:val="28"/>
          <w:lang w:val="en-US"/>
        </w:rPr>
        <w:t xml:space="preserve"> </w:t>
      </w:r>
      <w:r w:rsidRPr="00982FDA">
        <w:rPr>
          <w:rStyle w:val="BodyTextChar1"/>
          <w:color w:val="auto"/>
          <w:sz w:val="28"/>
          <w:szCs w:val="28"/>
          <w:lang w:val="en-US"/>
        </w:rPr>
        <w:t>mưu,</w:t>
      </w:r>
      <w:r w:rsidR="00CA3AEA">
        <w:rPr>
          <w:rStyle w:val="BodyTextChar1"/>
          <w:color w:val="auto"/>
          <w:sz w:val="28"/>
          <w:szCs w:val="28"/>
          <w:lang w:val="en-US"/>
        </w:rPr>
        <w:t xml:space="preserve"> </w:t>
      </w:r>
      <w:r w:rsidRPr="00982FDA">
        <w:rPr>
          <w:rStyle w:val="BodyTextChar1"/>
          <w:color w:val="auto"/>
          <w:sz w:val="28"/>
          <w:szCs w:val="28"/>
          <w:lang w:val="en-US"/>
        </w:rPr>
        <w:t>chưa</w:t>
      </w:r>
      <w:r w:rsidR="00CA3AEA">
        <w:rPr>
          <w:rStyle w:val="BodyTextChar1"/>
          <w:color w:val="auto"/>
          <w:sz w:val="28"/>
          <w:szCs w:val="28"/>
          <w:lang w:val="en-US"/>
        </w:rPr>
        <w:t xml:space="preserve"> </w:t>
      </w:r>
      <w:r w:rsidRPr="00982FDA">
        <w:rPr>
          <w:rStyle w:val="BodyTextChar1"/>
          <w:color w:val="auto"/>
          <w:sz w:val="28"/>
          <w:szCs w:val="28"/>
          <w:lang w:val="en-US"/>
        </w:rPr>
        <w:t>đáp</w:t>
      </w:r>
      <w:r w:rsidR="00CA3AEA">
        <w:rPr>
          <w:rStyle w:val="BodyTextChar1"/>
          <w:color w:val="auto"/>
          <w:sz w:val="28"/>
          <w:szCs w:val="28"/>
          <w:lang w:val="en-US"/>
        </w:rPr>
        <w:t xml:space="preserve"> </w:t>
      </w:r>
      <w:r w:rsidRPr="00982FDA">
        <w:rPr>
          <w:rStyle w:val="BodyTextChar1"/>
          <w:color w:val="auto"/>
          <w:sz w:val="28"/>
          <w:szCs w:val="28"/>
          <w:lang w:val="en-US"/>
        </w:rPr>
        <w:t>ứng</w:t>
      </w:r>
      <w:r w:rsidR="00CA3AEA">
        <w:rPr>
          <w:rStyle w:val="BodyTextChar1"/>
          <w:color w:val="auto"/>
          <w:sz w:val="28"/>
          <w:szCs w:val="28"/>
          <w:lang w:val="en-US"/>
        </w:rPr>
        <w:t xml:space="preserve"> </w:t>
      </w:r>
      <w:r w:rsidRPr="00982FDA">
        <w:rPr>
          <w:rStyle w:val="BodyTextChar1"/>
          <w:color w:val="auto"/>
          <w:sz w:val="28"/>
          <w:szCs w:val="28"/>
          <w:lang w:val="en-US"/>
        </w:rPr>
        <w:t>kịp</w:t>
      </w:r>
      <w:r w:rsidR="00CA3AEA">
        <w:rPr>
          <w:rStyle w:val="BodyTextChar1"/>
          <w:color w:val="auto"/>
          <w:sz w:val="28"/>
          <w:szCs w:val="28"/>
          <w:lang w:val="en-US"/>
        </w:rPr>
        <w:t xml:space="preserve"> </w:t>
      </w:r>
      <w:r w:rsidRPr="00982FDA">
        <w:rPr>
          <w:rStyle w:val="BodyTextChar1"/>
          <w:color w:val="auto"/>
          <w:sz w:val="28"/>
          <w:szCs w:val="28"/>
          <w:lang w:val="en-US"/>
        </w:rPr>
        <w:t>theo</w:t>
      </w:r>
      <w:r w:rsidR="00CA3AEA">
        <w:rPr>
          <w:rStyle w:val="BodyTextChar1"/>
          <w:color w:val="auto"/>
          <w:sz w:val="28"/>
          <w:szCs w:val="28"/>
          <w:lang w:val="en-US"/>
        </w:rPr>
        <w:t xml:space="preserve"> </w:t>
      </w:r>
      <w:r w:rsidRPr="00982FDA">
        <w:rPr>
          <w:rStyle w:val="BodyTextChar1"/>
          <w:color w:val="auto"/>
          <w:sz w:val="28"/>
          <w:szCs w:val="28"/>
          <w:lang w:val="en-US"/>
        </w:rPr>
        <w:t>yêu</w:t>
      </w:r>
      <w:r w:rsidR="00CA3AEA">
        <w:rPr>
          <w:rStyle w:val="BodyTextChar1"/>
          <w:color w:val="auto"/>
          <w:sz w:val="28"/>
          <w:szCs w:val="28"/>
          <w:lang w:val="en-US"/>
        </w:rPr>
        <w:t xml:space="preserve"> </w:t>
      </w:r>
      <w:r w:rsidRPr="00982FDA">
        <w:rPr>
          <w:rStyle w:val="BodyTextChar1"/>
          <w:color w:val="auto"/>
          <w:sz w:val="28"/>
          <w:szCs w:val="28"/>
          <w:lang w:val="en-US"/>
        </w:rPr>
        <w:t>cầu</w:t>
      </w:r>
      <w:r w:rsidR="00CA3AEA">
        <w:rPr>
          <w:rStyle w:val="BodyTextChar1"/>
          <w:color w:val="auto"/>
          <w:sz w:val="28"/>
          <w:szCs w:val="28"/>
          <w:lang w:val="en-US"/>
        </w:rPr>
        <w:t xml:space="preserve"> </w:t>
      </w:r>
      <w:r w:rsidRPr="00982FDA">
        <w:rPr>
          <w:rStyle w:val="BodyTextChar1"/>
          <w:color w:val="auto"/>
          <w:sz w:val="28"/>
          <w:szCs w:val="28"/>
          <w:lang w:val="en-US"/>
        </w:rPr>
        <w:t>tinh</w:t>
      </w:r>
      <w:r w:rsidR="00CA3AEA">
        <w:rPr>
          <w:rStyle w:val="BodyTextChar1"/>
          <w:color w:val="auto"/>
          <w:sz w:val="28"/>
          <w:szCs w:val="28"/>
          <w:lang w:val="en-US"/>
        </w:rPr>
        <w:t xml:space="preserve"> </w:t>
      </w:r>
      <w:r w:rsidRPr="00982FDA">
        <w:rPr>
          <w:rStyle w:val="BodyTextChar1"/>
          <w:color w:val="auto"/>
          <w:sz w:val="28"/>
          <w:szCs w:val="28"/>
          <w:lang w:val="en-US"/>
        </w:rPr>
        <w:t>gọn</w:t>
      </w:r>
      <w:r w:rsidR="00CA3AEA">
        <w:rPr>
          <w:rStyle w:val="BodyTextChar1"/>
          <w:color w:val="auto"/>
          <w:sz w:val="28"/>
          <w:szCs w:val="28"/>
          <w:lang w:val="en-US"/>
        </w:rPr>
        <w:t xml:space="preserve"> </w:t>
      </w:r>
      <w:r w:rsidRPr="00982FDA">
        <w:rPr>
          <w:rStyle w:val="BodyTextChar1"/>
          <w:color w:val="auto"/>
          <w:sz w:val="28"/>
          <w:szCs w:val="28"/>
          <w:lang w:val="en-US"/>
        </w:rPr>
        <w:t>hiện</w:t>
      </w:r>
      <w:r w:rsidR="00CA3AEA">
        <w:rPr>
          <w:rStyle w:val="BodyTextChar1"/>
          <w:color w:val="auto"/>
          <w:sz w:val="28"/>
          <w:szCs w:val="28"/>
          <w:lang w:val="en-US"/>
        </w:rPr>
        <w:t xml:space="preserve"> </w:t>
      </w:r>
      <w:r w:rsidRPr="00982FDA">
        <w:rPr>
          <w:rStyle w:val="BodyTextChar1"/>
          <w:color w:val="auto"/>
          <w:sz w:val="28"/>
          <w:szCs w:val="28"/>
          <w:lang w:val="en-US"/>
        </w:rPr>
        <w:t>nay;</w:t>
      </w:r>
      <w:r w:rsidR="00CA3AEA">
        <w:rPr>
          <w:rStyle w:val="BodyTextChar1"/>
          <w:color w:val="auto"/>
          <w:sz w:val="28"/>
          <w:szCs w:val="28"/>
          <w:lang w:val="en-US"/>
        </w:rPr>
        <w:t xml:space="preserve"> </w:t>
      </w:r>
      <w:r w:rsidRPr="00982FDA">
        <w:rPr>
          <w:rStyle w:val="BodyTextChar1"/>
          <w:color w:val="auto"/>
          <w:sz w:val="28"/>
          <w:szCs w:val="28"/>
          <w:lang w:val="en-US"/>
        </w:rPr>
        <w:t>lực</w:t>
      </w:r>
      <w:r w:rsidR="00CA3AEA">
        <w:rPr>
          <w:rStyle w:val="BodyTextChar1"/>
          <w:color w:val="auto"/>
          <w:sz w:val="28"/>
          <w:szCs w:val="28"/>
          <w:lang w:val="en-US"/>
        </w:rPr>
        <w:t xml:space="preserve"> </w:t>
      </w:r>
      <w:r w:rsidRPr="00982FDA">
        <w:rPr>
          <w:rStyle w:val="BodyTextChar1"/>
          <w:color w:val="auto"/>
          <w:sz w:val="28"/>
          <w:szCs w:val="28"/>
          <w:lang w:val="en-US"/>
        </w:rPr>
        <w:t>lượng</w:t>
      </w:r>
      <w:r w:rsidR="00CA3AEA">
        <w:rPr>
          <w:rStyle w:val="BodyTextChar1"/>
          <w:color w:val="auto"/>
          <w:sz w:val="28"/>
          <w:szCs w:val="28"/>
          <w:lang w:val="en-US"/>
        </w:rPr>
        <w:t xml:space="preserve"> </w:t>
      </w:r>
      <w:r w:rsidRPr="00982FDA">
        <w:rPr>
          <w:rStyle w:val="BodyTextChar1"/>
          <w:color w:val="auto"/>
          <w:sz w:val="28"/>
          <w:szCs w:val="28"/>
          <w:lang w:val="en-US"/>
        </w:rPr>
        <w:t>còn</w:t>
      </w:r>
      <w:r w:rsidR="00CA3AEA">
        <w:rPr>
          <w:rStyle w:val="BodyTextChar1"/>
          <w:color w:val="auto"/>
          <w:sz w:val="28"/>
          <w:szCs w:val="28"/>
          <w:lang w:val="en-US"/>
        </w:rPr>
        <w:t xml:space="preserve"> </w:t>
      </w:r>
      <w:r w:rsidRPr="00982FDA">
        <w:rPr>
          <w:rStyle w:val="BodyTextChar1"/>
          <w:color w:val="auto"/>
          <w:sz w:val="28"/>
          <w:szCs w:val="28"/>
          <w:lang w:val="en-US"/>
        </w:rPr>
        <w:t>thiếu</w:t>
      </w:r>
      <w:r w:rsidR="00CA3AEA">
        <w:rPr>
          <w:rStyle w:val="BodyTextChar1"/>
          <w:color w:val="auto"/>
          <w:sz w:val="28"/>
          <w:szCs w:val="28"/>
          <w:lang w:val="en-US"/>
        </w:rPr>
        <w:t xml:space="preserve"> </w:t>
      </w:r>
      <w:r w:rsidRPr="00982FDA">
        <w:rPr>
          <w:rStyle w:val="BodyTextChar1"/>
          <w:color w:val="auto"/>
          <w:sz w:val="28"/>
          <w:szCs w:val="28"/>
          <w:lang w:val="en-US"/>
        </w:rPr>
        <w:t>tính</w:t>
      </w:r>
      <w:r w:rsidR="00CA3AEA">
        <w:rPr>
          <w:rStyle w:val="BodyTextChar1"/>
          <w:color w:val="auto"/>
          <w:sz w:val="28"/>
          <w:szCs w:val="28"/>
          <w:lang w:val="en-US"/>
        </w:rPr>
        <w:t xml:space="preserve"> </w:t>
      </w:r>
      <w:r w:rsidRPr="00982FDA">
        <w:rPr>
          <w:rStyle w:val="BodyTextChar1"/>
          <w:color w:val="auto"/>
          <w:sz w:val="28"/>
          <w:szCs w:val="28"/>
          <w:lang w:val="en-US"/>
        </w:rPr>
        <w:t>ổn</w:t>
      </w:r>
      <w:r w:rsidR="00CA3AEA">
        <w:rPr>
          <w:rStyle w:val="BodyTextChar1"/>
          <w:color w:val="auto"/>
          <w:sz w:val="28"/>
          <w:szCs w:val="28"/>
          <w:lang w:val="en-US"/>
        </w:rPr>
        <w:t xml:space="preserve"> </w:t>
      </w:r>
      <w:r w:rsidRPr="00982FDA">
        <w:rPr>
          <w:rStyle w:val="BodyTextChar1"/>
          <w:color w:val="auto"/>
          <w:sz w:val="28"/>
          <w:szCs w:val="28"/>
          <w:lang w:val="en-US"/>
        </w:rPr>
        <w:t>định</w:t>
      </w:r>
      <w:r w:rsidR="00CA3AEA">
        <w:rPr>
          <w:rStyle w:val="BodyTextChar1"/>
          <w:color w:val="auto"/>
          <w:sz w:val="28"/>
          <w:szCs w:val="28"/>
          <w:lang w:val="en-US"/>
        </w:rPr>
        <w:t xml:space="preserve"> </w:t>
      </w:r>
      <w:r w:rsidRPr="00982FDA">
        <w:rPr>
          <w:rStyle w:val="BodyTextChar1"/>
          <w:color w:val="auto"/>
          <w:sz w:val="28"/>
          <w:szCs w:val="28"/>
          <w:lang w:val="en-US"/>
        </w:rPr>
        <w:t>do</w:t>
      </w:r>
      <w:r w:rsidR="00CA3AEA">
        <w:rPr>
          <w:rStyle w:val="BodyTextChar1"/>
          <w:color w:val="auto"/>
          <w:sz w:val="28"/>
          <w:szCs w:val="28"/>
          <w:lang w:val="en-US"/>
        </w:rPr>
        <w:t xml:space="preserve"> </w:t>
      </w:r>
      <w:r w:rsidRPr="00982FDA">
        <w:rPr>
          <w:rStyle w:val="BodyTextChar1"/>
          <w:color w:val="auto"/>
          <w:sz w:val="28"/>
          <w:szCs w:val="28"/>
          <w:lang w:val="en-US"/>
        </w:rPr>
        <w:t>luân</w:t>
      </w:r>
      <w:r w:rsidR="00CA3AEA">
        <w:rPr>
          <w:rStyle w:val="BodyTextChar1"/>
          <w:color w:val="auto"/>
          <w:sz w:val="28"/>
          <w:szCs w:val="28"/>
          <w:lang w:val="en-US"/>
        </w:rPr>
        <w:t xml:space="preserve"> </w:t>
      </w:r>
      <w:r w:rsidRPr="00982FDA">
        <w:rPr>
          <w:rStyle w:val="BodyTextChar1"/>
          <w:color w:val="auto"/>
          <w:sz w:val="28"/>
          <w:szCs w:val="28"/>
          <w:lang w:val="en-US"/>
        </w:rPr>
        <w:t>chuyển,</w:t>
      </w:r>
      <w:r w:rsidR="00CA3AEA">
        <w:rPr>
          <w:rStyle w:val="BodyTextChar1"/>
          <w:color w:val="auto"/>
          <w:sz w:val="28"/>
          <w:szCs w:val="28"/>
          <w:lang w:val="en-US"/>
        </w:rPr>
        <w:t xml:space="preserve"> </w:t>
      </w:r>
      <w:r w:rsidRPr="00982FDA">
        <w:rPr>
          <w:rStyle w:val="BodyTextChar1"/>
          <w:color w:val="auto"/>
          <w:sz w:val="28"/>
          <w:szCs w:val="28"/>
          <w:lang w:val="en-US"/>
        </w:rPr>
        <w:t>chuyển</w:t>
      </w:r>
      <w:r w:rsidR="00CA3AEA">
        <w:rPr>
          <w:rStyle w:val="BodyTextChar1"/>
          <w:color w:val="auto"/>
          <w:sz w:val="28"/>
          <w:szCs w:val="28"/>
          <w:lang w:val="en-US"/>
        </w:rPr>
        <w:t xml:space="preserve"> </w:t>
      </w:r>
      <w:r w:rsidRPr="00982FDA">
        <w:rPr>
          <w:rStyle w:val="BodyTextChar1"/>
          <w:color w:val="auto"/>
          <w:sz w:val="28"/>
          <w:szCs w:val="28"/>
          <w:lang w:val="en-US"/>
        </w:rPr>
        <w:t>đổi,</w:t>
      </w:r>
      <w:r w:rsidR="00CA3AEA">
        <w:rPr>
          <w:rStyle w:val="BodyTextChar1"/>
          <w:color w:val="auto"/>
          <w:sz w:val="28"/>
          <w:szCs w:val="28"/>
          <w:lang w:val="en-US"/>
        </w:rPr>
        <w:t xml:space="preserve"> </w:t>
      </w:r>
      <w:r w:rsidRPr="00982FDA">
        <w:rPr>
          <w:rStyle w:val="BodyTextChar1"/>
          <w:color w:val="auto"/>
          <w:sz w:val="28"/>
          <w:szCs w:val="28"/>
          <w:lang w:val="en-US"/>
        </w:rPr>
        <w:t>điều</w:t>
      </w:r>
      <w:r w:rsidR="00CA3AEA">
        <w:rPr>
          <w:rStyle w:val="BodyTextChar1"/>
          <w:color w:val="auto"/>
          <w:sz w:val="28"/>
          <w:szCs w:val="28"/>
          <w:lang w:val="en-US"/>
        </w:rPr>
        <w:t xml:space="preserve"> </w:t>
      </w:r>
      <w:r w:rsidRPr="00982FDA">
        <w:rPr>
          <w:rStyle w:val="BodyTextChar1"/>
          <w:color w:val="auto"/>
          <w:sz w:val="28"/>
          <w:szCs w:val="28"/>
          <w:lang w:val="en-US"/>
        </w:rPr>
        <w:t>động</w:t>
      </w:r>
      <w:r w:rsidR="00CA3AEA">
        <w:rPr>
          <w:rStyle w:val="BodyTextChar1"/>
          <w:color w:val="auto"/>
          <w:sz w:val="28"/>
          <w:szCs w:val="28"/>
          <w:lang w:val="en-US"/>
        </w:rPr>
        <w:t xml:space="preserve"> </w:t>
      </w:r>
      <w:r w:rsidR="002F16EE">
        <w:rPr>
          <w:rStyle w:val="BodyTextChar1"/>
          <w:color w:val="auto"/>
          <w:sz w:val="28"/>
          <w:szCs w:val="28"/>
          <w:lang w:val="en-US"/>
        </w:rPr>
        <w:t xml:space="preserve">khi thực hiện sát nhập và </w:t>
      </w:r>
      <w:r w:rsidRPr="00982FDA">
        <w:rPr>
          <w:rStyle w:val="BodyTextChar1"/>
          <w:color w:val="auto"/>
          <w:sz w:val="28"/>
          <w:szCs w:val="28"/>
          <w:lang w:val="en-US"/>
        </w:rPr>
        <w:t>theo</w:t>
      </w:r>
      <w:r w:rsidR="00CA3AEA">
        <w:rPr>
          <w:rStyle w:val="BodyTextChar1"/>
          <w:color w:val="auto"/>
          <w:sz w:val="28"/>
          <w:szCs w:val="28"/>
          <w:lang w:val="en-US"/>
        </w:rPr>
        <w:t xml:space="preserve"> </w:t>
      </w:r>
      <w:r w:rsidRPr="00982FDA">
        <w:rPr>
          <w:rStyle w:val="BodyTextChar1"/>
          <w:color w:val="auto"/>
          <w:sz w:val="28"/>
          <w:szCs w:val="28"/>
          <w:lang w:val="en-US"/>
        </w:rPr>
        <w:t>yêu</w:t>
      </w:r>
      <w:r w:rsidR="00CA3AEA">
        <w:rPr>
          <w:rStyle w:val="BodyTextChar1"/>
          <w:color w:val="auto"/>
          <w:sz w:val="28"/>
          <w:szCs w:val="28"/>
          <w:lang w:val="en-US"/>
        </w:rPr>
        <w:t xml:space="preserve"> </w:t>
      </w:r>
      <w:r w:rsidRPr="00982FDA">
        <w:rPr>
          <w:rStyle w:val="BodyTextChar1"/>
          <w:color w:val="auto"/>
          <w:sz w:val="28"/>
          <w:szCs w:val="28"/>
          <w:lang w:val="en-US"/>
        </w:rPr>
        <w:t>cầu</w:t>
      </w:r>
      <w:r w:rsidR="00CA3AEA">
        <w:rPr>
          <w:rStyle w:val="BodyTextChar1"/>
          <w:color w:val="auto"/>
          <w:sz w:val="28"/>
          <w:szCs w:val="28"/>
          <w:lang w:val="en-US"/>
        </w:rPr>
        <w:t xml:space="preserve"> </w:t>
      </w:r>
      <w:r w:rsidRPr="00982FDA">
        <w:rPr>
          <w:rStyle w:val="BodyTextChar1"/>
          <w:color w:val="auto"/>
          <w:sz w:val="28"/>
          <w:szCs w:val="28"/>
          <w:lang w:val="en-US"/>
        </w:rPr>
        <w:t>quản</w:t>
      </w:r>
      <w:r w:rsidR="00CA3AEA">
        <w:rPr>
          <w:rStyle w:val="BodyTextChar1"/>
          <w:color w:val="auto"/>
          <w:sz w:val="28"/>
          <w:szCs w:val="28"/>
          <w:lang w:val="en-US"/>
        </w:rPr>
        <w:t xml:space="preserve"> </w:t>
      </w:r>
      <w:r w:rsidRPr="00982FDA">
        <w:rPr>
          <w:rStyle w:val="BodyTextChar1"/>
          <w:color w:val="auto"/>
          <w:sz w:val="28"/>
          <w:szCs w:val="28"/>
          <w:lang w:val="en-US"/>
        </w:rPr>
        <w:t>lý</w:t>
      </w:r>
      <w:r w:rsidR="00CA3AEA">
        <w:rPr>
          <w:rStyle w:val="BodyTextChar1"/>
          <w:color w:val="auto"/>
          <w:sz w:val="28"/>
          <w:szCs w:val="28"/>
          <w:lang w:val="en-US"/>
        </w:rPr>
        <w:t xml:space="preserve"> </w:t>
      </w:r>
      <w:r w:rsidRPr="00982FDA">
        <w:rPr>
          <w:rStyle w:val="BodyTextChar1"/>
          <w:color w:val="auto"/>
          <w:sz w:val="28"/>
          <w:szCs w:val="28"/>
          <w:lang w:val="en-US"/>
        </w:rPr>
        <w:t>của</w:t>
      </w:r>
      <w:r w:rsidR="00CA3AEA">
        <w:rPr>
          <w:rStyle w:val="BodyTextChar1"/>
          <w:color w:val="auto"/>
          <w:sz w:val="28"/>
          <w:szCs w:val="28"/>
          <w:lang w:val="en-US"/>
        </w:rPr>
        <w:t xml:space="preserve"> </w:t>
      </w:r>
      <w:r w:rsidRPr="00982FDA">
        <w:rPr>
          <w:rStyle w:val="BodyTextChar1"/>
          <w:color w:val="auto"/>
          <w:sz w:val="28"/>
          <w:szCs w:val="28"/>
          <w:lang w:val="en-US"/>
        </w:rPr>
        <w:t>ngành,</w:t>
      </w:r>
      <w:r w:rsidR="00CA3AEA">
        <w:rPr>
          <w:rStyle w:val="BodyTextChar1"/>
          <w:color w:val="auto"/>
          <w:sz w:val="28"/>
          <w:szCs w:val="28"/>
          <w:lang w:val="en-US"/>
        </w:rPr>
        <w:t xml:space="preserve"> </w:t>
      </w:r>
      <w:r w:rsidRPr="00982FDA">
        <w:rPr>
          <w:rStyle w:val="BodyTextChar1"/>
          <w:color w:val="auto"/>
          <w:sz w:val="28"/>
          <w:szCs w:val="28"/>
          <w:lang w:val="en-US"/>
        </w:rPr>
        <w:t>địa</w:t>
      </w:r>
      <w:r w:rsidR="00CA3AEA">
        <w:rPr>
          <w:rStyle w:val="BodyTextChar1"/>
          <w:color w:val="auto"/>
          <w:sz w:val="28"/>
          <w:szCs w:val="28"/>
          <w:lang w:val="en-US"/>
        </w:rPr>
        <w:t xml:space="preserve"> </w:t>
      </w:r>
      <w:r w:rsidRPr="00982FDA">
        <w:rPr>
          <w:rStyle w:val="BodyTextChar1"/>
          <w:color w:val="auto"/>
          <w:sz w:val="28"/>
          <w:szCs w:val="28"/>
          <w:lang w:val="en-US"/>
        </w:rPr>
        <w:t>phương.</w:t>
      </w:r>
    </w:p>
    <w:p w:rsidR="000B7986" w:rsidRPr="00982FDA" w:rsidRDefault="000B7986" w:rsidP="000B7986">
      <w:pPr>
        <w:spacing w:before="40"/>
        <w:ind w:firstLine="567"/>
        <w:jc w:val="both"/>
        <w:rPr>
          <w:rFonts w:ascii="Times New Roman" w:hAnsi="Times New Roman" w:cs="Times New Roman"/>
        </w:rPr>
      </w:pPr>
      <w:r w:rsidRPr="00982FDA">
        <w:rPr>
          <w:rStyle w:val="BodyTextChar1"/>
          <w:color w:val="auto"/>
          <w:sz w:val="28"/>
          <w:szCs w:val="28"/>
          <w:lang w:val="en-US"/>
        </w:rPr>
        <w:t>Việc</w:t>
      </w:r>
      <w:r w:rsidR="00CA3AEA">
        <w:rPr>
          <w:rStyle w:val="BodyTextChar1"/>
          <w:color w:val="auto"/>
          <w:sz w:val="28"/>
          <w:szCs w:val="28"/>
        </w:rPr>
        <w:t xml:space="preserve"> </w:t>
      </w:r>
      <w:r w:rsidRPr="00982FDA">
        <w:rPr>
          <w:rStyle w:val="BodyTextChar1"/>
          <w:color w:val="auto"/>
          <w:sz w:val="28"/>
          <w:szCs w:val="28"/>
        </w:rPr>
        <w:t>ứng</w:t>
      </w:r>
      <w:r w:rsidR="00CA3AEA">
        <w:rPr>
          <w:rStyle w:val="BodyTextChar1"/>
          <w:color w:val="auto"/>
          <w:sz w:val="28"/>
          <w:szCs w:val="28"/>
        </w:rPr>
        <w:t xml:space="preserve"> </w:t>
      </w:r>
      <w:r w:rsidRPr="00982FDA">
        <w:rPr>
          <w:rStyle w:val="BodyTextChar1"/>
          <w:color w:val="auto"/>
          <w:sz w:val="28"/>
          <w:szCs w:val="28"/>
        </w:rPr>
        <w:t>dụng</w:t>
      </w:r>
      <w:r w:rsidR="00CA3AEA">
        <w:rPr>
          <w:rStyle w:val="BodyTextChar1"/>
          <w:color w:val="auto"/>
          <w:sz w:val="28"/>
          <w:szCs w:val="28"/>
        </w:rPr>
        <w:t xml:space="preserve"> </w:t>
      </w:r>
      <w:r w:rsidRPr="00982FDA">
        <w:rPr>
          <w:rStyle w:val="BodyTextChar1"/>
          <w:color w:val="auto"/>
          <w:sz w:val="28"/>
          <w:szCs w:val="28"/>
        </w:rPr>
        <w:t>công</w:t>
      </w:r>
      <w:r w:rsidR="00CA3AEA">
        <w:rPr>
          <w:rStyle w:val="BodyTextChar1"/>
          <w:color w:val="auto"/>
          <w:sz w:val="28"/>
          <w:szCs w:val="28"/>
        </w:rPr>
        <w:t xml:space="preserve"> </w:t>
      </w:r>
      <w:r w:rsidRPr="00982FDA">
        <w:rPr>
          <w:rStyle w:val="BodyTextChar1"/>
          <w:color w:val="auto"/>
          <w:sz w:val="28"/>
          <w:szCs w:val="28"/>
        </w:rPr>
        <w:t>nghệ</w:t>
      </w:r>
      <w:r w:rsidR="00CA3AEA">
        <w:rPr>
          <w:rStyle w:val="BodyTextChar1"/>
          <w:color w:val="auto"/>
          <w:sz w:val="28"/>
          <w:szCs w:val="28"/>
        </w:rPr>
        <w:t xml:space="preserve"> </w:t>
      </w:r>
      <w:r w:rsidRPr="00982FDA">
        <w:rPr>
          <w:rStyle w:val="BodyTextChar1"/>
          <w:color w:val="auto"/>
          <w:sz w:val="28"/>
          <w:szCs w:val="28"/>
        </w:rPr>
        <w:t>thông</w:t>
      </w:r>
      <w:r w:rsidR="00CA3AEA">
        <w:rPr>
          <w:rStyle w:val="BodyTextChar1"/>
          <w:color w:val="auto"/>
          <w:sz w:val="28"/>
          <w:szCs w:val="28"/>
        </w:rPr>
        <w:t xml:space="preserve"> </w:t>
      </w:r>
      <w:r w:rsidRPr="00982FDA">
        <w:rPr>
          <w:rStyle w:val="BodyTextChar1"/>
          <w:color w:val="auto"/>
          <w:sz w:val="28"/>
          <w:szCs w:val="28"/>
        </w:rPr>
        <w:t>tin</w:t>
      </w:r>
      <w:r w:rsidR="00CA3AEA">
        <w:rPr>
          <w:rStyle w:val="BodyTextChar1"/>
          <w:color w:val="auto"/>
          <w:sz w:val="28"/>
          <w:szCs w:val="28"/>
        </w:rPr>
        <w:t xml:space="preserve"> </w:t>
      </w:r>
      <w:r w:rsidRPr="00982FDA">
        <w:rPr>
          <w:rStyle w:val="BodyTextChar1"/>
          <w:color w:val="auto"/>
          <w:sz w:val="28"/>
          <w:szCs w:val="28"/>
        </w:rPr>
        <w:t>trong</w:t>
      </w:r>
      <w:r w:rsidR="00CA3AEA">
        <w:rPr>
          <w:rStyle w:val="BodyTextChar1"/>
          <w:color w:val="auto"/>
          <w:sz w:val="28"/>
          <w:szCs w:val="28"/>
        </w:rPr>
        <w:t xml:space="preserve"> </w:t>
      </w:r>
      <w:r w:rsidRPr="00982FDA">
        <w:rPr>
          <w:rStyle w:val="BodyTextChar1"/>
          <w:color w:val="auto"/>
          <w:sz w:val="28"/>
          <w:szCs w:val="28"/>
        </w:rPr>
        <w:t>công</w:t>
      </w:r>
      <w:r w:rsidR="00CA3AEA">
        <w:rPr>
          <w:rStyle w:val="BodyTextChar1"/>
          <w:color w:val="auto"/>
          <w:sz w:val="28"/>
          <w:szCs w:val="28"/>
        </w:rPr>
        <w:t xml:space="preserve"> </w:t>
      </w:r>
      <w:r w:rsidRPr="00982FDA">
        <w:rPr>
          <w:rStyle w:val="BodyTextChar1"/>
          <w:color w:val="auto"/>
          <w:sz w:val="28"/>
          <w:szCs w:val="28"/>
        </w:rPr>
        <w:t>tác</w:t>
      </w:r>
      <w:r w:rsidR="00CA3AEA">
        <w:rPr>
          <w:rStyle w:val="BodyTextChar1"/>
          <w:color w:val="auto"/>
          <w:sz w:val="28"/>
          <w:szCs w:val="28"/>
        </w:rPr>
        <w:t xml:space="preserve"> </w:t>
      </w:r>
      <w:r w:rsidRPr="00982FDA">
        <w:rPr>
          <w:rStyle w:val="BodyTextChar1"/>
          <w:color w:val="auto"/>
          <w:sz w:val="28"/>
          <w:szCs w:val="28"/>
          <w:lang w:val="en-US"/>
        </w:rPr>
        <w:t>vẫn</w:t>
      </w:r>
      <w:r w:rsidR="00CA3AEA">
        <w:rPr>
          <w:rStyle w:val="BodyTextChar1"/>
          <w:color w:val="auto"/>
          <w:sz w:val="28"/>
          <w:szCs w:val="28"/>
          <w:lang w:val="en-US"/>
        </w:rPr>
        <w:t xml:space="preserve"> </w:t>
      </w:r>
      <w:r w:rsidRPr="00982FDA">
        <w:rPr>
          <w:rStyle w:val="BodyTextChar1"/>
          <w:color w:val="auto"/>
          <w:sz w:val="28"/>
          <w:szCs w:val="28"/>
          <w:lang w:val="en-US"/>
        </w:rPr>
        <w:t>còn</w:t>
      </w:r>
      <w:r w:rsidR="00CA3AEA">
        <w:rPr>
          <w:rStyle w:val="BodyTextChar1"/>
          <w:color w:val="auto"/>
          <w:sz w:val="28"/>
          <w:szCs w:val="28"/>
          <w:lang w:val="en-US"/>
        </w:rPr>
        <w:t xml:space="preserve"> </w:t>
      </w:r>
      <w:r w:rsidRPr="00982FDA">
        <w:rPr>
          <w:rStyle w:val="BodyTextChar1"/>
          <w:color w:val="auto"/>
          <w:sz w:val="28"/>
          <w:szCs w:val="28"/>
          <w:lang w:val="en-US"/>
        </w:rPr>
        <w:t>đơn</w:t>
      </w:r>
      <w:r w:rsidR="00CA3AEA">
        <w:rPr>
          <w:rStyle w:val="BodyTextChar1"/>
          <w:color w:val="auto"/>
          <w:sz w:val="28"/>
          <w:szCs w:val="28"/>
          <w:lang w:val="en-US"/>
        </w:rPr>
        <w:t xml:space="preserve"> </w:t>
      </w:r>
      <w:r w:rsidRPr="00982FDA">
        <w:rPr>
          <w:rStyle w:val="BodyTextChar1"/>
          <w:color w:val="auto"/>
          <w:sz w:val="28"/>
          <w:szCs w:val="28"/>
          <w:lang w:val="en-US"/>
        </w:rPr>
        <w:t>vị</w:t>
      </w:r>
      <w:r w:rsidR="00CA3AEA">
        <w:rPr>
          <w:rStyle w:val="BodyTextChar1"/>
          <w:color w:val="auto"/>
          <w:sz w:val="28"/>
          <w:szCs w:val="28"/>
          <w:lang w:val="en-US"/>
        </w:rPr>
        <w:t xml:space="preserve"> </w:t>
      </w:r>
      <w:r w:rsidRPr="00982FDA">
        <w:rPr>
          <w:rStyle w:val="BodyTextChar1"/>
          <w:color w:val="auto"/>
          <w:sz w:val="28"/>
          <w:szCs w:val="28"/>
        </w:rPr>
        <w:t>chậm</w:t>
      </w:r>
      <w:r w:rsidRPr="00982FDA">
        <w:rPr>
          <w:rFonts w:ascii="Times New Roman" w:hAnsi="Times New Roman" w:cs="Times New Roman"/>
          <w:sz w:val="28"/>
          <w:szCs w:val="28"/>
        </w:rPr>
        <w:t>;</w:t>
      </w:r>
      <w:r w:rsidR="00CA3AEA">
        <w:rPr>
          <w:rFonts w:ascii="Times New Roman" w:hAnsi="Times New Roman" w:cs="Times New Roman"/>
          <w:sz w:val="28"/>
          <w:szCs w:val="28"/>
        </w:rPr>
        <w:t xml:space="preserve"> </w:t>
      </w:r>
      <w:r w:rsidRPr="00982FDA">
        <w:rPr>
          <w:rFonts w:ascii="Times New Roman" w:hAnsi="Times New Roman" w:cs="Times New Roman"/>
          <w:sz w:val="28"/>
          <w:szCs w:val="28"/>
        </w:rPr>
        <w:t>cơ</w:t>
      </w:r>
      <w:r w:rsidR="00CA3AEA">
        <w:rPr>
          <w:rFonts w:ascii="Times New Roman" w:hAnsi="Times New Roman" w:cs="Times New Roman"/>
          <w:sz w:val="28"/>
          <w:szCs w:val="28"/>
        </w:rPr>
        <w:t xml:space="preserve"> </w:t>
      </w:r>
      <w:r w:rsidRPr="00982FDA">
        <w:rPr>
          <w:rFonts w:ascii="Times New Roman" w:hAnsi="Times New Roman" w:cs="Times New Roman"/>
          <w:sz w:val="28"/>
          <w:szCs w:val="28"/>
        </w:rPr>
        <w:t>quan</w:t>
      </w:r>
      <w:r w:rsidR="00CA3AEA">
        <w:rPr>
          <w:rFonts w:ascii="Times New Roman" w:hAnsi="Times New Roman" w:cs="Times New Roman"/>
          <w:sz w:val="28"/>
          <w:szCs w:val="28"/>
        </w:rPr>
        <w:t xml:space="preserve"> </w:t>
      </w:r>
      <w:r w:rsidRPr="00982FDA">
        <w:rPr>
          <w:rFonts w:ascii="Times New Roman" w:hAnsi="Times New Roman" w:cs="Times New Roman"/>
          <w:sz w:val="28"/>
          <w:szCs w:val="28"/>
        </w:rPr>
        <w:t>tham</w:t>
      </w:r>
      <w:r w:rsidR="00CA3AEA">
        <w:rPr>
          <w:rFonts w:ascii="Times New Roman" w:hAnsi="Times New Roman" w:cs="Times New Roman"/>
          <w:sz w:val="28"/>
          <w:szCs w:val="28"/>
        </w:rPr>
        <w:t xml:space="preserve"> </w:t>
      </w:r>
      <w:r w:rsidRPr="00982FDA">
        <w:rPr>
          <w:rFonts w:ascii="Times New Roman" w:hAnsi="Times New Roman" w:cs="Times New Roman"/>
          <w:sz w:val="28"/>
          <w:szCs w:val="28"/>
        </w:rPr>
        <w:t>mưu</w:t>
      </w:r>
      <w:r w:rsidR="00CA3AEA">
        <w:rPr>
          <w:rFonts w:ascii="Times New Roman" w:hAnsi="Times New Roman" w:cs="Times New Roman"/>
          <w:sz w:val="28"/>
          <w:szCs w:val="28"/>
        </w:rPr>
        <w:t xml:space="preserve"> </w:t>
      </w:r>
      <w:r w:rsidRPr="00982FDA">
        <w:rPr>
          <w:rFonts w:ascii="Times New Roman" w:hAnsi="Times New Roman" w:cs="Times New Roman"/>
          <w:sz w:val="28"/>
          <w:szCs w:val="28"/>
          <w:lang w:val="en-US"/>
        </w:rPr>
        <w:t>chưa</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quan</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tâm</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thực</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hiện</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kịp</w:t>
      </w:r>
      <w:r w:rsidR="00CA3AEA">
        <w:rPr>
          <w:rFonts w:ascii="Times New Roman" w:hAnsi="Times New Roman" w:cs="Times New Roman"/>
          <w:sz w:val="28"/>
          <w:szCs w:val="28"/>
          <w:lang w:val="en-US"/>
        </w:rPr>
        <w:t xml:space="preserve"> </w:t>
      </w:r>
      <w:r w:rsidRPr="00982FDA">
        <w:rPr>
          <w:rFonts w:ascii="Times New Roman" w:hAnsi="Times New Roman" w:cs="Times New Roman"/>
          <w:sz w:val="28"/>
          <w:szCs w:val="28"/>
          <w:lang w:val="en-US"/>
        </w:rPr>
        <w:t>thời</w:t>
      </w:r>
      <w:r w:rsidRPr="00982FDA">
        <w:rPr>
          <w:rFonts w:ascii="Times New Roman" w:hAnsi="Times New Roman" w:cs="Times New Roman"/>
          <w:sz w:val="28"/>
          <w:szCs w:val="28"/>
        </w:rPr>
        <w:t>;</w:t>
      </w:r>
      <w:r w:rsidR="00CA3AEA">
        <w:rPr>
          <w:rFonts w:ascii="Times New Roman" w:hAnsi="Times New Roman" w:cs="Times New Roman"/>
          <w:sz w:val="28"/>
          <w:szCs w:val="28"/>
        </w:rPr>
        <w:t xml:space="preserve"> </w:t>
      </w:r>
      <w:r w:rsidRPr="00982FDA">
        <w:rPr>
          <w:rFonts w:ascii="Times New Roman" w:hAnsi="Times New Roman" w:cs="Times New Roman"/>
          <w:sz w:val="28"/>
          <w:szCs w:val="28"/>
        </w:rPr>
        <w:t>thiếu</w:t>
      </w:r>
      <w:r w:rsidR="00CA3AEA">
        <w:rPr>
          <w:rFonts w:ascii="Times New Roman" w:hAnsi="Times New Roman" w:cs="Times New Roman"/>
          <w:sz w:val="28"/>
          <w:szCs w:val="28"/>
        </w:rPr>
        <w:t xml:space="preserve"> </w:t>
      </w:r>
      <w:r w:rsidRPr="00982FDA">
        <w:rPr>
          <w:rFonts w:ascii="Times New Roman" w:hAnsi="Times New Roman" w:cs="Times New Roman"/>
          <w:sz w:val="28"/>
          <w:szCs w:val="28"/>
        </w:rPr>
        <w:t>thiết</w:t>
      </w:r>
      <w:r w:rsidR="00CA3AEA">
        <w:rPr>
          <w:rFonts w:ascii="Times New Roman" w:hAnsi="Times New Roman" w:cs="Times New Roman"/>
          <w:sz w:val="28"/>
          <w:szCs w:val="28"/>
        </w:rPr>
        <w:t xml:space="preserve"> </w:t>
      </w:r>
      <w:r w:rsidRPr="00982FDA">
        <w:rPr>
          <w:rFonts w:ascii="Times New Roman" w:hAnsi="Times New Roman" w:cs="Times New Roman"/>
          <w:sz w:val="28"/>
          <w:szCs w:val="28"/>
        </w:rPr>
        <w:t>bị</w:t>
      </w:r>
      <w:r w:rsidR="00CA3AEA">
        <w:rPr>
          <w:rFonts w:ascii="Times New Roman" w:hAnsi="Times New Roman" w:cs="Times New Roman"/>
          <w:sz w:val="28"/>
          <w:szCs w:val="28"/>
        </w:rPr>
        <w:t xml:space="preserve"> </w:t>
      </w:r>
      <w:r w:rsidRPr="00982FDA">
        <w:rPr>
          <w:rFonts w:ascii="Times New Roman" w:hAnsi="Times New Roman" w:cs="Times New Roman"/>
          <w:sz w:val="28"/>
          <w:szCs w:val="28"/>
        </w:rPr>
        <w:t>scan</w:t>
      </w:r>
      <w:r w:rsidR="00CA3AEA">
        <w:rPr>
          <w:rFonts w:ascii="Times New Roman" w:hAnsi="Times New Roman" w:cs="Times New Roman"/>
          <w:sz w:val="28"/>
          <w:szCs w:val="28"/>
        </w:rPr>
        <w:t xml:space="preserve"> </w:t>
      </w:r>
      <w:r w:rsidRPr="00982FDA">
        <w:rPr>
          <w:rFonts w:ascii="Times New Roman" w:hAnsi="Times New Roman" w:cs="Times New Roman"/>
          <w:sz w:val="28"/>
          <w:szCs w:val="28"/>
        </w:rPr>
        <w:t>để</w:t>
      </w:r>
      <w:r w:rsidR="00CA3AEA">
        <w:rPr>
          <w:rFonts w:ascii="Times New Roman" w:hAnsi="Times New Roman" w:cs="Times New Roman"/>
          <w:sz w:val="28"/>
          <w:szCs w:val="28"/>
        </w:rPr>
        <w:t xml:space="preserve"> </w:t>
      </w:r>
      <w:r w:rsidRPr="00982FDA">
        <w:rPr>
          <w:rFonts w:ascii="Times New Roman" w:hAnsi="Times New Roman" w:cs="Times New Roman"/>
          <w:sz w:val="28"/>
          <w:szCs w:val="28"/>
        </w:rPr>
        <w:t>số</w:t>
      </w:r>
      <w:r w:rsidR="00CA3AEA">
        <w:rPr>
          <w:rFonts w:ascii="Times New Roman" w:hAnsi="Times New Roman" w:cs="Times New Roman"/>
          <w:sz w:val="28"/>
          <w:szCs w:val="28"/>
        </w:rPr>
        <w:t xml:space="preserve"> </w:t>
      </w:r>
      <w:r w:rsidRPr="00982FDA">
        <w:rPr>
          <w:rFonts w:ascii="Times New Roman" w:hAnsi="Times New Roman" w:cs="Times New Roman"/>
          <w:sz w:val="28"/>
          <w:szCs w:val="28"/>
        </w:rPr>
        <w:t>hóa</w:t>
      </w:r>
      <w:r w:rsidR="00CA3AEA">
        <w:rPr>
          <w:rFonts w:ascii="Times New Roman" w:hAnsi="Times New Roman" w:cs="Times New Roman"/>
          <w:sz w:val="28"/>
          <w:szCs w:val="28"/>
        </w:rPr>
        <w:t xml:space="preserve"> </w:t>
      </w:r>
      <w:r w:rsidRPr="00982FDA">
        <w:rPr>
          <w:rFonts w:ascii="Times New Roman" w:hAnsi="Times New Roman" w:cs="Times New Roman"/>
          <w:sz w:val="28"/>
          <w:szCs w:val="28"/>
        </w:rPr>
        <w:t>tài</w:t>
      </w:r>
      <w:r w:rsidR="00CA3AEA">
        <w:rPr>
          <w:rFonts w:ascii="Times New Roman" w:hAnsi="Times New Roman" w:cs="Times New Roman"/>
          <w:sz w:val="28"/>
          <w:szCs w:val="28"/>
        </w:rPr>
        <w:t xml:space="preserve"> </w:t>
      </w:r>
      <w:r w:rsidRPr="00982FDA">
        <w:rPr>
          <w:rFonts w:ascii="Times New Roman" w:hAnsi="Times New Roman" w:cs="Times New Roman"/>
          <w:sz w:val="28"/>
          <w:szCs w:val="28"/>
        </w:rPr>
        <w:t>liệu</w:t>
      </w:r>
      <w:r w:rsidR="00CA3AEA">
        <w:rPr>
          <w:rFonts w:ascii="Times New Roman" w:hAnsi="Times New Roman" w:cs="Times New Roman"/>
          <w:sz w:val="28"/>
          <w:szCs w:val="28"/>
        </w:rPr>
        <w:t xml:space="preserve"> </w:t>
      </w:r>
      <w:r w:rsidRPr="00982FDA">
        <w:rPr>
          <w:rFonts w:ascii="Times New Roman" w:hAnsi="Times New Roman" w:cs="Times New Roman"/>
          <w:sz w:val="28"/>
          <w:szCs w:val="28"/>
        </w:rPr>
        <w:t>kèm</w:t>
      </w:r>
      <w:r w:rsidR="00CA3AEA">
        <w:rPr>
          <w:rFonts w:ascii="Times New Roman" w:hAnsi="Times New Roman" w:cs="Times New Roman"/>
          <w:sz w:val="28"/>
          <w:szCs w:val="28"/>
        </w:rPr>
        <w:t xml:space="preserve"> </w:t>
      </w:r>
      <w:r w:rsidRPr="00982FDA">
        <w:rPr>
          <w:rFonts w:ascii="Times New Roman" w:hAnsi="Times New Roman" w:cs="Times New Roman"/>
          <w:sz w:val="28"/>
          <w:szCs w:val="28"/>
        </w:rPr>
        <w:t>theo</w:t>
      </w:r>
      <w:r w:rsidRPr="00982FDA">
        <w:rPr>
          <w:rFonts w:ascii="Times New Roman" w:hAnsi="Times New Roman" w:cs="Times New Roman"/>
          <w:sz w:val="28"/>
          <w:szCs w:val="28"/>
          <w:lang w:val="en-US"/>
        </w:rPr>
        <w:t>…</w:t>
      </w:r>
    </w:p>
    <w:p w:rsidR="000B7986" w:rsidRPr="00982FDA" w:rsidRDefault="000B7986" w:rsidP="000B7986">
      <w:pPr>
        <w:spacing w:before="40"/>
        <w:ind w:firstLine="567"/>
        <w:jc w:val="both"/>
        <w:rPr>
          <w:rStyle w:val="Bodytext2"/>
          <w:b w:val="0"/>
          <w:bCs w:val="0"/>
          <w:color w:val="auto"/>
          <w:sz w:val="28"/>
          <w:szCs w:val="28"/>
        </w:rPr>
      </w:pPr>
      <w:r w:rsidRPr="00982FDA">
        <w:rPr>
          <w:rStyle w:val="Bodytext4"/>
          <w:color w:val="auto"/>
          <w:sz w:val="28"/>
          <w:szCs w:val="28"/>
        </w:rPr>
        <w:t>II.</w:t>
      </w:r>
      <w:r w:rsidR="00CA3AEA">
        <w:rPr>
          <w:rStyle w:val="Bodytext4"/>
          <w:color w:val="auto"/>
          <w:sz w:val="28"/>
          <w:szCs w:val="28"/>
        </w:rPr>
        <w:t xml:space="preserve"> </w:t>
      </w:r>
      <w:r w:rsidRPr="00982FDA">
        <w:rPr>
          <w:rStyle w:val="Bodytext4"/>
          <w:color w:val="auto"/>
          <w:sz w:val="28"/>
          <w:szCs w:val="28"/>
        </w:rPr>
        <w:t>PHƯƠNG</w:t>
      </w:r>
      <w:r w:rsidR="00CA3AEA">
        <w:rPr>
          <w:rStyle w:val="Bodytext4"/>
          <w:color w:val="auto"/>
          <w:sz w:val="28"/>
          <w:szCs w:val="28"/>
        </w:rPr>
        <w:t xml:space="preserve"> </w:t>
      </w:r>
      <w:r w:rsidRPr="00982FDA">
        <w:rPr>
          <w:rStyle w:val="Bodytext4"/>
          <w:color w:val="auto"/>
          <w:sz w:val="28"/>
          <w:szCs w:val="28"/>
        </w:rPr>
        <w:t>HƯỚNG,</w:t>
      </w:r>
      <w:r w:rsidR="00CA3AEA">
        <w:rPr>
          <w:rStyle w:val="Bodytext4"/>
          <w:color w:val="auto"/>
          <w:sz w:val="28"/>
          <w:szCs w:val="28"/>
        </w:rPr>
        <w:t xml:space="preserve"> </w:t>
      </w:r>
      <w:r w:rsidRPr="00982FDA">
        <w:rPr>
          <w:rStyle w:val="Bodytext4"/>
          <w:color w:val="auto"/>
          <w:sz w:val="28"/>
          <w:szCs w:val="28"/>
        </w:rPr>
        <w:t>NHIỆM</w:t>
      </w:r>
      <w:r w:rsidR="00CA3AEA">
        <w:rPr>
          <w:rStyle w:val="Bodytext4"/>
          <w:color w:val="auto"/>
          <w:sz w:val="28"/>
          <w:szCs w:val="28"/>
        </w:rPr>
        <w:t xml:space="preserve"> </w:t>
      </w:r>
      <w:r w:rsidRPr="00982FDA">
        <w:rPr>
          <w:rStyle w:val="Bodytext4"/>
          <w:color w:val="auto"/>
          <w:sz w:val="28"/>
          <w:szCs w:val="28"/>
        </w:rPr>
        <w:t>VỤ</w:t>
      </w:r>
      <w:r w:rsidR="002F16EE">
        <w:rPr>
          <w:rStyle w:val="Bodytext4"/>
          <w:color w:val="auto"/>
          <w:sz w:val="28"/>
          <w:szCs w:val="28"/>
          <w:lang w:val="en-US"/>
        </w:rPr>
        <w:t xml:space="preserve"> QUÝ II</w:t>
      </w:r>
      <w:r w:rsidR="00CA3AEA">
        <w:rPr>
          <w:rStyle w:val="Bodytext4"/>
          <w:color w:val="auto"/>
          <w:sz w:val="28"/>
          <w:szCs w:val="28"/>
          <w:lang w:val="en-US"/>
        </w:rPr>
        <w:t xml:space="preserve"> </w:t>
      </w:r>
      <w:r w:rsidRPr="00982FDA">
        <w:rPr>
          <w:rStyle w:val="Bodytext4"/>
          <w:color w:val="auto"/>
          <w:sz w:val="28"/>
          <w:szCs w:val="28"/>
        </w:rPr>
        <w:t>NĂM</w:t>
      </w:r>
      <w:r w:rsidR="00CA3AEA">
        <w:rPr>
          <w:rStyle w:val="Bodytext4"/>
          <w:color w:val="auto"/>
          <w:sz w:val="28"/>
          <w:szCs w:val="28"/>
        </w:rPr>
        <w:t xml:space="preserve"> </w:t>
      </w:r>
      <w:r w:rsidRPr="00982FDA">
        <w:rPr>
          <w:rStyle w:val="Bodytext4"/>
          <w:color w:val="auto"/>
          <w:sz w:val="28"/>
          <w:szCs w:val="28"/>
        </w:rPr>
        <w:t>20</w:t>
      </w:r>
      <w:r w:rsidR="00CA3AEA">
        <w:rPr>
          <w:rStyle w:val="Bodytext4"/>
          <w:color w:val="auto"/>
          <w:sz w:val="28"/>
          <w:szCs w:val="28"/>
          <w:lang w:val="en-US"/>
        </w:rPr>
        <w:t>25</w:t>
      </w:r>
    </w:p>
    <w:p w:rsidR="000B7986" w:rsidRPr="00E97E2E" w:rsidRDefault="000B7986" w:rsidP="000B7986">
      <w:pPr>
        <w:pStyle w:val="Bodytext21"/>
        <w:shd w:val="clear" w:color="auto" w:fill="auto"/>
        <w:spacing w:before="40" w:line="240" w:lineRule="auto"/>
        <w:ind w:firstLine="567"/>
        <w:jc w:val="both"/>
        <w:rPr>
          <w:rStyle w:val="Bodytext2"/>
          <w:bCs/>
          <w:sz w:val="28"/>
          <w:szCs w:val="28"/>
          <w:lang w:eastAsia="vi-VN"/>
        </w:rPr>
      </w:pPr>
      <w:r w:rsidRPr="00E97E2E">
        <w:rPr>
          <w:rFonts w:ascii="Times New Roman" w:hAnsi="Times New Roman"/>
          <w:b w:val="0"/>
          <w:sz w:val="28"/>
          <w:szCs w:val="28"/>
          <w:shd w:val="clear" w:color="auto" w:fill="FFFFFF"/>
          <w:lang w:val="vi-VN" w:eastAsia="vi-VN"/>
        </w:rPr>
        <w:t>Để</w:t>
      </w:r>
      <w:r w:rsidR="00CA3AEA">
        <w:rPr>
          <w:rFonts w:ascii="Times New Roman" w:hAnsi="Times New Roman"/>
          <w:b w:val="0"/>
          <w:sz w:val="28"/>
          <w:szCs w:val="28"/>
          <w:shd w:val="clear" w:color="auto" w:fill="FFFFFF"/>
          <w:lang w:val="vi-VN" w:eastAsia="vi-VN"/>
        </w:rPr>
        <w:t xml:space="preserve"> </w:t>
      </w:r>
      <w:r w:rsidRPr="00E97E2E">
        <w:rPr>
          <w:rFonts w:ascii="Times New Roman" w:hAnsi="Times New Roman"/>
          <w:b w:val="0"/>
          <w:sz w:val="28"/>
          <w:szCs w:val="28"/>
          <w:shd w:val="clear" w:color="auto" w:fill="FFFFFF"/>
          <w:lang w:val="vi-VN" w:eastAsia="vi-VN"/>
        </w:rPr>
        <w:t>thực</w:t>
      </w:r>
      <w:r w:rsidR="00CA3AEA">
        <w:rPr>
          <w:rFonts w:ascii="Times New Roman" w:hAnsi="Times New Roman"/>
          <w:b w:val="0"/>
          <w:sz w:val="28"/>
          <w:szCs w:val="28"/>
          <w:shd w:val="clear" w:color="auto" w:fill="FFFFFF"/>
          <w:lang w:val="vi-VN" w:eastAsia="vi-VN"/>
        </w:rPr>
        <w:t xml:space="preserve"> </w:t>
      </w:r>
      <w:r w:rsidRPr="00E97E2E">
        <w:rPr>
          <w:rFonts w:ascii="Times New Roman" w:hAnsi="Times New Roman"/>
          <w:b w:val="0"/>
          <w:sz w:val="28"/>
          <w:szCs w:val="28"/>
          <w:shd w:val="clear" w:color="auto" w:fill="FFFFFF"/>
          <w:lang w:val="vi-VN" w:eastAsia="vi-VN"/>
        </w:rPr>
        <w:t>hiện</w:t>
      </w:r>
      <w:r w:rsidR="00CA3AEA">
        <w:rPr>
          <w:rFonts w:ascii="Times New Roman" w:hAnsi="Times New Roman"/>
          <w:b w:val="0"/>
          <w:sz w:val="28"/>
          <w:szCs w:val="28"/>
          <w:shd w:val="clear" w:color="auto" w:fill="FFFFFF"/>
          <w:lang w:val="vi-VN" w:eastAsia="vi-VN"/>
        </w:rPr>
        <w:t xml:space="preserve"> </w:t>
      </w:r>
      <w:r w:rsidRPr="00E97E2E">
        <w:rPr>
          <w:rFonts w:ascii="Times New Roman" w:hAnsi="Times New Roman"/>
          <w:b w:val="0"/>
          <w:sz w:val="28"/>
          <w:szCs w:val="28"/>
          <w:shd w:val="clear" w:color="auto" w:fill="FFFFFF"/>
          <w:lang w:val="vi-VN" w:eastAsia="vi-VN"/>
        </w:rPr>
        <w:t>hoàn</w:t>
      </w:r>
      <w:r w:rsidR="00CA3AEA">
        <w:rPr>
          <w:rFonts w:ascii="Times New Roman" w:hAnsi="Times New Roman"/>
          <w:b w:val="0"/>
          <w:sz w:val="28"/>
          <w:szCs w:val="28"/>
          <w:shd w:val="clear" w:color="auto" w:fill="FFFFFF"/>
          <w:lang w:val="vi-VN" w:eastAsia="vi-VN"/>
        </w:rPr>
        <w:t xml:space="preserve"> </w:t>
      </w:r>
      <w:r w:rsidRPr="00E97E2E">
        <w:rPr>
          <w:rFonts w:ascii="Times New Roman" w:hAnsi="Times New Roman"/>
          <w:b w:val="0"/>
          <w:sz w:val="28"/>
          <w:szCs w:val="28"/>
          <w:shd w:val="clear" w:color="auto" w:fill="FFFFFF"/>
          <w:lang w:val="vi-VN" w:eastAsia="vi-VN"/>
        </w:rPr>
        <w:t>thành</w:t>
      </w:r>
      <w:r w:rsidR="00CA3AEA">
        <w:rPr>
          <w:rFonts w:ascii="Times New Roman" w:hAnsi="Times New Roman"/>
          <w:b w:val="0"/>
          <w:sz w:val="28"/>
          <w:szCs w:val="28"/>
          <w:shd w:val="clear" w:color="auto" w:fill="FFFFFF"/>
          <w:lang w:val="vi-VN" w:eastAsia="vi-VN"/>
        </w:rPr>
        <w:t xml:space="preserve"> </w:t>
      </w:r>
      <w:r w:rsidRPr="00E97E2E">
        <w:rPr>
          <w:rFonts w:ascii="Times New Roman" w:hAnsi="Times New Roman"/>
          <w:b w:val="0"/>
          <w:sz w:val="28"/>
          <w:szCs w:val="28"/>
          <w:shd w:val="clear" w:color="auto" w:fill="FFFFFF"/>
          <w:lang w:val="vi-VN" w:eastAsia="vi-VN"/>
        </w:rPr>
        <w:t>nhiệm</w:t>
      </w:r>
      <w:r w:rsidR="00CA3AEA">
        <w:rPr>
          <w:rFonts w:ascii="Times New Roman" w:hAnsi="Times New Roman"/>
          <w:b w:val="0"/>
          <w:sz w:val="28"/>
          <w:szCs w:val="28"/>
          <w:shd w:val="clear" w:color="auto" w:fill="FFFFFF"/>
          <w:lang w:val="vi-VN" w:eastAsia="vi-VN"/>
        </w:rPr>
        <w:t xml:space="preserve"> </w:t>
      </w:r>
      <w:r w:rsidRPr="00E97E2E">
        <w:rPr>
          <w:rFonts w:ascii="Times New Roman" w:hAnsi="Times New Roman"/>
          <w:b w:val="0"/>
          <w:sz w:val="28"/>
          <w:szCs w:val="28"/>
          <w:shd w:val="clear" w:color="auto" w:fill="FFFFFF"/>
          <w:lang w:val="vi-VN" w:eastAsia="vi-VN"/>
        </w:rPr>
        <w:t>vụ,</w:t>
      </w:r>
      <w:r w:rsidR="00CA3AEA">
        <w:rPr>
          <w:rFonts w:ascii="Times New Roman" w:hAnsi="Times New Roman"/>
          <w:b w:val="0"/>
          <w:sz w:val="28"/>
          <w:szCs w:val="28"/>
          <w:shd w:val="clear" w:color="auto" w:fill="FFFFFF"/>
          <w:lang w:val="vi-VN" w:eastAsia="vi-VN"/>
        </w:rPr>
        <w:t xml:space="preserve"> </w:t>
      </w:r>
      <w:r w:rsidRPr="00E97E2E">
        <w:rPr>
          <w:rFonts w:ascii="Times New Roman" w:hAnsi="Times New Roman"/>
          <w:b w:val="0"/>
          <w:sz w:val="28"/>
          <w:szCs w:val="28"/>
          <w:shd w:val="clear" w:color="auto" w:fill="FFFFFF"/>
          <w:lang w:val="vi-VN" w:eastAsia="vi-VN"/>
        </w:rPr>
        <w:t>cần</w:t>
      </w:r>
      <w:r w:rsidR="00CA3AEA">
        <w:rPr>
          <w:rFonts w:ascii="Times New Roman" w:hAnsi="Times New Roman"/>
          <w:b w:val="0"/>
          <w:sz w:val="28"/>
          <w:szCs w:val="28"/>
          <w:shd w:val="clear" w:color="auto" w:fill="FFFFFF"/>
          <w:lang w:val="vi-VN" w:eastAsia="vi-VN"/>
        </w:rPr>
        <w:t xml:space="preserve"> </w:t>
      </w:r>
      <w:r w:rsidRPr="00E97E2E">
        <w:rPr>
          <w:rFonts w:ascii="Times New Roman" w:hAnsi="Times New Roman"/>
          <w:b w:val="0"/>
          <w:sz w:val="28"/>
          <w:szCs w:val="28"/>
          <w:shd w:val="clear" w:color="auto" w:fill="FFFFFF"/>
          <w:lang w:val="vi-VN" w:eastAsia="vi-VN"/>
        </w:rPr>
        <w:t>tập</w:t>
      </w:r>
      <w:r w:rsidR="00CA3AEA">
        <w:rPr>
          <w:rFonts w:ascii="Times New Roman" w:hAnsi="Times New Roman"/>
          <w:b w:val="0"/>
          <w:sz w:val="28"/>
          <w:szCs w:val="28"/>
          <w:shd w:val="clear" w:color="auto" w:fill="FFFFFF"/>
          <w:lang w:val="vi-VN" w:eastAsia="vi-VN"/>
        </w:rPr>
        <w:t xml:space="preserve"> </w:t>
      </w:r>
      <w:r w:rsidRPr="00E97E2E">
        <w:rPr>
          <w:rFonts w:ascii="Times New Roman" w:hAnsi="Times New Roman"/>
          <w:b w:val="0"/>
          <w:sz w:val="28"/>
          <w:szCs w:val="28"/>
          <w:shd w:val="clear" w:color="auto" w:fill="FFFFFF"/>
          <w:lang w:val="vi-VN" w:eastAsia="vi-VN"/>
        </w:rPr>
        <w:t>trung</w:t>
      </w:r>
      <w:r w:rsidR="00CA3AEA">
        <w:rPr>
          <w:rFonts w:ascii="Times New Roman" w:hAnsi="Times New Roman"/>
          <w:b w:val="0"/>
          <w:sz w:val="28"/>
          <w:szCs w:val="28"/>
          <w:shd w:val="clear" w:color="auto" w:fill="FFFFFF"/>
          <w:lang w:val="vi-VN" w:eastAsia="vi-VN"/>
        </w:rPr>
        <w:t xml:space="preserve"> </w:t>
      </w:r>
      <w:r w:rsidR="00764D6D" w:rsidRPr="00E97E2E">
        <w:rPr>
          <w:rFonts w:ascii="Times New Roman" w:hAnsi="Times New Roman"/>
          <w:b w:val="0"/>
          <w:sz w:val="28"/>
          <w:szCs w:val="28"/>
          <w:shd w:val="clear" w:color="auto" w:fill="FFFFFF"/>
          <w:lang w:eastAsia="vi-VN"/>
        </w:rPr>
        <w:t>khắc</w:t>
      </w:r>
      <w:r w:rsidR="00CA3AEA">
        <w:rPr>
          <w:rFonts w:ascii="Times New Roman" w:hAnsi="Times New Roman"/>
          <w:b w:val="0"/>
          <w:sz w:val="28"/>
          <w:szCs w:val="28"/>
          <w:shd w:val="clear" w:color="auto" w:fill="FFFFFF"/>
          <w:lang w:eastAsia="vi-VN"/>
        </w:rPr>
        <w:t xml:space="preserve"> </w:t>
      </w:r>
      <w:r w:rsidR="00764D6D" w:rsidRPr="00E97E2E">
        <w:rPr>
          <w:rFonts w:ascii="Times New Roman" w:hAnsi="Times New Roman"/>
          <w:b w:val="0"/>
          <w:sz w:val="28"/>
          <w:szCs w:val="28"/>
          <w:shd w:val="clear" w:color="auto" w:fill="FFFFFF"/>
          <w:lang w:eastAsia="vi-VN"/>
        </w:rPr>
        <w:t>phục</w:t>
      </w:r>
      <w:r w:rsidR="00CA3AEA">
        <w:rPr>
          <w:rFonts w:ascii="Times New Roman" w:hAnsi="Times New Roman"/>
          <w:b w:val="0"/>
          <w:sz w:val="28"/>
          <w:szCs w:val="28"/>
          <w:shd w:val="clear" w:color="auto" w:fill="FFFFFF"/>
          <w:lang w:eastAsia="vi-VN"/>
        </w:rPr>
        <w:t xml:space="preserve"> </w:t>
      </w:r>
      <w:r w:rsidR="00764D6D" w:rsidRPr="00E97E2E">
        <w:rPr>
          <w:rFonts w:ascii="Times New Roman" w:hAnsi="Times New Roman"/>
          <w:b w:val="0"/>
          <w:sz w:val="28"/>
          <w:szCs w:val="28"/>
          <w:shd w:val="clear" w:color="auto" w:fill="FFFFFF"/>
          <w:lang w:eastAsia="vi-VN"/>
        </w:rPr>
        <w:t>có</w:t>
      </w:r>
      <w:r w:rsidR="00CA3AEA">
        <w:rPr>
          <w:rFonts w:ascii="Times New Roman" w:hAnsi="Times New Roman"/>
          <w:b w:val="0"/>
          <w:sz w:val="28"/>
          <w:szCs w:val="28"/>
          <w:shd w:val="clear" w:color="auto" w:fill="FFFFFF"/>
          <w:lang w:eastAsia="vi-VN"/>
        </w:rPr>
        <w:t xml:space="preserve"> </w:t>
      </w:r>
      <w:r w:rsidR="00764D6D" w:rsidRPr="00E97E2E">
        <w:rPr>
          <w:rFonts w:ascii="Times New Roman" w:hAnsi="Times New Roman"/>
          <w:b w:val="0"/>
          <w:sz w:val="28"/>
          <w:szCs w:val="28"/>
          <w:shd w:val="clear" w:color="auto" w:fill="FFFFFF"/>
          <w:lang w:eastAsia="vi-VN"/>
        </w:rPr>
        <w:t>hiệu</w:t>
      </w:r>
      <w:r w:rsidR="00CA3AEA">
        <w:rPr>
          <w:rFonts w:ascii="Times New Roman" w:hAnsi="Times New Roman"/>
          <w:b w:val="0"/>
          <w:sz w:val="28"/>
          <w:szCs w:val="28"/>
          <w:shd w:val="clear" w:color="auto" w:fill="FFFFFF"/>
          <w:lang w:eastAsia="vi-VN"/>
        </w:rPr>
        <w:t xml:space="preserve"> </w:t>
      </w:r>
      <w:r w:rsidR="00764D6D" w:rsidRPr="00E97E2E">
        <w:rPr>
          <w:rFonts w:ascii="Times New Roman" w:hAnsi="Times New Roman"/>
          <w:b w:val="0"/>
          <w:sz w:val="28"/>
          <w:szCs w:val="28"/>
          <w:shd w:val="clear" w:color="auto" w:fill="FFFFFF"/>
          <w:lang w:eastAsia="vi-VN"/>
        </w:rPr>
        <w:t>hơn</w:t>
      </w:r>
      <w:r w:rsidR="00CA3AEA">
        <w:rPr>
          <w:rFonts w:ascii="Times New Roman" w:hAnsi="Times New Roman"/>
          <w:b w:val="0"/>
          <w:sz w:val="28"/>
          <w:szCs w:val="28"/>
          <w:shd w:val="clear" w:color="auto" w:fill="FFFFFF"/>
          <w:lang w:eastAsia="vi-VN"/>
        </w:rPr>
        <w:t xml:space="preserve"> </w:t>
      </w:r>
      <w:r w:rsidR="00764D6D" w:rsidRPr="00E97E2E">
        <w:rPr>
          <w:rFonts w:ascii="Times New Roman" w:hAnsi="Times New Roman"/>
          <w:b w:val="0"/>
          <w:sz w:val="28"/>
          <w:szCs w:val="28"/>
          <w:shd w:val="clear" w:color="auto" w:fill="FFFFFF"/>
          <w:lang w:eastAsia="vi-VN"/>
        </w:rPr>
        <w:t>các</w:t>
      </w:r>
      <w:r w:rsidR="00CA3AEA">
        <w:rPr>
          <w:rFonts w:ascii="Times New Roman" w:hAnsi="Times New Roman"/>
          <w:b w:val="0"/>
          <w:sz w:val="28"/>
          <w:szCs w:val="28"/>
          <w:shd w:val="clear" w:color="auto" w:fill="FFFFFF"/>
          <w:lang w:eastAsia="vi-VN"/>
        </w:rPr>
        <w:t xml:space="preserve"> </w:t>
      </w:r>
      <w:r w:rsidR="00764D6D" w:rsidRPr="00E97E2E">
        <w:rPr>
          <w:rFonts w:ascii="Times New Roman" w:hAnsi="Times New Roman"/>
          <w:b w:val="0"/>
          <w:sz w:val="28"/>
          <w:szCs w:val="28"/>
          <w:shd w:val="clear" w:color="auto" w:fill="FFFFFF"/>
          <w:lang w:eastAsia="vi-VN"/>
        </w:rPr>
        <w:t>hạn</w:t>
      </w:r>
      <w:r w:rsidR="00CA3AEA">
        <w:rPr>
          <w:rFonts w:ascii="Times New Roman" w:hAnsi="Times New Roman"/>
          <w:b w:val="0"/>
          <w:sz w:val="28"/>
          <w:szCs w:val="28"/>
          <w:shd w:val="clear" w:color="auto" w:fill="FFFFFF"/>
          <w:lang w:eastAsia="vi-VN"/>
        </w:rPr>
        <w:t xml:space="preserve"> </w:t>
      </w:r>
      <w:r w:rsidR="00764D6D" w:rsidRPr="00E97E2E">
        <w:rPr>
          <w:rFonts w:ascii="Times New Roman" w:hAnsi="Times New Roman"/>
          <w:b w:val="0"/>
          <w:sz w:val="28"/>
          <w:szCs w:val="28"/>
          <w:shd w:val="clear" w:color="auto" w:fill="FFFFFF"/>
          <w:lang w:eastAsia="vi-VN"/>
        </w:rPr>
        <w:t>chế</w:t>
      </w:r>
      <w:r w:rsidR="00CA3AEA">
        <w:rPr>
          <w:rFonts w:ascii="Times New Roman" w:hAnsi="Times New Roman"/>
          <w:b w:val="0"/>
          <w:sz w:val="28"/>
          <w:szCs w:val="28"/>
          <w:shd w:val="clear" w:color="auto" w:fill="FFFFFF"/>
          <w:lang w:eastAsia="vi-VN"/>
        </w:rPr>
        <w:t xml:space="preserve"> </w:t>
      </w:r>
      <w:r w:rsidR="00764D6D" w:rsidRPr="00E97E2E">
        <w:rPr>
          <w:rFonts w:ascii="Times New Roman" w:hAnsi="Times New Roman"/>
          <w:b w:val="0"/>
          <w:sz w:val="28"/>
          <w:szCs w:val="28"/>
          <w:shd w:val="clear" w:color="auto" w:fill="FFFFFF"/>
          <w:lang w:eastAsia="vi-VN"/>
        </w:rPr>
        <w:t>ở</w:t>
      </w:r>
      <w:r w:rsidR="00CA3AEA">
        <w:rPr>
          <w:rFonts w:ascii="Times New Roman" w:hAnsi="Times New Roman"/>
          <w:b w:val="0"/>
          <w:sz w:val="28"/>
          <w:szCs w:val="28"/>
          <w:shd w:val="clear" w:color="auto" w:fill="FFFFFF"/>
          <w:lang w:eastAsia="vi-VN"/>
        </w:rPr>
        <w:t xml:space="preserve"> </w:t>
      </w:r>
      <w:r w:rsidR="00764D6D" w:rsidRPr="00E97E2E">
        <w:rPr>
          <w:rFonts w:ascii="Times New Roman" w:hAnsi="Times New Roman"/>
          <w:b w:val="0"/>
          <w:sz w:val="28"/>
          <w:szCs w:val="28"/>
          <w:shd w:val="clear" w:color="auto" w:fill="FFFFFF"/>
          <w:lang w:eastAsia="vi-VN"/>
        </w:rPr>
        <w:t>từng</w:t>
      </w:r>
      <w:r w:rsidR="00CA3AEA">
        <w:rPr>
          <w:rFonts w:ascii="Times New Roman" w:hAnsi="Times New Roman"/>
          <w:b w:val="0"/>
          <w:sz w:val="28"/>
          <w:szCs w:val="28"/>
          <w:shd w:val="clear" w:color="auto" w:fill="FFFFFF"/>
          <w:lang w:eastAsia="vi-VN"/>
        </w:rPr>
        <w:t xml:space="preserve"> </w:t>
      </w:r>
      <w:r w:rsidR="00764D6D" w:rsidRPr="00E97E2E">
        <w:rPr>
          <w:rFonts w:ascii="Times New Roman" w:hAnsi="Times New Roman"/>
          <w:b w:val="0"/>
          <w:sz w:val="28"/>
          <w:szCs w:val="28"/>
          <w:shd w:val="clear" w:color="auto" w:fill="FFFFFF"/>
          <w:lang w:eastAsia="vi-VN"/>
        </w:rPr>
        <w:t>lĩnh</w:t>
      </w:r>
      <w:r w:rsidR="00CA3AEA">
        <w:rPr>
          <w:rFonts w:ascii="Times New Roman" w:hAnsi="Times New Roman"/>
          <w:b w:val="0"/>
          <w:sz w:val="28"/>
          <w:szCs w:val="28"/>
          <w:shd w:val="clear" w:color="auto" w:fill="FFFFFF"/>
          <w:lang w:eastAsia="vi-VN"/>
        </w:rPr>
        <w:t xml:space="preserve"> </w:t>
      </w:r>
      <w:r w:rsidR="00764D6D" w:rsidRPr="00E97E2E">
        <w:rPr>
          <w:rFonts w:ascii="Times New Roman" w:hAnsi="Times New Roman"/>
          <w:b w:val="0"/>
          <w:sz w:val="28"/>
          <w:szCs w:val="28"/>
          <w:shd w:val="clear" w:color="auto" w:fill="FFFFFF"/>
          <w:lang w:eastAsia="vi-VN"/>
        </w:rPr>
        <w:t>vực</w:t>
      </w:r>
      <w:r w:rsidR="00CA3AEA">
        <w:rPr>
          <w:rFonts w:ascii="Times New Roman" w:hAnsi="Times New Roman"/>
          <w:b w:val="0"/>
          <w:sz w:val="28"/>
          <w:szCs w:val="28"/>
          <w:shd w:val="clear" w:color="auto" w:fill="FFFFFF"/>
          <w:lang w:eastAsia="vi-VN"/>
        </w:rPr>
        <w:t xml:space="preserve"> </w:t>
      </w:r>
      <w:r w:rsidR="00764D6D" w:rsidRPr="00E97E2E">
        <w:rPr>
          <w:rFonts w:ascii="Times New Roman" w:hAnsi="Times New Roman"/>
          <w:b w:val="0"/>
          <w:sz w:val="28"/>
          <w:szCs w:val="28"/>
          <w:shd w:val="clear" w:color="auto" w:fill="FFFFFF"/>
          <w:lang w:eastAsia="vi-VN"/>
        </w:rPr>
        <w:t>nêu</w:t>
      </w:r>
      <w:r w:rsidR="00CA3AEA">
        <w:rPr>
          <w:rFonts w:ascii="Times New Roman" w:hAnsi="Times New Roman"/>
          <w:b w:val="0"/>
          <w:sz w:val="28"/>
          <w:szCs w:val="28"/>
          <w:shd w:val="clear" w:color="auto" w:fill="FFFFFF"/>
          <w:lang w:eastAsia="vi-VN"/>
        </w:rPr>
        <w:t xml:space="preserve"> </w:t>
      </w:r>
      <w:r w:rsidR="00764D6D" w:rsidRPr="00E97E2E">
        <w:rPr>
          <w:rFonts w:ascii="Times New Roman" w:hAnsi="Times New Roman"/>
          <w:b w:val="0"/>
          <w:sz w:val="28"/>
          <w:szCs w:val="28"/>
          <w:shd w:val="clear" w:color="auto" w:fill="FFFFFF"/>
          <w:lang w:eastAsia="vi-VN"/>
        </w:rPr>
        <w:t>trên,</w:t>
      </w:r>
      <w:r w:rsidR="00CA3AEA">
        <w:rPr>
          <w:rFonts w:ascii="Times New Roman" w:hAnsi="Times New Roman"/>
          <w:b w:val="0"/>
          <w:sz w:val="28"/>
          <w:szCs w:val="28"/>
          <w:shd w:val="clear" w:color="auto" w:fill="FFFFFF"/>
          <w:lang w:eastAsia="vi-VN"/>
        </w:rPr>
        <w:t xml:space="preserve"> </w:t>
      </w:r>
      <w:r w:rsidR="00764D6D" w:rsidRPr="00E97E2E">
        <w:rPr>
          <w:rFonts w:ascii="Times New Roman" w:hAnsi="Times New Roman"/>
          <w:b w:val="0"/>
          <w:sz w:val="28"/>
          <w:szCs w:val="28"/>
          <w:shd w:val="clear" w:color="auto" w:fill="FFFFFF"/>
          <w:lang w:eastAsia="vi-VN"/>
        </w:rPr>
        <w:t>đồng</w:t>
      </w:r>
      <w:r w:rsidR="00CA3AEA">
        <w:rPr>
          <w:rFonts w:ascii="Times New Roman" w:hAnsi="Times New Roman"/>
          <w:b w:val="0"/>
          <w:sz w:val="28"/>
          <w:szCs w:val="28"/>
          <w:shd w:val="clear" w:color="auto" w:fill="FFFFFF"/>
          <w:lang w:eastAsia="vi-VN"/>
        </w:rPr>
        <w:t xml:space="preserve"> </w:t>
      </w:r>
      <w:r w:rsidR="00764D6D" w:rsidRPr="00E97E2E">
        <w:rPr>
          <w:rFonts w:ascii="Times New Roman" w:hAnsi="Times New Roman"/>
          <w:b w:val="0"/>
          <w:sz w:val="28"/>
          <w:szCs w:val="28"/>
          <w:shd w:val="clear" w:color="auto" w:fill="FFFFFF"/>
          <w:lang w:eastAsia="vi-VN"/>
        </w:rPr>
        <w:t>thời</w:t>
      </w:r>
      <w:r w:rsidR="00CA3AEA">
        <w:rPr>
          <w:rFonts w:ascii="Times New Roman" w:hAnsi="Times New Roman"/>
          <w:b w:val="0"/>
          <w:sz w:val="28"/>
          <w:szCs w:val="28"/>
          <w:shd w:val="clear" w:color="auto" w:fill="FFFFFF"/>
          <w:lang w:eastAsia="vi-VN"/>
        </w:rPr>
        <w:t xml:space="preserve"> </w:t>
      </w:r>
      <w:r w:rsidRPr="00E97E2E">
        <w:rPr>
          <w:rFonts w:ascii="Times New Roman" w:hAnsi="Times New Roman"/>
          <w:b w:val="0"/>
          <w:sz w:val="28"/>
          <w:szCs w:val="28"/>
          <w:shd w:val="clear" w:color="auto" w:fill="FFFFFF"/>
          <w:lang w:val="vi-VN" w:eastAsia="vi-VN"/>
        </w:rPr>
        <w:t>thực</w:t>
      </w:r>
      <w:r w:rsidR="00CA3AEA">
        <w:rPr>
          <w:rFonts w:ascii="Times New Roman" w:hAnsi="Times New Roman"/>
          <w:b w:val="0"/>
          <w:sz w:val="28"/>
          <w:szCs w:val="28"/>
          <w:shd w:val="clear" w:color="auto" w:fill="FFFFFF"/>
          <w:lang w:val="vi-VN" w:eastAsia="vi-VN"/>
        </w:rPr>
        <w:t xml:space="preserve"> </w:t>
      </w:r>
      <w:r w:rsidRPr="00E97E2E">
        <w:rPr>
          <w:rFonts w:ascii="Times New Roman" w:hAnsi="Times New Roman"/>
          <w:b w:val="0"/>
          <w:sz w:val="28"/>
          <w:szCs w:val="28"/>
          <w:shd w:val="clear" w:color="auto" w:fill="FFFFFF"/>
          <w:lang w:val="vi-VN" w:eastAsia="vi-VN"/>
        </w:rPr>
        <w:t>hiện</w:t>
      </w:r>
      <w:r w:rsidR="00CA3AEA">
        <w:rPr>
          <w:rFonts w:ascii="Times New Roman" w:hAnsi="Times New Roman"/>
          <w:b w:val="0"/>
          <w:sz w:val="28"/>
          <w:szCs w:val="28"/>
          <w:shd w:val="clear" w:color="auto" w:fill="FFFFFF"/>
          <w:lang w:val="vi-VN" w:eastAsia="vi-VN"/>
        </w:rPr>
        <w:t xml:space="preserve"> </w:t>
      </w:r>
      <w:r w:rsidRPr="00E97E2E">
        <w:rPr>
          <w:rFonts w:ascii="Times New Roman" w:hAnsi="Times New Roman"/>
          <w:b w:val="0"/>
          <w:sz w:val="28"/>
          <w:szCs w:val="28"/>
          <w:shd w:val="clear" w:color="auto" w:fill="FFFFFF"/>
          <w:lang w:val="vi-VN" w:eastAsia="vi-VN"/>
        </w:rPr>
        <w:t>tốt</w:t>
      </w:r>
      <w:r w:rsidR="00CA3AEA">
        <w:rPr>
          <w:rFonts w:ascii="Times New Roman" w:hAnsi="Times New Roman"/>
          <w:b w:val="0"/>
          <w:sz w:val="28"/>
          <w:szCs w:val="28"/>
          <w:shd w:val="clear" w:color="auto" w:fill="FFFFFF"/>
          <w:lang w:val="vi-VN" w:eastAsia="vi-VN"/>
        </w:rPr>
        <w:t xml:space="preserve"> </w:t>
      </w:r>
      <w:r w:rsidRPr="00E97E2E">
        <w:rPr>
          <w:rFonts w:ascii="Times New Roman" w:hAnsi="Times New Roman"/>
          <w:b w:val="0"/>
          <w:sz w:val="28"/>
          <w:szCs w:val="28"/>
          <w:shd w:val="clear" w:color="auto" w:fill="FFFFFF"/>
          <w:lang w:val="vi-VN" w:eastAsia="vi-VN"/>
        </w:rPr>
        <w:t>các</w:t>
      </w:r>
      <w:r w:rsidR="00CA3AEA">
        <w:rPr>
          <w:rFonts w:ascii="Times New Roman" w:hAnsi="Times New Roman"/>
          <w:b w:val="0"/>
          <w:sz w:val="28"/>
          <w:szCs w:val="28"/>
          <w:shd w:val="clear" w:color="auto" w:fill="FFFFFF"/>
          <w:lang w:val="vi-VN" w:eastAsia="vi-VN"/>
        </w:rPr>
        <w:t xml:space="preserve"> </w:t>
      </w:r>
      <w:r w:rsidRPr="00E97E2E">
        <w:rPr>
          <w:rFonts w:ascii="Times New Roman" w:hAnsi="Times New Roman"/>
          <w:b w:val="0"/>
          <w:sz w:val="28"/>
          <w:szCs w:val="28"/>
          <w:shd w:val="clear" w:color="auto" w:fill="FFFFFF"/>
          <w:lang w:val="vi-VN" w:eastAsia="vi-VN"/>
        </w:rPr>
        <w:t>nhiệm</w:t>
      </w:r>
      <w:r w:rsidR="00CA3AEA">
        <w:rPr>
          <w:rFonts w:ascii="Times New Roman" w:hAnsi="Times New Roman"/>
          <w:b w:val="0"/>
          <w:sz w:val="28"/>
          <w:szCs w:val="28"/>
          <w:shd w:val="clear" w:color="auto" w:fill="FFFFFF"/>
          <w:lang w:val="vi-VN" w:eastAsia="vi-VN"/>
        </w:rPr>
        <w:t xml:space="preserve"> </w:t>
      </w:r>
      <w:r w:rsidRPr="00E97E2E">
        <w:rPr>
          <w:rFonts w:ascii="Times New Roman" w:hAnsi="Times New Roman"/>
          <w:b w:val="0"/>
          <w:sz w:val="28"/>
          <w:szCs w:val="28"/>
          <w:shd w:val="clear" w:color="auto" w:fill="FFFFFF"/>
          <w:lang w:val="vi-VN" w:eastAsia="vi-VN"/>
        </w:rPr>
        <w:t>vụ</w:t>
      </w:r>
      <w:r w:rsidR="00CA3AEA">
        <w:rPr>
          <w:rFonts w:ascii="Times New Roman" w:hAnsi="Times New Roman"/>
          <w:b w:val="0"/>
          <w:sz w:val="28"/>
          <w:szCs w:val="28"/>
          <w:shd w:val="clear" w:color="auto" w:fill="FFFFFF"/>
          <w:lang w:val="vi-VN" w:eastAsia="vi-VN"/>
        </w:rPr>
        <w:t xml:space="preserve"> </w:t>
      </w:r>
      <w:r w:rsidRPr="00E97E2E">
        <w:rPr>
          <w:rFonts w:ascii="Times New Roman" w:hAnsi="Times New Roman"/>
          <w:b w:val="0"/>
          <w:sz w:val="28"/>
          <w:szCs w:val="28"/>
          <w:shd w:val="clear" w:color="auto" w:fill="FFFFFF"/>
          <w:lang w:val="vi-VN" w:eastAsia="vi-VN"/>
        </w:rPr>
        <w:t>trọng</w:t>
      </w:r>
      <w:r w:rsidR="00CA3AEA">
        <w:rPr>
          <w:rFonts w:ascii="Times New Roman" w:hAnsi="Times New Roman"/>
          <w:b w:val="0"/>
          <w:sz w:val="28"/>
          <w:szCs w:val="28"/>
          <w:shd w:val="clear" w:color="auto" w:fill="FFFFFF"/>
          <w:lang w:val="vi-VN" w:eastAsia="vi-VN"/>
        </w:rPr>
        <w:t xml:space="preserve"> </w:t>
      </w:r>
      <w:r w:rsidRPr="00E97E2E">
        <w:rPr>
          <w:rFonts w:ascii="Times New Roman" w:hAnsi="Times New Roman"/>
          <w:b w:val="0"/>
          <w:sz w:val="28"/>
          <w:szCs w:val="28"/>
          <w:shd w:val="clear" w:color="auto" w:fill="FFFFFF"/>
          <w:lang w:val="vi-VN" w:eastAsia="vi-VN"/>
        </w:rPr>
        <w:t>tâm</w:t>
      </w:r>
      <w:r w:rsidR="00CA3AEA">
        <w:rPr>
          <w:rFonts w:ascii="Times New Roman" w:hAnsi="Times New Roman"/>
          <w:b w:val="0"/>
          <w:sz w:val="28"/>
          <w:szCs w:val="28"/>
          <w:shd w:val="clear" w:color="auto" w:fill="FFFFFF"/>
          <w:lang w:val="vi-VN" w:eastAsia="vi-VN"/>
        </w:rPr>
        <w:t xml:space="preserve"> </w:t>
      </w:r>
      <w:r w:rsidRPr="00E97E2E">
        <w:rPr>
          <w:rFonts w:ascii="Times New Roman" w:hAnsi="Times New Roman"/>
          <w:b w:val="0"/>
          <w:sz w:val="28"/>
          <w:szCs w:val="28"/>
          <w:shd w:val="clear" w:color="auto" w:fill="FFFFFF"/>
          <w:lang w:val="vi-VN" w:eastAsia="vi-VN"/>
        </w:rPr>
        <w:t>sau</w:t>
      </w:r>
      <w:r w:rsidRPr="00E97E2E">
        <w:rPr>
          <w:rStyle w:val="Bodytext2"/>
          <w:bCs/>
          <w:sz w:val="28"/>
          <w:szCs w:val="28"/>
          <w:lang w:eastAsia="vi-VN"/>
        </w:rPr>
        <w:t>:</w:t>
      </w:r>
    </w:p>
    <w:p w:rsidR="000B7986" w:rsidRPr="00982FDA" w:rsidRDefault="000B7986" w:rsidP="000B7986">
      <w:pPr>
        <w:pStyle w:val="Bodytext21"/>
        <w:shd w:val="clear" w:color="auto" w:fill="auto"/>
        <w:spacing w:before="40" w:line="240" w:lineRule="auto"/>
        <w:ind w:firstLine="567"/>
        <w:jc w:val="both"/>
        <w:rPr>
          <w:rFonts w:ascii="Times New Roman" w:hAnsi="Times New Roman"/>
          <w:lang w:val="vi-VN"/>
        </w:rPr>
      </w:pPr>
      <w:r w:rsidRPr="00982FDA">
        <w:rPr>
          <w:rStyle w:val="Bodytext2"/>
          <w:b/>
          <w:bCs/>
          <w:sz w:val="28"/>
          <w:szCs w:val="28"/>
          <w:lang w:val="vi-VN" w:eastAsia="vi-VN"/>
        </w:rPr>
        <w:t>1.</w:t>
      </w:r>
      <w:r w:rsidR="00CA3AEA">
        <w:rPr>
          <w:rStyle w:val="Bodytext2"/>
          <w:b/>
          <w:bCs/>
          <w:sz w:val="28"/>
          <w:szCs w:val="28"/>
          <w:lang w:val="vi-VN" w:eastAsia="vi-VN"/>
        </w:rPr>
        <w:t xml:space="preserve"> </w:t>
      </w:r>
      <w:r w:rsidRPr="00982FDA">
        <w:rPr>
          <w:rStyle w:val="Bodytext2"/>
          <w:b/>
          <w:bCs/>
          <w:sz w:val="28"/>
          <w:szCs w:val="28"/>
          <w:lang w:val="vi-VN" w:eastAsia="vi-VN"/>
        </w:rPr>
        <w:t>Công</w:t>
      </w:r>
      <w:r w:rsidR="00CA3AEA">
        <w:rPr>
          <w:rStyle w:val="Bodytext2"/>
          <w:b/>
          <w:bCs/>
          <w:sz w:val="28"/>
          <w:szCs w:val="28"/>
          <w:lang w:val="vi-VN" w:eastAsia="vi-VN"/>
        </w:rPr>
        <w:t xml:space="preserve"> </w:t>
      </w:r>
      <w:r w:rsidRPr="00982FDA">
        <w:rPr>
          <w:rStyle w:val="Bodytext2"/>
          <w:b/>
          <w:bCs/>
          <w:sz w:val="28"/>
          <w:szCs w:val="28"/>
          <w:lang w:val="vi-VN" w:eastAsia="vi-VN"/>
        </w:rPr>
        <w:t>tác</w:t>
      </w:r>
      <w:r w:rsidR="00CA3AEA">
        <w:rPr>
          <w:rStyle w:val="Bodytext2"/>
          <w:b/>
          <w:bCs/>
          <w:sz w:val="28"/>
          <w:szCs w:val="28"/>
          <w:lang w:val="vi-VN" w:eastAsia="vi-VN"/>
        </w:rPr>
        <w:t xml:space="preserve"> </w:t>
      </w:r>
      <w:r w:rsidRPr="00982FDA">
        <w:rPr>
          <w:rStyle w:val="Bodytext2"/>
          <w:b/>
          <w:bCs/>
          <w:sz w:val="28"/>
          <w:szCs w:val="28"/>
          <w:lang w:val="vi-VN" w:eastAsia="vi-VN"/>
        </w:rPr>
        <w:t>thanh</w:t>
      </w:r>
      <w:r w:rsidR="00CA3AEA">
        <w:rPr>
          <w:rStyle w:val="Bodytext2"/>
          <w:b/>
          <w:bCs/>
          <w:sz w:val="28"/>
          <w:szCs w:val="28"/>
          <w:lang w:val="vi-VN" w:eastAsia="vi-VN"/>
        </w:rPr>
        <w:t xml:space="preserve"> </w:t>
      </w:r>
      <w:r w:rsidRPr="00982FDA">
        <w:rPr>
          <w:rStyle w:val="Bodytext2"/>
          <w:b/>
          <w:bCs/>
          <w:sz w:val="28"/>
          <w:szCs w:val="28"/>
          <w:lang w:val="vi-VN" w:eastAsia="vi-VN"/>
        </w:rPr>
        <w:t>tra</w:t>
      </w:r>
    </w:p>
    <w:p w:rsidR="00181D8C" w:rsidRDefault="00181D8C" w:rsidP="00452DA2">
      <w:pPr>
        <w:spacing w:before="40"/>
        <w:ind w:firstLine="567"/>
        <w:jc w:val="both"/>
        <w:rPr>
          <w:rFonts w:ascii="Times New Roman" w:hAnsi="Times New Roman" w:cs="Times New Roman"/>
          <w:color w:val="auto"/>
          <w:spacing w:val="-4"/>
          <w:sz w:val="28"/>
          <w:szCs w:val="28"/>
          <w:lang w:val="nl-NL"/>
        </w:rPr>
      </w:pPr>
      <w:r w:rsidRPr="00181D8C">
        <w:rPr>
          <w:rFonts w:ascii="Times New Roman" w:hAnsi="Times New Roman" w:cs="Times New Roman"/>
          <w:color w:val="auto"/>
          <w:spacing w:val="-4"/>
          <w:sz w:val="28"/>
          <w:szCs w:val="28"/>
        </w:rPr>
        <w:lastRenderedPageBreak/>
        <w:t>Toàn</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ngành</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thanh</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tra</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triển</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khai</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thực</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hiện</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và</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hoàn</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thành</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đúng</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tiến</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độ</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các</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cuộc</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thanh</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tra</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theo</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lang w:val="en-US"/>
        </w:rPr>
        <w:t>K</w:t>
      </w:r>
      <w:r w:rsidRPr="00181D8C">
        <w:rPr>
          <w:rFonts w:ascii="Times New Roman" w:hAnsi="Times New Roman" w:cs="Times New Roman"/>
          <w:color w:val="auto"/>
          <w:spacing w:val="-4"/>
          <w:sz w:val="28"/>
          <w:szCs w:val="28"/>
        </w:rPr>
        <w:t>ế</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hoạch</w:t>
      </w:r>
      <w:r w:rsidR="00CA3AEA">
        <w:rPr>
          <w:rFonts w:ascii="Times New Roman" w:hAnsi="Times New Roman" w:cs="Times New Roman"/>
          <w:color w:val="auto"/>
          <w:spacing w:val="-4"/>
          <w:sz w:val="28"/>
          <w:szCs w:val="28"/>
          <w:lang w:val="en-US"/>
        </w:rPr>
        <w:t xml:space="preserve"> </w:t>
      </w:r>
      <w:r w:rsidRPr="00181D8C">
        <w:rPr>
          <w:rFonts w:ascii="Times New Roman" w:hAnsi="Times New Roman" w:cs="Times New Roman"/>
          <w:color w:val="auto"/>
          <w:spacing w:val="-4"/>
          <w:sz w:val="28"/>
          <w:szCs w:val="28"/>
          <w:lang w:val="en-US"/>
        </w:rPr>
        <w:t>thanh</w:t>
      </w:r>
      <w:r w:rsidR="00CA3AEA">
        <w:rPr>
          <w:rFonts w:ascii="Times New Roman" w:hAnsi="Times New Roman" w:cs="Times New Roman"/>
          <w:color w:val="auto"/>
          <w:spacing w:val="-4"/>
          <w:sz w:val="28"/>
          <w:szCs w:val="28"/>
          <w:lang w:val="en-US"/>
        </w:rPr>
        <w:t xml:space="preserve"> </w:t>
      </w:r>
      <w:r w:rsidRPr="00181D8C">
        <w:rPr>
          <w:rFonts w:ascii="Times New Roman" w:hAnsi="Times New Roman" w:cs="Times New Roman"/>
          <w:color w:val="auto"/>
          <w:spacing w:val="-4"/>
          <w:sz w:val="28"/>
          <w:szCs w:val="28"/>
          <w:lang w:val="en-US"/>
        </w:rPr>
        <w:t>tra</w:t>
      </w:r>
      <w:r w:rsidR="00CA3AEA">
        <w:rPr>
          <w:rFonts w:ascii="Times New Roman" w:hAnsi="Times New Roman" w:cs="Times New Roman"/>
          <w:color w:val="auto"/>
          <w:spacing w:val="-4"/>
          <w:sz w:val="28"/>
          <w:szCs w:val="28"/>
          <w:lang w:val="en-US"/>
        </w:rPr>
        <w:t xml:space="preserve"> </w:t>
      </w:r>
      <w:r w:rsidRPr="00181D8C">
        <w:rPr>
          <w:rFonts w:ascii="Times New Roman" w:hAnsi="Times New Roman" w:cs="Times New Roman"/>
          <w:color w:val="auto"/>
          <w:spacing w:val="-4"/>
          <w:sz w:val="28"/>
          <w:szCs w:val="28"/>
          <w:lang w:val="en-US"/>
        </w:rPr>
        <w:t>của</w:t>
      </w:r>
      <w:r w:rsidR="00CA3AEA">
        <w:rPr>
          <w:rFonts w:ascii="Times New Roman" w:hAnsi="Times New Roman" w:cs="Times New Roman"/>
          <w:color w:val="auto"/>
          <w:spacing w:val="-4"/>
          <w:sz w:val="28"/>
          <w:szCs w:val="28"/>
          <w:lang w:val="en-US"/>
        </w:rPr>
        <w:t xml:space="preserve"> </w:t>
      </w:r>
      <w:r w:rsidRPr="00181D8C">
        <w:rPr>
          <w:rFonts w:ascii="Times New Roman" w:hAnsi="Times New Roman" w:cs="Times New Roman"/>
          <w:color w:val="auto"/>
          <w:spacing w:val="-4"/>
          <w:sz w:val="28"/>
          <w:szCs w:val="28"/>
          <w:lang w:val="en-US"/>
        </w:rPr>
        <w:t>tỉnh</w:t>
      </w:r>
      <w:r w:rsidR="00CA3AEA">
        <w:rPr>
          <w:rFonts w:ascii="Times New Roman" w:hAnsi="Times New Roman" w:cs="Times New Roman"/>
          <w:color w:val="auto"/>
          <w:spacing w:val="-4"/>
          <w:sz w:val="28"/>
          <w:szCs w:val="28"/>
        </w:rPr>
        <w:t xml:space="preserve"> năm 2025 </w:t>
      </w:r>
      <w:r w:rsidRPr="00181D8C">
        <w:rPr>
          <w:rFonts w:ascii="Times New Roman" w:hAnsi="Times New Roman" w:cs="Times New Roman"/>
          <w:color w:val="auto"/>
          <w:spacing w:val="-4"/>
          <w:sz w:val="28"/>
          <w:szCs w:val="28"/>
          <w:lang w:val="en-US"/>
        </w:rPr>
        <w:t>và</w:t>
      </w:r>
      <w:r w:rsidR="00CA3AEA">
        <w:rPr>
          <w:rFonts w:ascii="Times New Roman" w:hAnsi="Times New Roman" w:cs="Times New Roman"/>
          <w:color w:val="auto"/>
          <w:spacing w:val="-4"/>
          <w:sz w:val="28"/>
          <w:szCs w:val="28"/>
          <w:lang w:val="en-US"/>
        </w:rPr>
        <w:t xml:space="preserve"> </w:t>
      </w:r>
      <w:r w:rsidRPr="00181D8C">
        <w:rPr>
          <w:rFonts w:ascii="Times New Roman" w:hAnsi="Times New Roman" w:cs="Times New Roman"/>
          <w:color w:val="auto"/>
          <w:spacing w:val="-4"/>
          <w:sz w:val="28"/>
          <w:szCs w:val="28"/>
          <w:lang w:val="en-US"/>
        </w:rPr>
        <w:t>các</w:t>
      </w:r>
      <w:r w:rsidR="00CA3AEA">
        <w:rPr>
          <w:rFonts w:ascii="Times New Roman" w:hAnsi="Times New Roman" w:cs="Times New Roman"/>
          <w:color w:val="auto"/>
          <w:spacing w:val="-4"/>
          <w:sz w:val="28"/>
          <w:szCs w:val="28"/>
          <w:lang w:val="en-US"/>
        </w:rPr>
        <w:t xml:space="preserve"> </w:t>
      </w:r>
      <w:r w:rsidRPr="00181D8C">
        <w:rPr>
          <w:rFonts w:ascii="Times New Roman" w:hAnsi="Times New Roman" w:cs="Times New Roman"/>
          <w:color w:val="auto"/>
          <w:spacing w:val="-4"/>
          <w:sz w:val="28"/>
          <w:szCs w:val="28"/>
          <w:lang w:val="en-US"/>
        </w:rPr>
        <w:t>cuộc</w:t>
      </w:r>
      <w:r w:rsidR="00CA3AEA">
        <w:rPr>
          <w:rFonts w:ascii="Times New Roman" w:hAnsi="Times New Roman" w:cs="Times New Roman"/>
          <w:color w:val="auto"/>
          <w:spacing w:val="-4"/>
          <w:sz w:val="28"/>
          <w:szCs w:val="28"/>
          <w:lang w:val="en-US"/>
        </w:rPr>
        <w:t xml:space="preserve"> </w:t>
      </w:r>
      <w:r w:rsidRPr="00181D8C">
        <w:rPr>
          <w:rFonts w:ascii="Times New Roman" w:hAnsi="Times New Roman" w:cs="Times New Roman"/>
          <w:color w:val="auto"/>
          <w:spacing w:val="-4"/>
          <w:sz w:val="28"/>
          <w:szCs w:val="28"/>
          <w:lang w:val="en-US"/>
        </w:rPr>
        <w:t>thanh</w:t>
      </w:r>
      <w:r w:rsidR="00CA3AEA">
        <w:rPr>
          <w:rFonts w:ascii="Times New Roman" w:hAnsi="Times New Roman" w:cs="Times New Roman"/>
          <w:color w:val="auto"/>
          <w:spacing w:val="-4"/>
          <w:sz w:val="28"/>
          <w:szCs w:val="28"/>
          <w:lang w:val="en-US"/>
        </w:rPr>
        <w:t xml:space="preserve"> </w:t>
      </w:r>
      <w:r w:rsidRPr="00181D8C">
        <w:rPr>
          <w:rFonts w:ascii="Times New Roman" w:hAnsi="Times New Roman" w:cs="Times New Roman"/>
          <w:color w:val="auto"/>
          <w:spacing w:val="-4"/>
          <w:sz w:val="28"/>
          <w:szCs w:val="28"/>
          <w:lang w:val="en-US"/>
        </w:rPr>
        <w:t>tra</w:t>
      </w:r>
      <w:r w:rsidR="00CA3AEA">
        <w:rPr>
          <w:rFonts w:ascii="Times New Roman" w:hAnsi="Times New Roman" w:cs="Times New Roman"/>
          <w:color w:val="auto"/>
          <w:spacing w:val="-4"/>
          <w:sz w:val="28"/>
          <w:szCs w:val="28"/>
          <w:lang w:val="en-US"/>
        </w:rPr>
        <w:t xml:space="preserve"> </w:t>
      </w:r>
      <w:r w:rsidRPr="00181D8C">
        <w:rPr>
          <w:rFonts w:ascii="Times New Roman" w:hAnsi="Times New Roman" w:cs="Times New Roman"/>
          <w:color w:val="auto"/>
          <w:spacing w:val="-4"/>
          <w:sz w:val="28"/>
          <w:szCs w:val="28"/>
          <w:lang w:val="en-US"/>
        </w:rPr>
        <w:t>đột</w:t>
      </w:r>
      <w:r w:rsidR="00CA3AEA">
        <w:rPr>
          <w:rFonts w:ascii="Times New Roman" w:hAnsi="Times New Roman" w:cs="Times New Roman"/>
          <w:color w:val="auto"/>
          <w:spacing w:val="-4"/>
          <w:sz w:val="28"/>
          <w:szCs w:val="28"/>
          <w:lang w:val="en-US"/>
        </w:rPr>
        <w:t xml:space="preserve"> </w:t>
      </w:r>
      <w:r w:rsidRPr="00181D8C">
        <w:rPr>
          <w:rFonts w:ascii="Times New Roman" w:hAnsi="Times New Roman" w:cs="Times New Roman"/>
          <w:color w:val="auto"/>
          <w:spacing w:val="-4"/>
          <w:sz w:val="28"/>
          <w:szCs w:val="28"/>
          <w:lang w:val="en-US"/>
        </w:rPr>
        <w:t>xuất</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đảm</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bảo</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lang w:val="en-US"/>
        </w:rPr>
        <w:t>đúng</w:t>
      </w:r>
      <w:r w:rsidR="00CA3AEA">
        <w:rPr>
          <w:rFonts w:ascii="Times New Roman" w:hAnsi="Times New Roman" w:cs="Times New Roman"/>
          <w:color w:val="auto"/>
          <w:spacing w:val="-4"/>
          <w:sz w:val="28"/>
          <w:szCs w:val="28"/>
          <w:lang w:val="en-US"/>
        </w:rPr>
        <w:t xml:space="preserve"> </w:t>
      </w:r>
      <w:r w:rsidRPr="00181D8C">
        <w:rPr>
          <w:rFonts w:ascii="Times New Roman" w:hAnsi="Times New Roman" w:cs="Times New Roman"/>
          <w:color w:val="auto"/>
          <w:spacing w:val="-4"/>
          <w:sz w:val="28"/>
          <w:szCs w:val="28"/>
          <w:lang w:val="en-US"/>
        </w:rPr>
        <w:t>định</w:t>
      </w:r>
      <w:r w:rsidR="00CA3AEA">
        <w:rPr>
          <w:rFonts w:ascii="Times New Roman" w:hAnsi="Times New Roman" w:cs="Times New Roman"/>
          <w:color w:val="auto"/>
          <w:spacing w:val="-4"/>
          <w:sz w:val="28"/>
          <w:szCs w:val="28"/>
          <w:lang w:val="en-US"/>
        </w:rPr>
        <w:t xml:space="preserve"> </w:t>
      </w:r>
      <w:r w:rsidRPr="00181D8C">
        <w:rPr>
          <w:rFonts w:ascii="Times New Roman" w:hAnsi="Times New Roman" w:cs="Times New Roman"/>
          <w:color w:val="auto"/>
          <w:spacing w:val="-4"/>
          <w:sz w:val="28"/>
          <w:szCs w:val="28"/>
          <w:lang w:val="en-US"/>
        </w:rPr>
        <w:t>hướng,</w:t>
      </w:r>
      <w:r w:rsidR="00CA3AEA">
        <w:rPr>
          <w:rFonts w:ascii="Times New Roman" w:hAnsi="Times New Roman" w:cs="Times New Roman"/>
          <w:color w:val="auto"/>
          <w:spacing w:val="-4"/>
          <w:sz w:val="28"/>
          <w:szCs w:val="28"/>
          <w:lang w:val="en-US"/>
        </w:rPr>
        <w:t xml:space="preserve"> </w:t>
      </w:r>
      <w:r w:rsidRPr="00181D8C">
        <w:rPr>
          <w:rFonts w:ascii="Times New Roman" w:hAnsi="Times New Roman" w:cs="Times New Roman"/>
          <w:color w:val="auto"/>
          <w:spacing w:val="-4"/>
          <w:sz w:val="28"/>
          <w:szCs w:val="28"/>
          <w:lang w:val="en-US"/>
        </w:rPr>
        <w:t>có</w:t>
      </w:r>
      <w:r w:rsidR="00CA3AEA">
        <w:rPr>
          <w:rFonts w:ascii="Times New Roman" w:hAnsi="Times New Roman" w:cs="Times New Roman"/>
          <w:color w:val="auto"/>
          <w:spacing w:val="-4"/>
          <w:sz w:val="28"/>
          <w:szCs w:val="28"/>
          <w:lang w:val="en-US"/>
        </w:rPr>
        <w:t xml:space="preserve"> </w:t>
      </w:r>
      <w:r w:rsidRPr="00181D8C">
        <w:rPr>
          <w:rFonts w:ascii="Times New Roman" w:hAnsi="Times New Roman" w:cs="Times New Roman"/>
          <w:color w:val="auto"/>
          <w:spacing w:val="-4"/>
          <w:sz w:val="28"/>
          <w:szCs w:val="28"/>
        </w:rPr>
        <w:t>chất</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lượng</w:t>
      </w:r>
      <w:r w:rsidRPr="00181D8C">
        <w:rPr>
          <w:rFonts w:ascii="Times New Roman" w:hAnsi="Times New Roman" w:cs="Times New Roman"/>
          <w:color w:val="auto"/>
          <w:spacing w:val="-4"/>
          <w:sz w:val="28"/>
          <w:szCs w:val="28"/>
          <w:lang w:val="en-US"/>
        </w:rPr>
        <w:t>,</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hiệu</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quả</w:t>
      </w:r>
      <w:r w:rsidR="00CA3AEA">
        <w:rPr>
          <w:rFonts w:ascii="Times New Roman" w:hAnsi="Times New Roman" w:cs="Times New Roman"/>
          <w:color w:val="auto"/>
          <w:spacing w:val="-4"/>
          <w:sz w:val="28"/>
          <w:szCs w:val="28"/>
        </w:rPr>
        <w:t xml:space="preserve"> </w:t>
      </w:r>
      <w:r w:rsidRPr="00181D8C">
        <w:rPr>
          <w:rFonts w:ascii="Times New Roman" w:hAnsi="Times New Roman" w:cs="Times New Roman"/>
          <w:color w:val="auto"/>
          <w:spacing w:val="-4"/>
          <w:sz w:val="28"/>
          <w:szCs w:val="28"/>
        </w:rPr>
        <w:t>cao</w:t>
      </w:r>
      <w:r w:rsidRPr="00181D8C">
        <w:rPr>
          <w:rFonts w:ascii="Times New Roman" w:hAnsi="Times New Roman" w:cs="Times New Roman"/>
          <w:color w:val="auto"/>
          <w:spacing w:val="-4"/>
          <w:sz w:val="28"/>
          <w:szCs w:val="28"/>
          <w:lang w:val="nl-NL"/>
        </w:rPr>
        <w:t>,</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linh</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hoạt,</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sáng</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tạo,</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vừa</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phù</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hợp</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với</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thực</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tế;</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nâng</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cao</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chất</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lượng</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các</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cuộc</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thanh</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tra,</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kể</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cả</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thanh</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tra</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trách</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nhiệm</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của</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Thủ</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trưởng</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trong</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việc</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thực</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hiện</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pháp</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luật</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về</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thanh</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tra,</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gắn</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với</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nâng</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cao</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chất</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lượng</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kết</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luận</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thanh</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tra</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đảm</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bảo</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chặt</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chẽ,</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khách</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quan,</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kịp</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thời,</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khả</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thi;</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kiến</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nghị</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xử</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lý</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nghiêm</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minh,</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kịp</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thời,</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đúng</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pháp</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luật</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đối</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với</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tập</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thể,</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cá</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nhân</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vi</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phạm</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pháp</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luật;</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quan</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tâm</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kiến</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nghị</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hoàn</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thiện</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chính</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sách,</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pháp</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luật</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trên</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các</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lĩnh</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vực</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thanh</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tra;</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đẩy</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mạnh,</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nâng</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cao</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hiệu</w:t>
      </w:r>
      <w:r w:rsidR="00CA3AEA">
        <w:rPr>
          <w:rFonts w:ascii="Times New Roman" w:hAnsi="Times New Roman" w:cs="Times New Roman"/>
          <w:color w:val="auto"/>
          <w:spacing w:val="-4"/>
          <w:sz w:val="28"/>
          <w:szCs w:val="28"/>
          <w:lang w:val="nl-NL"/>
        </w:rPr>
        <w:t xml:space="preserve"> </w:t>
      </w:r>
      <w:r w:rsidRPr="00181D8C">
        <w:rPr>
          <w:rFonts w:ascii="Times New Roman" w:hAnsi="Times New Roman" w:cs="Times New Roman"/>
          <w:color w:val="auto"/>
          <w:spacing w:val="-4"/>
          <w:sz w:val="28"/>
          <w:szCs w:val="28"/>
          <w:lang w:val="nl-NL"/>
        </w:rPr>
        <w:t>qu</w:t>
      </w:r>
      <w:r w:rsidR="00704339">
        <w:rPr>
          <w:rFonts w:ascii="Times New Roman" w:hAnsi="Times New Roman" w:cs="Times New Roman"/>
          <w:color w:val="auto"/>
          <w:spacing w:val="-4"/>
          <w:sz w:val="28"/>
          <w:szCs w:val="28"/>
          <w:lang w:val="nl-NL"/>
        </w:rPr>
        <w:t>ả công tác xử lý sau thanh tra; rà soát, điều chỉnh Kế hoạch thanh tra năm 2025.</w:t>
      </w:r>
    </w:p>
    <w:p w:rsidR="00E63740" w:rsidRDefault="00181D8C" w:rsidP="00E63740">
      <w:pPr>
        <w:spacing w:before="40"/>
        <w:ind w:firstLine="567"/>
        <w:jc w:val="both"/>
        <w:rPr>
          <w:rFonts w:ascii="Times New Roman" w:hAnsi="Times New Roman" w:cs="Times New Roman"/>
          <w:sz w:val="28"/>
          <w:szCs w:val="28"/>
          <w:lang w:val="en-US"/>
        </w:rPr>
      </w:pPr>
      <w:r w:rsidRPr="00181D8C">
        <w:rPr>
          <w:rFonts w:ascii="Times New Roman" w:hAnsi="Times New Roman" w:cs="Times New Roman"/>
          <w:color w:val="auto"/>
          <w:spacing w:val="-4"/>
          <w:sz w:val="28"/>
          <w:szCs w:val="28"/>
          <w:lang w:val="nl-NL"/>
        </w:rPr>
        <w:t>Đồng</w:t>
      </w:r>
      <w:r w:rsidR="00CA3AEA">
        <w:rPr>
          <w:rFonts w:ascii="Times New Roman" w:hAnsi="Times New Roman" w:cs="Times New Roman"/>
          <w:color w:val="auto"/>
          <w:spacing w:val="-4"/>
          <w:sz w:val="28"/>
          <w:szCs w:val="28"/>
          <w:lang w:val="nl-NL"/>
        </w:rPr>
        <w:t xml:space="preserve"> thời, tiếp tục thực hiện Luật Thanh tra năm 2022, </w:t>
      </w:r>
      <w:r w:rsidRPr="00181D8C">
        <w:rPr>
          <w:rFonts w:ascii="Times New Roman" w:hAnsi="Times New Roman" w:cs="Times New Roman"/>
          <w:bCs/>
          <w:iCs/>
          <w:color w:val="auto"/>
          <w:spacing w:val="-4"/>
          <w:sz w:val="28"/>
          <w:szCs w:val="28"/>
          <w:lang w:val="en-US"/>
        </w:rPr>
        <w:t>Chỉ</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thị</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số</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10/CT-TTg</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ngày</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22/4/2019</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của</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Thủ</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tướng</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Chính</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phủ</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về</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việc</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tăng</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cường</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xử</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lý,</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ngăn</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chặn</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có</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hiệu</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quả</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tình</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trạng</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nhũng</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nhiễu,</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gây</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phiền</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hà</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cho</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người</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dân,</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doanh</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nghiệp</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trong</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giải</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quyết</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công</w:t>
      </w:r>
      <w:r w:rsidR="00CA3AEA">
        <w:rPr>
          <w:rFonts w:ascii="Times New Roman" w:hAnsi="Times New Roman" w:cs="Times New Roman"/>
          <w:bCs/>
          <w:iCs/>
          <w:color w:val="auto"/>
          <w:spacing w:val="-4"/>
          <w:sz w:val="28"/>
          <w:szCs w:val="28"/>
          <w:lang w:val="en-US"/>
        </w:rPr>
        <w:t xml:space="preserve"> </w:t>
      </w:r>
      <w:r w:rsidRPr="00181D8C">
        <w:rPr>
          <w:rFonts w:ascii="Times New Roman" w:hAnsi="Times New Roman" w:cs="Times New Roman"/>
          <w:bCs/>
          <w:iCs/>
          <w:color w:val="auto"/>
          <w:spacing w:val="-4"/>
          <w:sz w:val="28"/>
          <w:szCs w:val="28"/>
          <w:lang w:val="en-US"/>
        </w:rPr>
        <w:t>việc</w:t>
      </w:r>
      <w:r w:rsidR="00E63740">
        <w:rPr>
          <w:rFonts w:ascii="Times New Roman" w:hAnsi="Times New Roman" w:cs="Times New Roman"/>
          <w:sz w:val="28"/>
          <w:szCs w:val="28"/>
          <w:lang w:val="en-US"/>
        </w:rPr>
        <w:t>;</w:t>
      </w:r>
      <w:r w:rsidR="00CA3AEA">
        <w:rPr>
          <w:rFonts w:ascii="Times New Roman" w:hAnsi="Times New Roman" w:cs="Times New Roman"/>
          <w:sz w:val="28"/>
          <w:szCs w:val="28"/>
          <w:lang w:val="en-US"/>
        </w:rPr>
        <w:t xml:space="preserve"> </w:t>
      </w:r>
      <w:r w:rsidR="00E63740">
        <w:rPr>
          <w:rFonts w:ascii="Times New Roman" w:hAnsi="Times New Roman" w:cs="Times New Roman"/>
          <w:sz w:val="28"/>
          <w:szCs w:val="28"/>
          <w:lang w:val="en-US"/>
        </w:rPr>
        <w:t>trong</w:t>
      </w:r>
      <w:r w:rsidR="00CA3AEA">
        <w:rPr>
          <w:rFonts w:ascii="Times New Roman" w:hAnsi="Times New Roman" w:cs="Times New Roman"/>
          <w:sz w:val="28"/>
          <w:szCs w:val="28"/>
          <w:lang w:val="en-US"/>
        </w:rPr>
        <w:t xml:space="preserve"> </w:t>
      </w:r>
      <w:r w:rsidR="00E63740">
        <w:rPr>
          <w:rFonts w:ascii="Times New Roman" w:hAnsi="Times New Roman" w:cs="Times New Roman"/>
          <w:sz w:val="28"/>
          <w:szCs w:val="28"/>
          <w:lang w:val="en-US"/>
        </w:rPr>
        <w:t>đó,</w:t>
      </w:r>
      <w:r w:rsidR="00CA3AEA">
        <w:rPr>
          <w:rFonts w:ascii="Times New Roman" w:hAnsi="Times New Roman" w:cs="Times New Roman"/>
          <w:sz w:val="28"/>
          <w:szCs w:val="28"/>
          <w:lang w:val="en-US"/>
        </w:rPr>
        <w:t xml:space="preserve"> </w:t>
      </w:r>
      <w:r w:rsidR="00E63740">
        <w:rPr>
          <w:rFonts w:ascii="Times New Roman" w:hAnsi="Times New Roman" w:cs="Times New Roman"/>
          <w:sz w:val="28"/>
          <w:szCs w:val="28"/>
          <w:lang w:val="en-US"/>
        </w:rPr>
        <w:t>thanh</w:t>
      </w:r>
      <w:r w:rsidR="00CA3AEA">
        <w:rPr>
          <w:rFonts w:ascii="Times New Roman" w:hAnsi="Times New Roman" w:cs="Times New Roman"/>
          <w:sz w:val="28"/>
          <w:szCs w:val="28"/>
          <w:lang w:val="en-US"/>
        </w:rPr>
        <w:t xml:space="preserve"> </w:t>
      </w:r>
      <w:r w:rsidR="00E63740">
        <w:rPr>
          <w:rFonts w:ascii="Times New Roman" w:hAnsi="Times New Roman" w:cs="Times New Roman"/>
          <w:sz w:val="28"/>
          <w:szCs w:val="28"/>
          <w:lang w:val="en-US"/>
        </w:rPr>
        <w:t>tra</w:t>
      </w:r>
      <w:r w:rsidR="00CA3AEA">
        <w:rPr>
          <w:rFonts w:ascii="Times New Roman" w:hAnsi="Times New Roman" w:cs="Times New Roman"/>
          <w:sz w:val="28"/>
          <w:szCs w:val="28"/>
          <w:lang w:val="en-US"/>
        </w:rPr>
        <w:t xml:space="preserve"> </w:t>
      </w:r>
      <w:r w:rsidR="00E63740">
        <w:rPr>
          <w:rFonts w:ascii="Times New Roman" w:hAnsi="Times New Roman" w:cs="Times New Roman"/>
          <w:sz w:val="28"/>
          <w:szCs w:val="28"/>
          <w:lang w:val="en-US"/>
        </w:rPr>
        <w:t>các</w:t>
      </w:r>
      <w:r w:rsidR="00CA3AEA">
        <w:rPr>
          <w:rFonts w:ascii="Times New Roman" w:hAnsi="Times New Roman" w:cs="Times New Roman"/>
          <w:sz w:val="28"/>
          <w:szCs w:val="28"/>
          <w:lang w:val="en-US"/>
        </w:rPr>
        <w:t xml:space="preserve"> </w:t>
      </w:r>
      <w:r w:rsidR="00E63740">
        <w:rPr>
          <w:rFonts w:ascii="Times New Roman" w:hAnsi="Times New Roman" w:cs="Times New Roman"/>
          <w:sz w:val="28"/>
          <w:szCs w:val="28"/>
          <w:lang w:val="en-US"/>
        </w:rPr>
        <w:t>sở</w:t>
      </w:r>
      <w:r w:rsidR="00CA3AEA">
        <w:rPr>
          <w:rFonts w:ascii="Times New Roman" w:hAnsi="Times New Roman" w:cs="Times New Roman"/>
          <w:sz w:val="28"/>
          <w:szCs w:val="28"/>
          <w:lang w:val="en-US"/>
        </w:rPr>
        <w:t xml:space="preserve"> </w:t>
      </w:r>
      <w:r w:rsidR="00E63740">
        <w:rPr>
          <w:rFonts w:ascii="Times New Roman" w:hAnsi="Times New Roman" w:cs="Times New Roman"/>
          <w:sz w:val="28"/>
          <w:szCs w:val="28"/>
          <w:lang w:val="en-US"/>
        </w:rPr>
        <w:t>khi</w:t>
      </w:r>
      <w:r w:rsidR="00CA3AEA">
        <w:rPr>
          <w:rFonts w:ascii="Times New Roman" w:hAnsi="Times New Roman" w:cs="Times New Roman"/>
          <w:sz w:val="28"/>
          <w:szCs w:val="28"/>
          <w:lang w:val="en-US"/>
        </w:rPr>
        <w:t xml:space="preserve"> </w:t>
      </w:r>
      <w:r w:rsidR="00E63740">
        <w:rPr>
          <w:rFonts w:ascii="Times New Roman" w:hAnsi="Times New Roman" w:cs="Times New Roman"/>
          <w:sz w:val="28"/>
          <w:szCs w:val="28"/>
          <w:lang w:val="en-US"/>
        </w:rPr>
        <w:t>xây</w:t>
      </w:r>
      <w:r w:rsidR="00CA3AEA">
        <w:rPr>
          <w:rFonts w:ascii="Times New Roman" w:hAnsi="Times New Roman" w:cs="Times New Roman"/>
          <w:sz w:val="28"/>
          <w:szCs w:val="28"/>
          <w:lang w:val="en-US"/>
        </w:rPr>
        <w:t xml:space="preserve"> </w:t>
      </w:r>
      <w:r w:rsidR="00E63740">
        <w:rPr>
          <w:rFonts w:ascii="Times New Roman" w:hAnsi="Times New Roman" w:cs="Times New Roman"/>
          <w:sz w:val="28"/>
          <w:szCs w:val="28"/>
          <w:lang w:val="en-US"/>
        </w:rPr>
        <w:t>dựng</w:t>
      </w:r>
      <w:r w:rsidR="00CA3AEA">
        <w:rPr>
          <w:rFonts w:ascii="Times New Roman" w:hAnsi="Times New Roman" w:cs="Times New Roman"/>
          <w:sz w:val="28"/>
          <w:szCs w:val="28"/>
          <w:lang w:val="en-US"/>
        </w:rPr>
        <w:t xml:space="preserve"> </w:t>
      </w:r>
      <w:r w:rsidR="00E63740">
        <w:rPr>
          <w:rFonts w:ascii="Times New Roman" w:hAnsi="Times New Roman" w:cs="Times New Roman"/>
          <w:sz w:val="28"/>
          <w:szCs w:val="28"/>
          <w:lang w:val="en-US"/>
        </w:rPr>
        <w:t>kế</w:t>
      </w:r>
      <w:r w:rsidR="00CA3AEA">
        <w:rPr>
          <w:rFonts w:ascii="Times New Roman" w:hAnsi="Times New Roman" w:cs="Times New Roman"/>
          <w:sz w:val="28"/>
          <w:szCs w:val="28"/>
          <w:lang w:val="en-US"/>
        </w:rPr>
        <w:t xml:space="preserve"> </w:t>
      </w:r>
      <w:r w:rsidR="00E63740">
        <w:rPr>
          <w:rFonts w:ascii="Times New Roman" w:hAnsi="Times New Roman" w:cs="Times New Roman"/>
          <w:sz w:val="28"/>
          <w:szCs w:val="28"/>
          <w:lang w:val="en-US"/>
        </w:rPr>
        <w:t>hoạch</w:t>
      </w:r>
      <w:r w:rsidR="00CA3AEA">
        <w:rPr>
          <w:rFonts w:ascii="Times New Roman" w:hAnsi="Times New Roman" w:cs="Times New Roman"/>
          <w:sz w:val="28"/>
          <w:szCs w:val="28"/>
          <w:lang w:val="en-US"/>
        </w:rPr>
        <w:t xml:space="preserve"> </w:t>
      </w:r>
      <w:r w:rsidR="00E63740">
        <w:rPr>
          <w:rFonts w:ascii="Times New Roman" w:hAnsi="Times New Roman" w:cs="Times New Roman"/>
          <w:sz w:val="28"/>
          <w:szCs w:val="28"/>
          <w:lang w:val="en-US"/>
        </w:rPr>
        <w:t>kiểm</w:t>
      </w:r>
      <w:r w:rsidR="00CA3AEA">
        <w:rPr>
          <w:rFonts w:ascii="Times New Roman" w:hAnsi="Times New Roman" w:cs="Times New Roman"/>
          <w:sz w:val="28"/>
          <w:szCs w:val="28"/>
          <w:lang w:val="en-US"/>
        </w:rPr>
        <w:t xml:space="preserve"> </w:t>
      </w:r>
      <w:r w:rsidR="00E63740">
        <w:rPr>
          <w:rFonts w:ascii="Times New Roman" w:hAnsi="Times New Roman" w:cs="Times New Roman"/>
          <w:sz w:val="28"/>
          <w:szCs w:val="28"/>
          <w:lang w:val="en-US"/>
        </w:rPr>
        <w:t>tra</w:t>
      </w:r>
      <w:r w:rsidR="00CA3AEA">
        <w:rPr>
          <w:rFonts w:ascii="Times New Roman" w:hAnsi="Times New Roman" w:cs="Times New Roman"/>
          <w:sz w:val="28"/>
          <w:szCs w:val="28"/>
          <w:lang w:val="en-US"/>
        </w:rPr>
        <w:t xml:space="preserve"> </w:t>
      </w:r>
      <w:r w:rsidR="00E63740">
        <w:rPr>
          <w:rFonts w:ascii="Times New Roman" w:hAnsi="Times New Roman" w:cs="Times New Roman"/>
          <w:sz w:val="28"/>
          <w:szCs w:val="28"/>
          <w:lang w:val="en-US"/>
        </w:rPr>
        <w:t>cần</w:t>
      </w:r>
      <w:r w:rsidR="00CA3AEA">
        <w:rPr>
          <w:rFonts w:ascii="Times New Roman" w:hAnsi="Times New Roman" w:cs="Times New Roman"/>
          <w:sz w:val="28"/>
          <w:szCs w:val="28"/>
          <w:lang w:val="en-US"/>
        </w:rPr>
        <w:t xml:space="preserve"> </w:t>
      </w:r>
      <w:r w:rsidR="00E63740">
        <w:rPr>
          <w:rFonts w:ascii="Times New Roman" w:hAnsi="Times New Roman" w:cs="Times New Roman"/>
          <w:sz w:val="28"/>
          <w:szCs w:val="28"/>
          <w:lang w:val="en-US"/>
        </w:rPr>
        <w:t>bám</w:t>
      </w:r>
      <w:r w:rsidR="00CA3AEA">
        <w:rPr>
          <w:rFonts w:ascii="Times New Roman" w:hAnsi="Times New Roman" w:cs="Times New Roman"/>
          <w:sz w:val="28"/>
          <w:szCs w:val="28"/>
          <w:lang w:val="en-US"/>
        </w:rPr>
        <w:t xml:space="preserve"> </w:t>
      </w:r>
      <w:r w:rsidR="00E63740">
        <w:rPr>
          <w:rFonts w:ascii="Times New Roman" w:hAnsi="Times New Roman" w:cs="Times New Roman"/>
          <w:sz w:val="28"/>
          <w:szCs w:val="28"/>
          <w:lang w:val="en-US"/>
        </w:rPr>
        <w:t>sát</w:t>
      </w:r>
      <w:r w:rsidR="00CA3AEA">
        <w:rPr>
          <w:rFonts w:ascii="Times New Roman" w:hAnsi="Times New Roman" w:cs="Times New Roman"/>
          <w:sz w:val="28"/>
          <w:szCs w:val="28"/>
          <w:lang w:val="en-US"/>
        </w:rPr>
        <w:t xml:space="preserve"> </w:t>
      </w:r>
      <w:r w:rsidR="00E63740">
        <w:rPr>
          <w:rFonts w:ascii="Times New Roman" w:hAnsi="Times New Roman" w:cs="Times New Roman"/>
          <w:sz w:val="28"/>
          <w:szCs w:val="28"/>
          <w:lang w:val="en-US"/>
        </w:rPr>
        <w:t>Kế</w:t>
      </w:r>
      <w:r w:rsidR="00CA3AEA">
        <w:rPr>
          <w:rFonts w:ascii="Times New Roman" w:hAnsi="Times New Roman" w:cs="Times New Roman"/>
          <w:sz w:val="28"/>
          <w:szCs w:val="28"/>
          <w:lang w:val="en-US"/>
        </w:rPr>
        <w:t xml:space="preserve"> </w:t>
      </w:r>
      <w:r w:rsidR="00E63740">
        <w:rPr>
          <w:rFonts w:ascii="Times New Roman" w:hAnsi="Times New Roman" w:cs="Times New Roman"/>
          <w:sz w:val="28"/>
          <w:szCs w:val="28"/>
          <w:lang w:val="en-US"/>
        </w:rPr>
        <w:t>h</w:t>
      </w:r>
      <w:r w:rsidR="00CA3AEA">
        <w:rPr>
          <w:rFonts w:ascii="Times New Roman" w:hAnsi="Times New Roman" w:cs="Times New Roman"/>
          <w:sz w:val="28"/>
          <w:szCs w:val="28"/>
          <w:lang w:val="en-US"/>
        </w:rPr>
        <w:t xml:space="preserve">oạch thanh tra của tỉnh năm 2025 và lựa chọn đối tượng thanh tra, kiểm tra </w:t>
      </w:r>
      <w:r w:rsidR="00CA3AEA" w:rsidRPr="00CA3AEA">
        <w:rPr>
          <w:rFonts w:ascii="Times New Roman" w:hAnsi="Times New Roman" w:cs="Times New Roman"/>
          <w:sz w:val="28"/>
          <w:szCs w:val="28"/>
          <w:lang w:val="en-US"/>
        </w:rPr>
        <w:t>theo</w:t>
      </w:r>
      <w:r w:rsidR="00CA3AEA">
        <w:rPr>
          <w:rFonts w:ascii="Times New Roman" w:hAnsi="Times New Roman" w:cs="Times New Roman"/>
          <w:sz w:val="28"/>
          <w:szCs w:val="28"/>
          <w:lang w:val="en-US"/>
        </w:rPr>
        <w:t xml:space="preserve"> </w:t>
      </w:r>
      <w:r w:rsidR="00CA3AEA" w:rsidRPr="00CA3AEA">
        <w:rPr>
          <w:rFonts w:ascii="Times New Roman" w:hAnsi="Times New Roman" w:cs="Times New Roman"/>
          <w:sz w:val="28"/>
          <w:szCs w:val="28"/>
          <w:lang w:val="en-US"/>
        </w:rPr>
        <w:t>hướng</w:t>
      </w:r>
      <w:r w:rsidR="00CA3AEA">
        <w:rPr>
          <w:rFonts w:ascii="Times New Roman" w:hAnsi="Times New Roman" w:cs="Times New Roman"/>
          <w:sz w:val="28"/>
          <w:szCs w:val="28"/>
          <w:lang w:val="en-US"/>
        </w:rPr>
        <w:t xml:space="preserve"> </w:t>
      </w:r>
      <w:r w:rsidR="00CA3AEA" w:rsidRPr="00CA3AEA">
        <w:rPr>
          <w:rFonts w:ascii="Times New Roman" w:hAnsi="Times New Roman" w:cs="Times New Roman"/>
          <w:sz w:val="28"/>
          <w:szCs w:val="28"/>
          <w:lang w:val="en-US"/>
        </w:rPr>
        <w:t>tập</w:t>
      </w:r>
      <w:r w:rsidR="00CA3AEA">
        <w:rPr>
          <w:rFonts w:ascii="Times New Roman" w:hAnsi="Times New Roman" w:cs="Times New Roman"/>
          <w:sz w:val="28"/>
          <w:szCs w:val="28"/>
          <w:lang w:val="en-US"/>
        </w:rPr>
        <w:t xml:space="preserve"> </w:t>
      </w:r>
      <w:r w:rsidR="00CA3AEA" w:rsidRPr="00CA3AEA">
        <w:rPr>
          <w:rFonts w:ascii="Times New Roman" w:hAnsi="Times New Roman" w:cs="Times New Roman"/>
          <w:sz w:val="28"/>
          <w:szCs w:val="28"/>
          <w:lang w:val="en-US"/>
        </w:rPr>
        <w:t>trung</w:t>
      </w:r>
      <w:r w:rsidR="00CA3AEA">
        <w:rPr>
          <w:rFonts w:ascii="Times New Roman" w:hAnsi="Times New Roman" w:cs="Times New Roman"/>
          <w:sz w:val="28"/>
          <w:szCs w:val="28"/>
          <w:lang w:val="en-US"/>
        </w:rPr>
        <w:t xml:space="preserve"> vào những đối tượng </w:t>
      </w:r>
      <w:r w:rsidR="00CA3AEA" w:rsidRPr="00CA3AEA">
        <w:rPr>
          <w:rFonts w:ascii="Times New Roman" w:hAnsi="Times New Roman" w:cs="Times New Roman"/>
          <w:sz w:val="28"/>
          <w:szCs w:val="28"/>
          <w:lang w:val="en-US"/>
        </w:rPr>
        <w:t>có</w:t>
      </w:r>
      <w:r w:rsidR="00CA3AEA">
        <w:rPr>
          <w:rFonts w:ascii="Times New Roman" w:hAnsi="Times New Roman" w:cs="Times New Roman"/>
          <w:sz w:val="28"/>
          <w:szCs w:val="28"/>
          <w:lang w:val="en-US"/>
        </w:rPr>
        <w:t xml:space="preserve"> </w:t>
      </w:r>
      <w:r w:rsidR="00CA3AEA" w:rsidRPr="00CA3AEA">
        <w:rPr>
          <w:rFonts w:ascii="Times New Roman" w:hAnsi="Times New Roman" w:cs="Times New Roman"/>
          <w:sz w:val="28"/>
          <w:szCs w:val="28"/>
          <w:lang w:val="en-US"/>
        </w:rPr>
        <w:t>nhiều</w:t>
      </w:r>
      <w:r w:rsidR="00CA3AEA">
        <w:rPr>
          <w:rFonts w:ascii="Times New Roman" w:hAnsi="Times New Roman" w:cs="Times New Roman"/>
          <w:sz w:val="28"/>
          <w:szCs w:val="28"/>
          <w:lang w:val="en-US"/>
        </w:rPr>
        <w:t xml:space="preserve"> </w:t>
      </w:r>
      <w:r w:rsidR="00CA3AEA" w:rsidRPr="00CA3AEA">
        <w:rPr>
          <w:rFonts w:ascii="Times New Roman" w:hAnsi="Times New Roman" w:cs="Times New Roman"/>
          <w:sz w:val="28"/>
          <w:szCs w:val="28"/>
          <w:lang w:val="en-US"/>
        </w:rPr>
        <w:t>vi</w:t>
      </w:r>
      <w:r w:rsidR="00CA3AEA">
        <w:rPr>
          <w:rFonts w:ascii="Times New Roman" w:hAnsi="Times New Roman" w:cs="Times New Roman"/>
          <w:sz w:val="28"/>
          <w:szCs w:val="28"/>
          <w:lang w:val="en-US"/>
        </w:rPr>
        <w:t xml:space="preserve"> </w:t>
      </w:r>
      <w:r w:rsidR="00CA3AEA" w:rsidRPr="00CA3AEA">
        <w:rPr>
          <w:rFonts w:ascii="Times New Roman" w:hAnsi="Times New Roman" w:cs="Times New Roman"/>
          <w:sz w:val="28"/>
          <w:szCs w:val="28"/>
          <w:lang w:val="en-US"/>
        </w:rPr>
        <w:t>phạm</w:t>
      </w:r>
      <w:r w:rsidR="00CA3AEA">
        <w:rPr>
          <w:rFonts w:ascii="Times New Roman" w:hAnsi="Times New Roman" w:cs="Times New Roman"/>
          <w:sz w:val="28"/>
          <w:szCs w:val="28"/>
          <w:lang w:val="en-US"/>
        </w:rPr>
        <w:t xml:space="preserve"> </w:t>
      </w:r>
      <w:r w:rsidR="00CA3AEA" w:rsidRPr="00CA3AEA">
        <w:rPr>
          <w:rFonts w:ascii="Times New Roman" w:hAnsi="Times New Roman" w:cs="Times New Roman"/>
          <w:sz w:val="28"/>
          <w:szCs w:val="28"/>
          <w:lang w:val="en-US"/>
        </w:rPr>
        <w:t>và</w:t>
      </w:r>
      <w:r w:rsidR="00CA3AEA">
        <w:rPr>
          <w:rFonts w:ascii="Times New Roman" w:hAnsi="Times New Roman" w:cs="Times New Roman"/>
          <w:sz w:val="28"/>
          <w:szCs w:val="28"/>
          <w:lang w:val="en-US"/>
        </w:rPr>
        <w:t xml:space="preserve"> </w:t>
      </w:r>
      <w:r w:rsidR="00CA3AEA" w:rsidRPr="00CA3AEA">
        <w:rPr>
          <w:rFonts w:ascii="Times New Roman" w:hAnsi="Times New Roman" w:cs="Times New Roman"/>
          <w:sz w:val="28"/>
          <w:szCs w:val="28"/>
          <w:lang w:val="en-US"/>
        </w:rPr>
        <w:t>phản</w:t>
      </w:r>
      <w:r w:rsidR="00CA3AEA">
        <w:rPr>
          <w:rFonts w:ascii="Times New Roman" w:hAnsi="Times New Roman" w:cs="Times New Roman"/>
          <w:sz w:val="28"/>
          <w:szCs w:val="28"/>
          <w:lang w:val="en-US"/>
        </w:rPr>
        <w:t xml:space="preserve"> </w:t>
      </w:r>
      <w:r w:rsidR="00CA3AEA" w:rsidRPr="00CA3AEA">
        <w:rPr>
          <w:rFonts w:ascii="Times New Roman" w:hAnsi="Times New Roman" w:cs="Times New Roman"/>
          <w:sz w:val="28"/>
          <w:szCs w:val="28"/>
          <w:lang w:val="en-US"/>
        </w:rPr>
        <w:t>ánh</w:t>
      </w:r>
      <w:r w:rsidR="00E63740">
        <w:rPr>
          <w:rFonts w:ascii="Times New Roman" w:hAnsi="Times New Roman" w:cs="Times New Roman"/>
          <w:sz w:val="28"/>
          <w:szCs w:val="28"/>
          <w:lang w:val="en-US"/>
        </w:rPr>
        <w:t>.</w:t>
      </w:r>
    </w:p>
    <w:p w:rsidR="000B7986" w:rsidRPr="00982FDA" w:rsidRDefault="000B7986" w:rsidP="000B7986">
      <w:pPr>
        <w:spacing w:before="40"/>
        <w:ind w:firstLine="567"/>
        <w:jc w:val="both"/>
        <w:rPr>
          <w:rFonts w:ascii="Times New Roman" w:hAnsi="Times New Roman" w:cs="Times New Roman"/>
          <w:b/>
          <w:color w:val="auto"/>
          <w:sz w:val="28"/>
          <w:szCs w:val="28"/>
          <w:lang w:val="nl-NL"/>
        </w:rPr>
      </w:pPr>
      <w:r w:rsidRPr="00982FDA">
        <w:rPr>
          <w:rFonts w:ascii="Times New Roman" w:hAnsi="Times New Roman" w:cs="Times New Roman"/>
          <w:b/>
          <w:color w:val="auto"/>
          <w:sz w:val="28"/>
          <w:szCs w:val="28"/>
          <w:lang w:val="nl-NL"/>
        </w:rPr>
        <w:t>2.</w:t>
      </w:r>
      <w:r w:rsidR="00CA3AEA">
        <w:rPr>
          <w:rFonts w:ascii="Times New Roman" w:hAnsi="Times New Roman" w:cs="Times New Roman"/>
          <w:b/>
          <w:color w:val="auto"/>
          <w:sz w:val="28"/>
          <w:szCs w:val="28"/>
          <w:lang w:val="nl-NL"/>
        </w:rPr>
        <w:t xml:space="preserve"> </w:t>
      </w:r>
      <w:r w:rsidRPr="00982FDA">
        <w:rPr>
          <w:rFonts w:ascii="Times New Roman" w:hAnsi="Times New Roman" w:cs="Times New Roman"/>
          <w:b/>
          <w:color w:val="auto"/>
          <w:sz w:val="28"/>
          <w:szCs w:val="28"/>
          <w:lang w:val="nl-NL"/>
        </w:rPr>
        <w:t>Công</w:t>
      </w:r>
      <w:r w:rsidR="00CA3AEA">
        <w:rPr>
          <w:rFonts w:ascii="Times New Roman" w:hAnsi="Times New Roman" w:cs="Times New Roman"/>
          <w:b/>
          <w:color w:val="auto"/>
          <w:sz w:val="28"/>
          <w:szCs w:val="28"/>
          <w:lang w:val="nl-NL"/>
        </w:rPr>
        <w:t xml:space="preserve"> </w:t>
      </w:r>
      <w:r w:rsidRPr="00982FDA">
        <w:rPr>
          <w:rFonts w:ascii="Times New Roman" w:hAnsi="Times New Roman" w:cs="Times New Roman"/>
          <w:b/>
          <w:color w:val="auto"/>
          <w:sz w:val="28"/>
          <w:szCs w:val="28"/>
          <w:lang w:val="nl-NL"/>
        </w:rPr>
        <w:t>tác</w:t>
      </w:r>
      <w:r w:rsidR="00CA3AEA">
        <w:rPr>
          <w:rFonts w:ascii="Times New Roman" w:hAnsi="Times New Roman" w:cs="Times New Roman"/>
          <w:b/>
          <w:color w:val="auto"/>
          <w:sz w:val="28"/>
          <w:szCs w:val="28"/>
          <w:lang w:val="nl-NL"/>
        </w:rPr>
        <w:t xml:space="preserve"> </w:t>
      </w:r>
      <w:r w:rsidRPr="00982FDA">
        <w:rPr>
          <w:rFonts w:ascii="Times New Roman" w:hAnsi="Times New Roman" w:cs="Times New Roman"/>
          <w:b/>
          <w:color w:val="auto"/>
          <w:sz w:val="28"/>
          <w:szCs w:val="28"/>
          <w:lang w:val="nl-NL"/>
        </w:rPr>
        <w:t>tiếp</w:t>
      </w:r>
      <w:r w:rsidR="00CA3AEA">
        <w:rPr>
          <w:rFonts w:ascii="Times New Roman" w:hAnsi="Times New Roman" w:cs="Times New Roman"/>
          <w:b/>
          <w:color w:val="auto"/>
          <w:sz w:val="28"/>
          <w:szCs w:val="28"/>
          <w:lang w:val="nl-NL"/>
        </w:rPr>
        <w:t xml:space="preserve"> </w:t>
      </w:r>
      <w:r w:rsidRPr="00982FDA">
        <w:rPr>
          <w:rFonts w:ascii="Times New Roman" w:hAnsi="Times New Roman" w:cs="Times New Roman"/>
          <w:b/>
          <w:color w:val="auto"/>
          <w:sz w:val="28"/>
          <w:szCs w:val="28"/>
          <w:lang w:val="nl-NL"/>
        </w:rPr>
        <w:t>công</w:t>
      </w:r>
      <w:r w:rsidR="00CA3AEA">
        <w:rPr>
          <w:rFonts w:ascii="Times New Roman" w:hAnsi="Times New Roman" w:cs="Times New Roman"/>
          <w:b/>
          <w:color w:val="auto"/>
          <w:sz w:val="28"/>
          <w:szCs w:val="28"/>
          <w:lang w:val="nl-NL"/>
        </w:rPr>
        <w:t xml:space="preserve"> </w:t>
      </w:r>
      <w:r w:rsidRPr="00982FDA">
        <w:rPr>
          <w:rFonts w:ascii="Times New Roman" w:hAnsi="Times New Roman" w:cs="Times New Roman"/>
          <w:b/>
          <w:color w:val="auto"/>
          <w:sz w:val="28"/>
          <w:szCs w:val="28"/>
          <w:lang w:val="nl-NL"/>
        </w:rPr>
        <w:t>dân,</w:t>
      </w:r>
      <w:r w:rsidR="00CA3AEA">
        <w:rPr>
          <w:rFonts w:ascii="Times New Roman" w:hAnsi="Times New Roman" w:cs="Times New Roman"/>
          <w:b/>
          <w:color w:val="auto"/>
          <w:sz w:val="28"/>
          <w:szCs w:val="28"/>
          <w:lang w:val="nl-NL"/>
        </w:rPr>
        <w:t xml:space="preserve"> </w:t>
      </w:r>
      <w:r w:rsidRPr="00982FDA">
        <w:rPr>
          <w:rFonts w:ascii="Times New Roman" w:hAnsi="Times New Roman" w:cs="Times New Roman"/>
          <w:b/>
          <w:color w:val="auto"/>
          <w:sz w:val="28"/>
          <w:szCs w:val="28"/>
          <w:lang w:val="nl-NL"/>
        </w:rPr>
        <w:t>giải</w:t>
      </w:r>
      <w:r w:rsidR="00CA3AEA">
        <w:rPr>
          <w:rFonts w:ascii="Times New Roman" w:hAnsi="Times New Roman" w:cs="Times New Roman"/>
          <w:b/>
          <w:color w:val="auto"/>
          <w:sz w:val="28"/>
          <w:szCs w:val="28"/>
          <w:lang w:val="nl-NL"/>
        </w:rPr>
        <w:t xml:space="preserve"> </w:t>
      </w:r>
      <w:r w:rsidRPr="00982FDA">
        <w:rPr>
          <w:rFonts w:ascii="Times New Roman" w:hAnsi="Times New Roman" w:cs="Times New Roman"/>
          <w:b/>
          <w:color w:val="auto"/>
          <w:sz w:val="28"/>
          <w:szCs w:val="28"/>
          <w:lang w:val="nl-NL"/>
        </w:rPr>
        <w:t>quyết</w:t>
      </w:r>
      <w:r w:rsidR="00CA3AEA">
        <w:rPr>
          <w:rFonts w:ascii="Times New Roman" w:hAnsi="Times New Roman" w:cs="Times New Roman"/>
          <w:b/>
          <w:color w:val="auto"/>
          <w:sz w:val="28"/>
          <w:szCs w:val="28"/>
          <w:lang w:val="nl-NL"/>
        </w:rPr>
        <w:t xml:space="preserve"> </w:t>
      </w:r>
      <w:r w:rsidRPr="00982FDA">
        <w:rPr>
          <w:rFonts w:ascii="Times New Roman" w:hAnsi="Times New Roman" w:cs="Times New Roman"/>
          <w:b/>
          <w:color w:val="auto"/>
          <w:sz w:val="28"/>
          <w:szCs w:val="28"/>
          <w:lang w:val="nl-NL"/>
        </w:rPr>
        <w:t>khiếu</w:t>
      </w:r>
      <w:r w:rsidR="00CA3AEA">
        <w:rPr>
          <w:rFonts w:ascii="Times New Roman" w:hAnsi="Times New Roman" w:cs="Times New Roman"/>
          <w:b/>
          <w:color w:val="auto"/>
          <w:sz w:val="28"/>
          <w:szCs w:val="28"/>
          <w:lang w:val="nl-NL"/>
        </w:rPr>
        <w:t xml:space="preserve"> </w:t>
      </w:r>
      <w:r w:rsidRPr="00982FDA">
        <w:rPr>
          <w:rFonts w:ascii="Times New Roman" w:hAnsi="Times New Roman" w:cs="Times New Roman"/>
          <w:b/>
          <w:color w:val="auto"/>
          <w:sz w:val="28"/>
          <w:szCs w:val="28"/>
          <w:lang w:val="nl-NL"/>
        </w:rPr>
        <w:t>nại,</w:t>
      </w:r>
      <w:r w:rsidR="00CA3AEA">
        <w:rPr>
          <w:rFonts w:ascii="Times New Roman" w:hAnsi="Times New Roman" w:cs="Times New Roman"/>
          <w:b/>
          <w:color w:val="auto"/>
          <w:sz w:val="28"/>
          <w:szCs w:val="28"/>
          <w:lang w:val="nl-NL"/>
        </w:rPr>
        <w:t xml:space="preserve"> </w:t>
      </w:r>
      <w:r w:rsidRPr="00982FDA">
        <w:rPr>
          <w:rFonts w:ascii="Times New Roman" w:hAnsi="Times New Roman" w:cs="Times New Roman"/>
          <w:b/>
          <w:color w:val="auto"/>
          <w:sz w:val="28"/>
          <w:szCs w:val="28"/>
          <w:lang w:val="nl-NL"/>
        </w:rPr>
        <w:t>tố</w:t>
      </w:r>
      <w:r w:rsidR="00CA3AEA">
        <w:rPr>
          <w:rFonts w:ascii="Times New Roman" w:hAnsi="Times New Roman" w:cs="Times New Roman"/>
          <w:b/>
          <w:color w:val="auto"/>
          <w:sz w:val="28"/>
          <w:szCs w:val="28"/>
          <w:lang w:val="nl-NL"/>
        </w:rPr>
        <w:t xml:space="preserve"> </w:t>
      </w:r>
      <w:r w:rsidRPr="00982FDA">
        <w:rPr>
          <w:rFonts w:ascii="Times New Roman" w:hAnsi="Times New Roman" w:cs="Times New Roman"/>
          <w:b/>
          <w:color w:val="auto"/>
          <w:sz w:val="28"/>
          <w:szCs w:val="28"/>
          <w:lang w:val="nl-NL"/>
        </w:rPr>
        <w:t>cáo</w:t>
      </w:r>
      <w:r w:rsidR="00CA3AEA">
        <w:rPr>
          <w:rFonts w:ascii="Times New Roman" w:hAnsi="Times New Roman" w:cs="Times New Roman"/>
          <w:b/>
          <w:color w:val="auto"/>
          <w:sz w:val="28"/>
          <w:szCs w:val="28"/>
          <w:lang w:val="nl-NL"/>
        </w:rPr>
        <w:t xml:space="preserve"> </w:t>
      </w:r>
    </w:p>
    <w:p w:rsidR="00BD019A" w:rsidRPr="00BD019A" w:rsidRDefault="00BD019A" w:rsidP="00BD019A">
      <w:pPr>
        <w:tabs>
          <w:tab w:val="left" w:pos="988"/>
        </w:tabs>
        <w:spacing w:before="40"/>
        <w:ind w:firstLine="567"/>
        <w:jc w:val="both"/>
        <w:rPr>
          <w:rFonts w:ascii="Times New Roman" w:hAnsi="Times New Roman" w:cs="Times New Roman"/>
          <w:color w:val="auto"/>
          <w:sz w:val="28"/>
          <w:szCs w:val="28"/>
          <w:lang w:val="nb-NO"/>
        </w:rPr>
      </w:pPr>
      <w:r w:rsidRPr="00BD019A">
        <w:rPr>
          <w:rFonts w:ascii="Times New Roman" w:hAnsi="Times New Roman" w:cs="Times New Roman"/>
          <w:color w:val="auto"/>
          <w:sz w:val="28"/>
          <w:szCs w:val="28"/>
          <w:lang w:val="nb-NO"/>
        </w:rPr>
        <w:t>Tiếp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tục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chỉ</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đạo</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các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cấp,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các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ngành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nắm</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chắc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diễn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biến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tình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hình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khiếu</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nại,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tố</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cáo</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của</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công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dân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trên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địa</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bàn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để</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chỉ</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đạo,</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xử</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lý,</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giải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quyết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dứt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điểm</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không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để</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tồn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đọng,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quá</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hạn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hoặc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phát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sinh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thành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các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điểm</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nóng;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tăng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cường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kiểm</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tra,</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rà</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soát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các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lĩnh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vực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liên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quan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đến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đất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đai,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giải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phóng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mặt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bằng,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tài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chính,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đầu</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tư</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xây</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dựng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cơ</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bản,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chính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sách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chế</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độ</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bảo</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hiểm</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xã</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hội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thực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hiện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đúng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theo</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định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của</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pháp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luật;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thực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hiện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nghiêm</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túc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chế</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dân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chủ</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ở</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cơ</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sở;</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công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khai,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minh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bạch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các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chủ</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trương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chính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sách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cho</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người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dân,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nhằm</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hạn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chế</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thấp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nhất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việc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phát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sinh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khiếu</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nại,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tố</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cáo.</w:t>
      </w:r>
    </w:p>
    <w:p w:rsidR="00BD019A" w:rsidRPr="00BD019A" w:rsidRDefault="00BD019A" w:rsidP="00BD019A">
      <w:pPr>
        <w:tabs>
          <w:tab w:val="left" w:pos="988"/>
        </w:tabs>
        <w:spacing w:before="40"/>
        <w:ind w:firstLine="567"/>
        <w:jc w:val="both"/>
        <w:rPr>
          <w:rFonts w:ascii="Times New Roman" w:hAnsi="Times New Roman" w:cs="Times New Roman"/>
          <w:color w:val="auto"/>
          <w:sz w:val="28"/>
          <w:szCs w:val="28"/>
          <w:lang w:val="en-US"/>
        </w:rPr>
      </w:pPr>
      <w:r w:rsidRPr="00BD019A">
        <w:rPr>
          <w:rFonts w:ascii="Times New Roman" w:hAnsi="Times New Roman" w:cs="Times New Roman"/>
          <w:color w:val="auto"/>
          <w:sz w:val="28"/>
          <w:szCs w:val="28"/>
          <w:lang w:val="nb-NO"/>
        </w:rPr>
        <w:t>Thực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hiện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nghiêm</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túc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định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của</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Luật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Tiếp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Công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dân,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định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số</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11-QĐi/TW</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ngày</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18/02/2019</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và</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Chỉ</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thị</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số</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35/CT-TW</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ngày</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26/5/2014</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của</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Bộ</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Chính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trị,</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người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đứng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đầu</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phải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trực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tiếp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tiếp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công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dân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định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kỳ,</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khi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tiếp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định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kỳ</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phải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gắn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với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vụ</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việc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cụ</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thể,</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nhất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là</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các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vụ</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việc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phức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tạp,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có</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dấu</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hiệu</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hình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thành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điểm</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nóng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để</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chỉ</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đạo</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kịp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thời,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chặt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chẽ;</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tăng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cường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công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tác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hòa</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giải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ở</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cơ</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sở,</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trực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tiếp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đối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thoại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với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công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dân,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nhất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là</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vụ</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việc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phức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tạp,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đông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người;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nêu</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cao</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trách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nhiệm</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của</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thủ</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trưởng,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người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được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giao</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thụ</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lý;</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cải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cách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thủ</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tục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hành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chính,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lồng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ghép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việc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thực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hiện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công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tác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TCD,</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giải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quyết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KNTC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với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đánh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giá</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đảng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viên,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công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chức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cuối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năm;</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tiếp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tục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triển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khai,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thực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hiện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Đề</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án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i/>
          <w:color w:val="auto"/>
          <w:sz w:val="28"/>
          <w:szCs w:val="28"/>
          <w:lang w:val="nb-NO"/>
        </w:rPr>
        <w:t>"Nâng</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cao</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chất</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lượng</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công</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tác</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TCD,</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gắn</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với</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thực</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hiện</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CSDLQG</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về</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TCD,</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giải</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quyết</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KNTC</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giai</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đoạn</w:t>
      </w:r>
      <w:r w:rsidR="00CA3AEA">
        <w:rPr>
          <w:rFonts w:ascii="Times New Roman" w:hAnsi="Times New Roman" w:cs="Times New Roman"/>
          <w:i/>
          <w:color w:val="auto"/>
          <w:sz w:val="28"/>
          <w:szCs w:val="28"/>
          <w:lang w:val="nb-NO"/>
        </w:rPr>
        <w:t xml:space="preserve"> </w:t>
      </w:r>
      <w:r w:rsidRPr="00BD019A">
        <w:rPr>
          <w:rFonts w:ascii="Times New Roman" w:hAnsi="Times New Roman" w:cs="Times New Roman"/>
          <w:i/>
          <w:color w:val="auto"/>
          <w:sz w:val="28"/>
          <w:szCs w:val="28"/>
          <w:lang w:val="nb-NO"/>
        </w:rPr>
        <w:t>2021-2025"</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gắn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với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thực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hiện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Nghị</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định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số</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55/2022/NĐ-CP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ngày</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23/8/2022</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của</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Chính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phủ</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định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Cơ</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sở</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dữ</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liệu</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quốc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gia</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về</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công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tác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TCD,</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xử</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lý</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đơn,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giải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quyết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KNTC,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kiến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nghị,</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phản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ánh</w:t>
      </w:r>
      <w:r w:rsidRPr="00BD019A">
        <w:rPr>
          <w:rFonts w:ascii="Times New Roman" w:hAnsi="Times New Roman" w:cs="Times New Roman"/>
          <w:color w:val="auto"/>
          <w:sz w:val="28"/>
          <w:szCs w:val="28"/>
          <w:lang w:val="en-US"/>
        </w:rPr>
        <w:t>.</w:t>
      </w:r>
    </w:p>
    <w:p w:rsidR="00BD019A" w:rsidRPr="00BD019A" w:rsidRDefault="00BD019A" w:rsidP="00BD019A">
      <w:pPr>
        <w:tabs>
          <w:tab w:val="left" w:pos="988"/>
        </w:tabs>
        <w:spacing w:before="40"/>
        <w:ind w:firstLine="567"/>
        <w:jc w:val="both"/>
        <w:rPr>
          <w:rFonts w:ascii="Times New Roman" w:hAnsi="Times New Roman" w:cs="Times New Roman"/>
          <w:color w:val="auto"/>
          <w:sz w:val="28"/>
          <w:szCs w:val="28"/>
          <w:lang w:val="nb-NO"/>
        </w:rPr>
      </w:pPr>
      <w:r w:rsidRPr="00BD019A">
        <w:rPr>
          <w:rFonts w:ascii="Times New Roman" w:hAnsi="Times New Roman" w:cs="Times New Roman"/>
          <w:color w:val="auto"/>
          <w:sz w:val="28"/>
          <w:szCs w:val="28"/>
          <w:lang w:val="nb-NO"/>
        </w:rPr>
        <w:t>Tiếp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tục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tăng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cường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công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tác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kiểm</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tra,</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thanh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tra</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trách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nhiệm</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đối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với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thủ</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trưởng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các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cấp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trong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việc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thực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hiện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nhiệm</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vụ</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TCD,</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giải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quyết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KNTC;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kịp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thời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chấn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chỉnh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khắc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phục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có</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hiệu</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quả</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các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hạn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chế.</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Đôn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đốc,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tổ</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chức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thực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hiện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các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quyết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định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giải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quyết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khiếu</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nại,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quyết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định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giải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quyết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tranh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chấp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về</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đất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đai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đã</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có</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lastRenderedPageBreak/>
        <w:t>hiệu</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lực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pháp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luật;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kiên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quyết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xử</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lý</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các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trường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hợp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KNTC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đã</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được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giải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quyết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thỏa</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đáng,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có</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lý,</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có</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tình,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đúng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pháp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luật,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hết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thẩm</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quyền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nhưng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lợi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dụng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quyền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KNTC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để</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gây</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mất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an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ninh</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trật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tự</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tại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trụ</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sở</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các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cơ</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quan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nhà</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nước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và</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nơi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công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cộng.</w:t>
      </w:r>
    </w:p>
    <w:p w:rsidR="00BD019A" w:rsidRPr="00BD019A" w:rsidRDefault="00BD019A" w:rsidP="00BD019A">
      <w:pPr>
        <w:tabs>
          <w:tab w:val="left" w:pos="988"/>
        </w:tabs>
        <w:spacing w:before="40"/>
        <w:ind w:firstLine="567"/>
        <w:jc w:val="both"/>
        <w:rPr>
          <w:rFonts w:ascii="Times New Roman" w:hAnsi="Times New Roman" w:cs="Times New Roman"/>
          <w:color w:val="auto"/>
          <w:sz w:val="28"/>
          <w:szCs w:val="28"/>
          <w:lang w:val="nb-NO"/>
        </w:rPr>
      </w:pPr>
      <w:r w:rsidRPr="00BD019A">
        <w:rPr>
          <w:rFonts w:ascii="Times New Roman" w:hAnsi="Times New Roman" w:cs="Times New Roman"/>
          <w:color w:val="auto"/>
          <w:sz w:val="28"/>
          <w:szCs w:val="28"/>
        </w:rPr>
        <w:t>Chỉ</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đạo</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UBND</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các</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huyện,</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thị</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xã,</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thành</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phố</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tiếp</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tục</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chỉ</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đạo</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các</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xã,</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phường,</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thị</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trấn</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thực</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hiện</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đúng</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và</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đủ</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chế</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độ</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bồi</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dưỡng</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cho</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người</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làm</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nhiệm</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vụ</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tiếp</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công</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dân</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phải</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thực</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hiện</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chế</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độ</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này</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theo</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đúng</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quy</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định</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của</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pháp</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luật,</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Nghị</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quyết</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của</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HĐND</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tỉnh</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và</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Quyết</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định</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của</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UBND</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tỉnh,</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nếu</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chưa</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thực</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hiện</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phải</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báo</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cáo</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rõ</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lý</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do</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và</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hướng</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khắc</w:t>
      </w:r>
      <w:r w:rsidR="00CA3AEA">
        <w:rPr>
          <w:rFonts w:ascii="Times New Roman" w:hAnsi="Times New Roman" w:cs="Times New Roman"/>
          <w:color w:val="auto"/>
          <w:sz w:val="28"/>
          <w:szCs w:val="28"/>
        </w:rPr>
        <w:t xml:space="preserve"> </w:t>
      </w:r>
      <w:r w:rsidRPr="00BD019A">
        <w:rPr>
          <w:rFonts w:ascii="Times New Roman" w:hAnsi="Times New Roman" w:cs="Times New Roman"/>
          <w:color w:val="auto"/>
          <w:sz w:val="28"/>
          <w:szCs w:val="28"/>
        </w:rPr>
        <w:t>phục</w:t>
      </w:r>
      <w:r w:rsidRPr="00BD019A">
        <w:rPr>
          <w:rFonts w:ascii="Times New Roman" w:hAnsi="Times New Roman" w:cs="Times New Roman"/>
          <w:color w:val="auto"/>
          <w:sz w:val="28"/>
          <w:szCs w:val="28"/>
          <w:lang w:val="nb-NO"/>
        </w:rPr>
        <w:t>.</w:t>
      </w:r>
    </w:p>
    <w:p w:rsidR="000B7986" w:rsidRPr="00982FDA" w:rsidRDefault="00BD019A" w:rsidP="00BD019A">
      <w:pPr>
        <w:tabs>
          <w:tab w:val="left" w:pos="988"/>
        </w:tabs>
        <w:spacing w:before="40"/>
        <w:ind w:firstLine="567"/>
        <w:jc w:val="both"/>
        <w:rPr>
          <w:rFonts w:ascii="Times New Roman" w:hAnsi="Times New Roman" w:cs="Times New Roman"/>
          <w:color w:val="auto"/>
          <w:sz w:val="28"/>
          <w:szCs w:val="28"/>
          <w:lang w:val="nb-NO"/>
        </w:rPr>
      </w:pPr>
      <w:r w:rsidRPr="00BD019A">
        <w:rPr>
          <w:rFonts w:ascii="Times New Roman" w:hAnsi="Times New Roman" w:cs="Times New Roman"/>
          <w:color w:val="auto"/>
          <w:sz w:val="28"/>
          <w:szCs w:val="28"/>
          <w:lang w:val="nb-NO"/>
        </w:rPr>
        <w:t>Kịp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thời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củng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cố,</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kiện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toàn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đội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ngũ</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công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chức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làm</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công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tác</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TCD,</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giải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quyết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en-US"/>
        </w:rPr>
        <w:t>KNTC</w:t>
      </w:r>
      <w:r w:rsidR="00CA3AEA">
        <w:rPr>
          <w:rFonts w:ascii="Times New Roman" w:hAnsi="Times New Roman" w:cs="Times New Roman"/>
          <w:color w:val="auto"/>
          <w:sz w:val="28"/>
          <w:szCs w:val="28"/>
          <w:lang w:val="en-US"/>
        </w:rPr>
        <w:t xml:space="preserve"> </w:t>
      </w:r>
      <w:r w:rsidRPr="00BD019A">
        <w:rPr>
          <w:rFonts w:ascii="Times New Roman" w:hAnsi="Times New Roman" w:cs="Times New Roman"/>
          <w:color w:val="auto"/>
          <w:sz w:val="28"/>
          <w:szCs w:val="28"/>
          <w:lang w:val="nb-NO"/>
        </w:rPr>
        <w:t>đảm</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bảo</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số</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lượng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và</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chất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lượng;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quan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tâm</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hướng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dẫn,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tập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huấn,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bồi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dưỡng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nghiệp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vụ</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về</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tiếp</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công</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dân,</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giải</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nb-NO"/>
        </w:rPr>
        <w:t>quyết</w:t>
      </w:r>
      <w:r w:rsidR="00CA3AEA">
        <w:rPr>
          <w:rFonts w:ascii="Times New Roman" w:hAnsi="Times New Roman" w:cs="Times New Roman"/>
          <w:color w:val="auto"/>
          <w:sz w:val="28"/>
          <w:szCs w:val="28"/>
          <w:lang w:val="nb-NO"/>
        </w:rPr>
        <w:t xml:space="preserve"> </w:t>
      </w:r>
      <w:r w:rsidRPr="00BD019A">
        <w:rPr>
          <w:rFonts w:ascii="Times New Roman" w:hAnsi="Times New Roman" w:cs="Times New Roman"/>
          <w:color w:val="auto"/>
          <w:sz w:val="28"/>
          <w:szCs w:val="28"/>
          <w:lang w:val="en-US"/>
        </w:rPr>
        <w:t>KNTC</w:t>
      </w:r>
      <w:r w:rsidRPr="00BD019A">
        <w:rPr>
          <w:rFonts w:ascii="Times New Roman" w:hAnsi="Times New Roman" w:cs="Times New Roman"/>
          <w:color w:val="auto"/>
          <w:sz w:val="28"/>
          <w:szCs w:val="28"/>
          <w:lang w:val="nb-NO"/>
        </w:rPr>
        <w:t>.</w:t>
      </w:r>
      <w:r w:rsidR="00CA3AEA">
        <w:rPr>
          <w:rFonts w:ascii="Times New Roman" w:eastAsia="Calibri" w:hAnsi="Times New Roman" w:cs="Times New Roman"/>
          <w:color w:val="auto"/>
          <w:sz w:val="28"/>
          <w:szCs w:val="28"/>
          <w:lang w:val="nb-NO" w:eastAsia="en-US"/>
        </w:rPr>
        <w:t xml:space="preserve"> </w:t>
      </w:r>
    </w:p>
    <w:p w:rsidR="000B7986" w:rsidRPr="00336868" w:rsidRDefault="000B7986" w:rsidP="000B7986">
      <w:pPr>
        <w:spacing w:before="40"/>
        <w:ind w:firstLine="567"/>
        <w:jc w:val="both"/>
        <w:rPr>
          <w:rFonts w:ascii="Times New Roman" w:hAnsi="Times New Roman" w:cs="Times New Roman"/>
          <w:sz w:val="28"/>
          <w:szCs w:val="28"/>
          <w:lang w:val="en-US"/>
        </w:rPr>
      </w:pPr>
      <w:r w:rsidRPr="00982FDA">
        <w:rPr>
          <w:rFonts w:ascii="Times New Roman" w:hAnsi="Times New Roman" w:cs="Times New Roman"/>
          <w:b/>
          <w:sz w:val="28"/>
          <w:szCs w:val="28"/>
        </w:rPr>
        <w:t>3.</w:t>
      </w:r>
      <w:r w:rsidR="00CA3AEA">
        <w:rPr>
          <w:rFonts w:ascii="Times New Roman" w:hAnsi="Times New Roman" w:cs="Times New Roman"/>
          <w:b/>
          <w:sz w:val="28"/>
          <w:szCs w:val="28"/>
        </w:rPr>
        <w:t xml:space="preserve"> </w:t>
      </w:r>
      <w:r w:rsidRPr="00982FDA">
        <w:rPr>
          <w:rFonts w:ascii="Times New Roman" w:hAnsi="Times New Roman" w:cs="Times New Roman"/>
          <w:b/>
          <w:sz w:val="28"/>
          <w:szCs w:val="28"/>
        </w:rPr>
        <w:t>Công</w:t>
      </w:r>
      <w:r w:rsidR="00CA3AEA">
        <w:rPr>
          <w:rFonts w:ascii="Times New Roman" w:hAnsi="Times New Roman" w:cs="Times New Roman"/>
          <w:b/>
          <w:sz w:val="28"/>
          <w:szCs w:val="28"/>
        </w:rPr>
        <w:t xml:space="preserve"> </w:t>
      </w:r>
      <w:r w:rsidRPr="00982FDA">
        <w:rPr>
          <w:rFonts w:ascii="Times New Roman" w:hAnsi="Times New Roman" w:cs="Times New Roman"/>
          <w:b/>
          <w:sz w:val="28"/>
          <w:szCs w:val="28"/>
        </w:rPr>
        <w:t>tác</w:t>
      </w:r>
      <w:r w:rsidR="00CA3AEA">
        <w:rPr>
          <w:rFonts w:ascii="Times New Roman" w:hAnsi="Times New Roman" w:cs="Times New Roman"/>
          <w:b/>
          <w:sz w:val="28"/>
          <w:szCs w:val="28"/>
        </w:rPr>
        <w:t xml:space="preserve"> </w:t>
      </w:r>
      <w:r w:rsidRPr="00982FDA">
        <w:rPr>
          <w:rFonts w:ascii="Times New Roman" w:hAnsi="Times New Roman" w:cs="Times New Roman"/>
          <w:b/>
          <w:sz w:val="28"/>
          <w:szCs w:val="28"/>
        </w:rPr>
        <w:t>phòng,</w:t>
      </w:r>
      <w:r w:rsidR="00CA3AEA">
        <w:rPr>
          <w:rFonts w:ascii="Times New Roman" w:hAnsi="Times New Roman" w:cs="Times New Roman"/>
          <w:b/>
          <w:sz w:val="28"/>
          <w:szCs w:val="28"/>
        </w:rPr>
        <w:t xml:space="preserve"> </w:t>
      </w:r>
      <w:r w:rsidRPr="00982FDA">
        <w:rPr>
          <w:rFonts w:ascii="Times New Roman" w:hAnsi="Times New Roman" w:cs="Times New Roman"/>
          <w:b/>
          <w:sz w:val="28"/>
          <w:szCs w:val="28"/>
        </w:rPr>
        <w:t>chống</w:t>
      </w:r>
      <w:r w:rsidR="00CA3AEA">
        <w:rPr>
          <w:rFonts w:ascii="Times New Roman" w:hAnsi="Times New Roman" w:cs="Times New Roman"/>
          <w:b/>
          <w:sz w:val="28"/>
          <w:szCs w:val="28"/>
        </w:rPr>
        <w:t xml:space="preserve"> </w:t>
      </w:r>
      <w:r w:rsidRPr="00982FDA">
        <w:rPr>
          <w:rFonts w:ascii="Times New Roman" w:hAnsi="Times New Roman" w:cs="Times New Roman"/>
          <w:b/>
          <w:sz w:val="28"/>
          <w:szCs w:val="28"/>
        </w:rPr>
        <w:t>tham</w:t>
      </w:r>
      <w:r w:rsidR="00CA3AEA">
        <w:rPr>
          <w:rFonts w:ascii="Times New Roman" w:hAnsi="Times New Roman" w:cs="Times New Roman"/>
          <w:b/>
          <w:sz w:val="28"/>
          <w:szCs w:val="28"/>
        </w:rPr>
        <w:t xml:space="preserve"> </w:t>
      </w:r>
      <w:r w:rsidRPr="00982FDA">
        <w:rPr>
          <w:rFonts w:ascii="Times New Roman" w:hAnsi="Times New Roman" w:cs="Times New Roman"/>
          <w:b/>
          <w:sz w:val="28"/>
          <w:szCs w:val="28"/>
        </w:rPr>
        <w:t>nhũng</w:t>
      </w:r>
      <w:r w:rsidR="00336868">
        <w:rPr>
          <w:rFonts w:ascii="Times New Roman" w:hAnsi="Times New Roman" w:cs="Times New Roman"/>
          <w:b/>
          <w:sz w:val="28"/>
          <w:szCs w:val="28"/>
          <w:lang w:val="en-US"/>
        </w:rPr>
        <w:t>,</w:t>
      </w:r>
      <w:r w:rsidR="00CA3AEA">
        <w:rPr>
          <w:rFonts w:ascii="Times New Roman" w:hAnsi="Times New Roman" w:cs="Times New Roman"/>
          <w:b/>
          <w:sz w:val="28"/>
          <w:szCs w:val="28"/>
          <w:lang w:val="en-US"/>
        </w:rPr>
        <w:t xml:space="preserve"> </w:t>
      </w:r>
      <w:r w:rsidR="00336868">
        <w:rPr>
          <w:rFonts w:ascii="Times New Roman" w:hAnsi="Times New Roman" w:cs="Times New Roman"/>
          <w:b/>
          <w:sz w:val="28"/>
          <w:szCs w:val="28"/>
          <w:lang w:val="en-US"/>
        </w:rPr>
        <w:t>tiêu</w:t>
      </w:r>
      <w:r w:rsidR="00CA3AEA">
        <w:rPr>
          <w:rFonts w:ascii="Times New Roman" w:hAnsi="Times New Roman" w:cs="Times New Roman"/>
          <w:b/>
          <w:sz w:val="28"/>
          <w:szCs w:val="28"/>
          <w:lang w:val="en-US"/>
        </w:rPr>
        <w:t xml:space="preserve"> </w:t>
      </w:r>
      <w:r w:rsidR="00336868">
        <w:rPr>
          <w:rFonts w:ascii="Times New Roman" w:hAnsi="Times New Roman" w:cs="Times New Roman"/>
          <w:b/>
          <w:sz w:val="28"/>
          <w:szCs w:val="28"/>
          <w:lang w:val="en-US"/>
        </w:rPr>
        <w:t>cực</w:t>
      </w:r>
    </w:p>
    <w:p w:rsidR="00BD019A" w:rsidRDefault="00704339" w:rsidP="000B7986">
      <w:pPr>
        <w:spacing w:before="40"/>
        <w:ind w:firstLine="567"/>
        <w:jc w:val="both"/>
        <w:rPr>
          <w:rFonts w:ascii="Times New Roman" w:hAnsi="Times New Roman" w:cs="Times New Roman"/>
          <w:b/>
          <w:color w:val="auto"/>
          <w:spacing w:val="4"/>
          <w:sz w:val="28"/>
          <w:szCs w:val="28"/>
        </w:rPr>
      </w:pPr>
      <w:r w:rsidRPr="00704339">
        <w:rPr>
          <w:rFonts w:ascii="Times New Roman" w:hAnsi="Times New Roman" w:cs="Times New Roman"/>
          <w:color w:val="auto"/>
          <w:spacing w:val="4"/>
          <w:sz w:val="28"/>
          <w:szCs w:val="28"/>
          <w:lang w:val="en-US"/>
        </w:rPr>
        <w:t>Tiếp tục tăng cường chỉ đạo thực hiện các biện pháp PCTN, TC; tiếp tục quan tâm chỉ đạo thực hiện đồng bộ các biện pháp phòng ngừa; xác định các mục tiêu cụ thể, thường xuyên xảy ra hạn chế, nhạy cảm, tiêu cực để theo dõi, thực hiện; kiên quyết phát hiện và phối hợp xử lý những vụ việc, vụ án có dấu hiệu tham nhũng, tiêu cực</w:t>
      </w:r>
      <w:r>
        <w:rPr>
          <w:rFonts w:ascii="Times New Roman" w:hAnsi="Times New Roman" w:cs="Times New Roman"/>
          <w:color w:val="auto"/>
          <w:spacing w:val="4"/>
          <w:sz w:val="28"/>
          <w:szCs w:val="28"/>
          <w:lang w:val="en-US"/>
        </w:rPr>
        <w:t>.</w:t>
      </w:r>
    </w:p>
    <w:p w:rsidR="00BD019A" w:rsidRDefault="00704339" w:rsidP="00E243E3">
      <w:pPr>
        <w:spacing w:before="40"/>
        <w:ind w:firstLine="567"/>
        <w:jc w:val="both"/>
        <w:rPr>
          <w:rFonts w:ascii="Times New Roman" w:hAnsi="Times New Roman" w:cs="Times New Roman"/>
          <w:color w:val="auto"/>
          <w:spacing w:val="4"/>
          <w:sz w:val="28"/>
          <w:szCs w:val="28"/>
          <w:lang w:val="en-US"/>
        </w:rPr>
      </w:pPr>
      <w:r>
        <w:rPr>
          <w:rFonts w:ascii="Times New Roman" w:hAnsi="Times New Roman" w:cs="Times New Roman"/>
          <w:color w:val="auto"/>
          <w:spacing w:val="4"/>
          <w:sz w:val="28"/>
          <w:szCs w:val="28"/>
          <w:lang w:val="en-US"/>
        </w:rPr>
        <w:t xml:space="preserve">Tập trung chỉ đạo </w:t>
      </w:r>
      <w:r w:rsidRPr="00704339">
        <w:rPr>
          <w:rFonts w:ascii="Times New Roman" w:hAnsi="Times New Roman" w:cs="Times New Roman"/>
          <w:color w:val="auto"/>
          <w:spacing w:val="4"/>
          <w:sz w:val="28"/>
          <w:szCs w:val="28"/>
          <w:lang w:val="en-US"/>
        </w:rPr>
        <w:t xml:space="preserve">các cơ quan chuyên môn thực hiện đa dạng hóa các hình thức tuyên truyền phù hợp từng nhóm đối tượng, </w:t>
      </w:r>
      <w:r w:rsidRPr="00704339">
        <w:rPr>
          <w:rFonts w:ascii="Times New Roman" w:hAnsi="Times New Roman" w:cs="Times New Roman"/>
          <w:color w:val="auto"/>
          <w:spacing w:val="4"/>
          <w:sz w:val="28"/>
          <w:szCs w:val="28"/>
        </w:rPr>
        <w:t xml:space="preserve">theo dõi, đôn đốc, hướng dẫn các </w:t>
      </w:r>
      <w:r w:rsidRPr="00704339">
        <w:rPr>
          <w:rFonts w:ascii="Times New Roman" w:hAnsi="Times New Roman" w:cs="Times New Roman"/>
          <w:color w:val="auto"/>
          <w:spacing w:val="4"/>
          <w:sz w:val="28"/>
          <w:szCs w:val="28"/>
          <w:lang w:val="en-US"/>
        </w:rPr>
        <w:t xml:space="preserve">quy định pháp luật về PCTN, TC cho các cơ quan, địa phương thực hiện; tiến hành thanh tra theo Kế hoạch đã được UBND tỉnh ban hành và rà soát, điều chỉnh kế hoạch phù hợp sau khi sắp xếp các cơ quan chuyên môn, quan tâm khâu khảo sát, nắm tình hình để tập trung vào các lĩnh vực nhạy cảm, dư luận đang bức xúc dễ phát sinh sai phạm, tiêu cực; tiếp tục ban hành 02/19 Kết luận về xác minh TSTN; tập trung đánh giá bộ chỉ số PCTN cấp tỉnh năm 2024; </w:t>
      </w:r>
      <w:r w:rsidRPr="00704339">
        <w:rPr>
          <w:rFonts w:ascii="Times New Roman" w:hAnsi="Times New Roman" w:cs="Times New Roman"/>
          <w:bCs/>
          <w:color w:val="auto"/>
          <w:spacing w:val="4"/>
          <w:sz w:val="28"/>
          <w:szCs w:val="28"/>
        </w:rPr>
        <w:t xml:space="preserve">tiếp tục nghiên cứu, kiến nghị những khó khăn, bất cập trong công tác PCTN, TC; tận dụng những kênh phản ánh, kiến nghị có hiệu quả như Ban Chỉ đạo PCTN, </w:t>
      </w:r>
      <w:r w:rsidRPr="00704339">
        <w:rPr>
          <w:rFonts w:ascii="Times New Roman" w:hAnsi="Times New Roman" w:cs="Times New Roman"/>
          <w:bCs/>
          <w:color w:val="auto"/>
          <w:spacing w:val="4"/>
          <w:sz w:val="28"/>
          <w:szCs w:val="28"/>
          <w:lang w:val="en-US"/>
        </w:rPr>
        <w:t xml:space="preserve">LP, </w:t>
      </w:r>
      <w:r w:rsidRPr="00704339">
        <w:rPr>
          <w:rFonts w:ascii="Times New Roman" w:hAnsi="Times New Roman" w:cs="Times New Roman"/>
          <w:bCs/>
          <w:color w:val="auto"/>
          <w:spacing w:val="4"/>
          <w:sz w:val="28"/>
          <w:szCs w:val="28"/>
        </w:rPr>
        <w:t>TC tỉnh, Đoàn ĐBQH tỉnh, HĐND tỉnh, v.v để đề nghị Trung ương quan tâm, xem xét, hướng dẫn hoặc điều chỉnh</w:t>
      </w:r>
      <w:r w:rsidR="00CA3AEA">
        <w:rPr>
          <w:rFonts w:ascii="Times New Roman" w:hAnsi="Times New Roman" w:cs="Times New Roman"/>
          <w:color w:val="auto"/>
          <w:spacing w:val="4"/>
          <w:sz w:val="28"/>
          <w:szCs w:val="28"/>
          <w:lang w:val="en-US"/>
        </w:rPr>
        <w:t>.</w:t>
      </w:r>
    </w:p>
    <w:p w:rsidR="00BD019A" w:rsidRPr="00BD019A" w:rsidRDefault="00704339" w:rsidP="000B7986">
      <w:pPr>
        <w:spacing w:before="40"/>
        <w:ind w:firstLine="567"/>
        <w:jc w:val="both"/>
        <w:rPr>
          <w:rFonts w:ascii="Times New Roman" w:hAnsi="Times New Roman" w:cs="Times New Roman"/>
          <w:color w:val="auto"/>
          <w:spacing w:val="4"/>
          <w:sz w:val="28"/>
          <w:szCs w:val="28"/>
          <w:lang w:val="en-US"/>
        </w:rPr>
      </w:pPr>
      <w:r w:rsidRPr="00704339">
        <w:rPr>
          <w:rFonts w:ascii="Times New Roman" w:hAnsi="Times New Roman" w:cs="Times New Roman"/>
          <w:color w:val="auto"/>
          <w:spacing w:val="4"/>
          <w:sz w:val="28"/>
          <w:szCs w:val="28"/>
          <w:lang w:val="en-US"/>
        </w:rPr>
        <w:t>Chỉ đạo cơ quan, địa phương chủ động trong tham mưu, có phương pháp, giải pháp khắc phục khó khăn, chấn chỉnh các tồn tại, hạn chế hoàn thành nhiệm vụ được giao; tập trung rà soát, tổng hợp những vấn đề bất cập, nhưng quy định phải xem xét điều chỉnh liên quan quy định của ngành để đáp ứng yêu cầu sắp xếp hợp nhất, sáp nhập cơ quan, địa phương để báo cáo kiến nghị kịp thời</w:t>
      </w:r>
      <w:r w:rsidR="00BD019A">
        <w:rPr>
          <w:rFonts w:ascii="Times New Roman" w:hAnsi="Times New Roman" w:cs="Times New Roman"/>
          <w:color w:val="auto"/>
          <w:spacing w:val="4"/>
          <w:sz w:val="28"/>
          <w:szCs w:val="28"/>
          <w:lang w:val="en-US"/>
        </w:rPr>
        <w:t>.</w:t>
      </w:r>
    </w:p>
    <w:p w:rsidR="000B7986" w:rsidRPr="00982FDA" w:rsidRDefault="000B7986" w:rsidP="000B7986">
      <w:pPr>
        <w:spacing w:before="40"/>
        <w:ind w:firstLine="567"/>
        <w:jc w:val="both"/>
        <w:rPr>
          <w:rStyle w:val="Bodytext2"/>
          <w:b w:val="0"/>
          <w:sz w:val="28"/>
          <w:szCs w:val="28"/>
        </w:rPr>
      </w:pPr>
      <w:r w:rsidRPr="00982FDA">
        <w:rPr>
          <w:rFonts w:ascii="Times New Roman" w:hAnsi="Times New Roman" w:cs="Times New Roman"/>
          <w:b/>
          <w:sz w:val="28"/>
          <w:szCs w:val="28"/>
        </w:rPr>
        <w:t>4.</w:t>
      </w:r>
      <w:r w:rsidR="00CA3AEA">
        <w:rPr>
          <w:rFonts w:ascii="Times New Roman" w:hAnsi="Times New Roman" w:cs="Times New Roman"/>
          <w:b/>
          <w:sz w:val="28"/>
          <w:szCs w:val="28"/>
          <w:lang w:val="en-US"/>
        </w:rPr>
        <w:t xml:space="preserve"> </w:t>
      </w:r>
      <w:r w:rsidRPr="00982FDA">
        <w:rPr>
          <w:rStyle w:val="Bodytext2"/>
          <w:sz w:val="28"/>
          <w:szCs w:val="28"/>
        </w:rPr>
        <w:t>Công</w:t>
      </w:r>
      <w:r w:rsidR="00CA3AEA">
        <w:rPr>
          <w:rStyle w:val="Bodytext2"/>
          <w:sz w:val="28"/>
          <w:szCs w:val="28"/>
        </w:rPr>
        <w:t xml:space="preserve"> </w:t>
      </w:r>
      <w:r w:rsidRPr="00982FDA">
        <w:rPr>
          <w:rStyle w:val="Bodytext2"/>
          <w:sz w:val="28"/>
          <w:szCs w:val="28"/>
        </w:rPr>
        <w:t>tác</w:t>
      </w:r>
      <w:r w:rsidR="00CA3AEA">
        <w:rPr>
          <w:rStyle w:val="Bodytext2"/>
          <w:sz w:val="28"/>
          <w:szCs w:val="28"/>
        </w:rPr>
        <w:t xml:space="preserve"> </w:t>
      </w:r>
      <w:r w:rsidRPr="00982FDA">
        <w:rPr>
          <w:rStyle w:val="Bodytext2"/>
          <w:sz w:val="28"/>
          <w:szCs w:val="28"/>
        </w:rPr>
        <w:t>xây</w:t>
      </w:r>
      <w:r w:rsidR="00CA3AEA">
        <w:rPr>
          <w:rStyle w:val="Bodytext2"/>
          <w:sz w:val="28"/>
          <w:szCs w:val="28"/>
        </w:rPr>
        <w:t xml:space="preserve"> </w:t>
      </w:r>
      <w:r w:rsidRPr="00982FDA">
        <w:rPr>
          <w:rStyle w:val="Bodytext2"/>
          <w:sz w:val="28"/>
          <w:szCs w:val="28"/>
        </w:rPr>
        <w:t>dựng</w:t>
      </w:r>
      <w:r w:rsidR="00CA3AEA">
        <w:rPr>
          <w:rStyle w:val="Bodytext2"/>
          <w:sz w:val="28"/>
          <w:szCs w:val="28"/>
        </w:rPr>
        <w:t xml:space="preserve"> </w:t>
      </w:r>
      <w:r w:rsidRPr="00982FDA">
        <w:rPr>
          <w:rStyle w:val="Bodytext2"/>
          <w:sz w:val="28"/>
          <w:szCs w:val="28"/>
        </w:rPr>
        <w:t>ngành</w:t>
      </w:r>
    </w:p>
    <w:p w:rsidR="000B7986" w:rsidRDefault="000B7986" w:rsidP="000B7986">
      <w:pPr>
        <w:pStyle w:val="Vnbnnidung20"/>
        <w:shd w:val="clear" w:color="auto" w:fill="auto"/>
        <w:tabs>
          <w:tab w:val="left" w:pos="988"/>
        </w:tabs>
        <w:spacing w:before="40" w:after="0" w:line="240" w:lineRule="auto"/>
        <w:ind w:firstLine="567"/>
        <w:jc w:val="both"/>
        <w:rPr>
          <w:rFonts w:ascii="Times New Roman" w:hAnsi="Times New Roman"/>
          <w:szCs w:val="28"/>
          <w:lang w:val="pt-BR"/>
        </w:rPr>
      </w:pPr>
      <w:r w:rsidRPr="00982FDA">
        <w:rPr>
          <w:rFonts w:ascii="Times New Roman" w:hAnsi="Times New Roman"/>
          <w:szCs w:val="28"/>
          <w:lang w:val="pt-BR"/>
        </w:rPr>
        <w:t>Thực</w:t>
      </w:r>
      <w:r w:rsidR="00CA3AEA">
        <w:rPr>
          <w:rFonts w:ascii="Times New Roman" w:hAnsi="Times New Roman"/>
          <w:szCs w:val="28"/>
          <w:lang w:val="pt-BR"/>
        </w:rPr>
        <w:t xml:space="preserve"> </w:t>
      </w:r>
      <w:r w:rsidRPr="00982FDA">
        <w:rPr>
          <w:rFonts w:ascii="Times New Roman" w:hAnsi="Times New Roman"/>
          <w:szCs w:val="28"/>
          <w:lang w:val="pt-BR"/>
        </w:rPr>
        <w:t>hiện</w:t>
      </w:r>
      <w:r w:rsidR="00CA3AEA">
        <w:rPr>
          <w:rFonts w:ascii="Times New Roman" w:hAnsi="Times New Roman"/>
          <w:szCs w:val="28"/>
          <w:lang w:val="pt-BR"/>
        </w:rPr>
        <w:t xml:space="preserve"> </w:t>
      </w:r>
      <w:r w:rsidRPr="00982FDA">
        <w:rPr>
          <w:rFonts w:ascii="Times New Roman" w:hAnsi="Times New Roman"/>
          <w:szCs w:val="28"/>
          <w:lang w:val="pt-BR"/>
        </w:rPr>
        <w:t>nghiêm</w:t>
      </w:r>
      <w:r w:rsidR="00CA3AEA">
        <w:rPr>
          <w:rFonts w:ascii="Times New Roman" w:hAnsi="Times New Roman"/>
          <w:szCs w:val="28"/>
          <w:lang w:val="pt-BR"/>
        </w:rPr>
        <w:t xml:space="preserve"> </w:t>
      </w:r>
      <w:r w:rsidRPr="00982FDA">
        <w:rPr>
          <w:rFonts w:ascii="Times New Roman" w:hAnsi="Times New Roman"/>
          <w:szCs w:val="28"/>
          <w:lang w:val="pt-BR"/>
        </w:rPr>
        <w:t>túc</w:t>
      </w:r>
      <w:r w:rsidR="00CA3AEA">
        <w:rPr>
          <w:rFonts w:ascii="Times New Roman" w:hAnsi="Times New Roman"/>
          <w:szCs w:val="28"/>
          <w:lang w:val="pt-BR"/>
        </w:rPr>
        <w:t xml:space="preserve"> </w:t>
      </w:r>
      <w:r w:rsidRPr="00982FDA">
        <w:rPr>
          <w:rFonts w:ascii="Times New Roman" w:hAnsi="Times New Roman"/>
          <w:szCs w:val="28"/>
          <w:lang w:val="pt-BR"/>
        </w:rPr>
        <w:t>các</w:t>
      </w:r>
      <w:r w:rsidR="00CA3AEA">
        <w:rPr>
          <w:rFonts w:ascii="Times New Roman" w:hAnsi="Times New Roman"/>
          <w:szCs w:val="28"/>
          <w:lang w:val="pt-BR"/>
        </w:rPr>
        <w:t xml:space="preserve"> </w:t>
      </w:r>
      <w:r w:rsidRPr="00982FDA">
        <w:rPr>
          <w:rFonts w:ascii="Times New Roman" w:hAnsi="Times New Roman"/>
          <w:szCs w:val="28"/>
          <w:lang w:val="pt-BR"/>
        </w:rPr>
        <w:t>Chỉ</w:t>
      </w:r>
      <w:r w:rsidR="00CA3AEA">
        <w:rPr>
          <w:rFonts w:ascii="Times New Roman" w:hAnsi="Times New Roman"/>
          <w:szCs w:val="28"/>
          <w:lang w:val="pt-BR"/>
        </w:rPr>
        <w:t xml:space="preserve"> </w:t>
      </w:r>
      <w:r w:rsidRPr="00982FDA">
        <w:rPr>
          <w:rFonts w:ascii="Times New Roman" w:hAnsi="Times New Roman"/>
          <w:szCs w:val="28"/>
          <w:lang w:val="pt-BR"/>
        </w:rPr>
        <w:t>thị,</w:t>
      </w:r>
      <w:r w:rsidR="00CA3AEA">
        <w:rPr>
          <w:rFonts w:ascii="Times New Roman" w:hAnsi="Times New Roman"/>
          <w:szCs w:val="28"/>
          <w:lang w:val="pt-BR"/>
        </w:rPr>
        <w:t xml:space="preserve"> </w:t>
      </w:r>
      <w:r w:rsidRPr="00982FDA">
        <w:rPr>
          <w:rFonts w:ascii="Times New Roman" w:hAnsi="Times New Roman"/>
          <w:szCs w:val="28"/>
          <w:lang w:val="pt-BR"/>
        </w:rPr>
        <w:t>Nghị</w:t>
      </w:r>
      <w:r w:rsidR="00CA3AEA">
        <w:rPr>
          <w:rFonts w:ascii="Times New Roman" w:hAnsi="Times New Roman"/>
          <w:szCs w:val="28"/>
          <w:lang w:val="pt-BR"/>
        </w:rPr>
        <w:t xml:space="preserve"> </w:t>
      </w:r>
      <w:r w:rsidRPr="00982FDA">
        <w:rPr>
          <w:rFonts w:ascii="Times New Roman" w:hAnsi="Times New Roman"/>
          <w:szCs w:val="28"/>
          <w:lang w:val="pt-BR"/>
        </w:rPr>
        <w:t>quyết</w:t>
      </w:r>
      <w:r w:rsidR="00CA3AEA">
        <w:rPr>
          <w:rFonts w:ascii="Times New Roman" w:hAnsi="Times New Roman"/>
          <w:szCs w:val="28"/>
          <w:lang w:val="pt-BR"/>
        </w:rPr>
        <w:t xml:space="preserve"> </w:t>
      </w:r>
      <w:r w:rsidRPr="00982FDA">
        <w:rPr>
          <w:rFonts w:ascii="Times New Roman" w:hAnsi="Times New Roman"/>
          <w:szCs w:val="28"/>
          <w:lang w:val="pt-BR"/>
        </w:rPr>
        <w:t>của</w:t>
      </w:r>
      <w:r w:rsidR="00CA3AEA">
        <w:rPr>
          <w:rFonts w:ascii="Times New Roman" w:hAnsi="Times New Roman"/>
          <w:szCs w:val="28"/>
          <w:lang w:val="pt-BR"/>
        </w:rPr>
        <w:t xml:space="preserve"> </w:t>
      </w:r>
      <w:r w:rsidRPr="00982FDA">
        <w:rPr>
          <w:rFonts w:ascii="Times New Roman" w:hAnsi="Times New Roman"/>
          <w:szCs w:val="28"/>
          <w:lang w:val="pt-BR"/>
        </w:rPr>
        <w:t>Đảng,</w:t>
      </w:r>
      <w:r w:rsidR="00CA3AEA">
        <w:rPr>
          <w:rFonts w:ascii="Times New Roman" w:hAnsi="Times New Roman"/>
          <w:szCs w:val="28"/>
          <w:lang w:val="pt-BR"/>
        </w:rPr>
        <w:t xml:space="preserve"> </w:t>
      </w:r>
      <w:r w:rsidRPr="00982FDA">
        <w:rPr>
          <w:rFonts w:ascii="Times New Roman" w:hAnsi="Times New Roman"/>
          <w:szCs w:val="28"/>
          <w:lang w:val="pt-BR"/>
        </w:rPr>
        <w:t>các</w:t>
      </w:r>
      <w:r w:rsidR="00CA3AEA">
        <w:rPr>
          <w:rFonts w:ascii="Times New Roman" w:hAnsi="Times New Roman"/>
          <w:szCs w:val="28"/>
          <w:lang w:val="pt-BR"/>
        </w:rPr>
        <w:t xml:space="preserve"> </w:t>
      </w:r>
      <w:r w:rsidRPr="00982FDA">
        <w:rPr>
          <w:rFonts w:ascii="Times New Roman" w:hAnsi="Times New Roman"/>
          <w:szCs w:val="28"/>
          <w:lang w:val="pt-BR"/>
        </w:rPr>
        <w:t>quy</w:t>
      </w:r>
      <w:r w:rsidR="00CA3AEA">
        <w:rPr>
          <w:rFonts w:ascii="Times New Roman" w:hAnsi="Times New Roman"/>
          <w:szCs w:val="28"/>
          <w:lang w:val="pt-BR"/>
        </w:rPr>
        <w:t xml:space="preserve"> </w:t>
      </w:r>
      <w:r w:rsidRPr="00982FDA">
        <w:rPr>
          <w:rFonts w:ascii="Times New Roman" w:hAnsi="Times New Roman"/>
          <w:szCs w:val="28"/>
          <w:lang w:val="pt-BR"/>
        </w:rPr>
        <w:t>định</w:t>
      </w:r>
      <w:r w:rsidR="00CA3AEA">
        <w:rPr>
          <w:rFonts w:ascii="Times New Roman" w:hAnsi="Times New Roman"/>
          <w:szCs w:val="28"/>
          <w:lang w:val="pt-BR"/>
        </w:rPr>
        <w:t xml:space="preserve"> </w:t>
      </w:r>
      <w:r w:rsidRPr="00982FDA">
        <w:rPr>
          <w:rFonts w:ascii="Times New Roman" w:hAnsi="Times New Roman"/>
          <w:szCs w:val="28"/>
          <w:lang w:val="pt-BR"/>
        </w:rPr>
        <w:t>của</w:t>
      </w:r>
      <w:r w:rsidR="00CA3AEA">
        <w:rPr>
          <w:rFonts w:ascii="Times New Roman" w:hAnsi="Times New Roman"/>
          <w:szCs w:val="28"/>
          <w:lang w:val="pt-BR"/>
        </w:rPr>
        <w:t xml:space="preserve"> </w:t>
      </w:r>
      <w:r w:rsidRPr="00982FDA">
        <w:rPr>
          <w:rFonts w:ascii="Times New Roman" w:hAnsi="Times New Roman"/>
          <w:szCs w:val="28"/>
          <w:lang w:val="pt-BR"/>
        </w:rPr>
        <w:t>Nhà</w:t>
      </w:r>
      <w:r w:rsidR="00CA3AEA">
        <w:rPr>
          <w:rFonts w:ascii="Times New Roman" w:hAnsi="Times New Roman"/>
          <w:szCs w:val="28"/>
          <w:lang w:val="pt-BR"/>
        </w:rPr>
        <w:t xml:space="preserve"> </w:t>
      </w:r>
      <w:r w:rsidRPr="00982FDA">
        <w:rPr>
          <w:rFonts w:ascii="Times New Roman" w:hAnsi="Times New Roman"/>
          <w:szCs w:val="28"/>
          <w:lang w:val="pt-BR"/>
        </w:rPr>
        <w:t>Nước,</w:t>
      </w:r>
      <w:r w:rsidR="00CA3AEA">
        <w:rPr>
          <w:rFonts w:ascii="Times New Roman" w:hAnsi="Times New Roman"/>
          <w:szCs w:val="28"/>
          <w:lang w:val="pt-BR"/>
        </w:rPr>
        <w:t xml:space="preserve"> </w:t>
      </w:r>
      <w:r w:rsidR="00A33B65">
        <w:rPr>
          <w:rFonts w:ascii="Times New Roman" w:hAnsi="Times New Roman"/>
          <w:szCs w:val="28"/>
          <w:lang w:val="pt-BR"/>
        </w:rPr>
        <w:t>t</w:t>
      </w:r>
      <w:r w:rsidR="00A33B65" w:rsidRPr="00A33B65">
        <w:rPr>
          <w:rFonts w:ascii="Times New Roman" w:hAnsi="Times New Roman"/>
          <w:szCs w:val="28"/>
          <w:lang w:val="pt-BR"/>
        </w:rPr>
        <w:t>ăng</w:t>
      </w:r>
      <w:r w:rsidR="00CA3AEA">
        <w:rPr>
          <w:rFonts w:ascii="Times New Roman" w:hAnsi="Times New Roman"/>
          <w:szCs w:val="28"/>
          <w:lang w:val="pt-BR"/>
        </w:rPr>
        <w:t xml:space="preserve"> </w:t>
      </w:r>
      <w:r w:rsidR="00A33B65" w:rsidRPr="00A33B65">
        <w:rPr>
          <w:rFonts w:ascii="Times New Roman" w:hAnsi="Times New Roman"/>
          <w:szCs w:val="28"/>
          <w:lang w:val="pt-BR"/>
        </w:rPr>
        <w:t>cường</w:t>
      </w:r>
      <w:r w:rsidR="00CA3AEA">
        <w:rPr>
          <w:rFonts w:ascii="Times New Roman" w:hAnsi="Times New Roman"/>
          <w:szCs w:val="28"/>
          <w:lang w:val="pt-BR"/>
        </w:rPr>
        <w:t xml:space="preserve"> </w:t>
      </w:r>
      <w:r w:rsidR="00A33B65" w:rsidRPr="00A33B65">
        <w:rPr>
          <w:rFonts w:ascii="Times New Roman" w:hAnsi="Times New Roman"/>
          <w:szCs w:val="28"/>
          <w:lang w:val="pt-BR"/>
        </w:rPr>
        <w:t>công</w:t>
      </w:r>
      <w:r w:rsidR="00CA3AEA">
        <w:rPr>
          <w:rFonts w:ascii="Times New Roman" w:hAnsi="Times New Roman"/>
          <w:szCs w:val="28"/>
          <w:lang w:val="pt-BR"/>
        </w:rPr>
        <w:t xml:space="preserve"> </w:t>
      </w:r>
      <w:r w:rsidR="00A33B65" w:rsidRPr="00A33B65">
        <w:rPr>
          <w:rFonts w:ascii="Times New Roman" w:hAnsi="Times New Roman"/>
          <w:szCs w:val="28"/>
          <w:lang w:val="pt-BR"/>
        </w:rPr>
        <w:t>khai,</w:t>
      </w:r>
      <w:r w:rsidR="00CA3AEA">
        <w:rPr>
          <w:rFonts w:ascii="Times New Roman" w:hAnsi="Times New Roman"/>
          <w:szCs w:val="28"/>
          <w:lang w:val="pt-BR"/>
        </w:rPr>
        <w:t xml:space="preserve"> </w:t>
      </w:r>
      <w:r w:rsidR="00A33B65" w:rsidRPr="00A33B65">
        <w:rPr>
          <w:rFonts w:ascii="Times New Roman" w:hAnsi="Times New Roman"/>
          <w:szCs w:val="28"/>
          <w:lang w:val="pt-BR"/>
        </w:rPr>
        <w:t>minh</w:t>
      </w:r>
      <w:r w:rsidR="00CA3AEA">
        <w:rPr>
          <w:rFonts w:ascii="Times New Roman" w:hAnsi="Times New Roman"/>
          <w:szCs w:val="28"/>
          <w:lang w:val="pt-BR"/>
        </w:rPr>
        <w:t xml:space="preserve"> </w:t>
      </w:r>
      <w:r w:rsidR="00A33B65" w:rsidRPr="00A33B65">
        <w:rPr>
          <w:rFonts w:ascii="Times New Roman" w:hAnsi="Times New Roman"/>
          <w:szCs w:val="28"/>
          <w:lang w:val="pt-BR"/>
        </w:rPr>
        <w:t>bạch</w:t>
      </w:r>
      <w:r w:rsidR="00CA3AEA">
        <w:rPr>
          <w:rFonts w:ascii="Times New Roman" w:hAnsi="Times New Roman"/>
          <w:szCs w:val="28"/>
          <w:lang w:val="pt-BR"/>
        </w:rPr>
        <w:t xml:space="preserve"> </w:t>
      </w:r>
      <w:r w:rsidR="00A33B65" w:rsidRPr="00A33B65">
        <w:rPr>
          <w:rFonts w:ascii="Times New Roman" w:hAnsi="Times New Roman"/>
          <w:szCs w:val="28"/>
          <w:lang w:val="pt-BR"/>
        </w:rPr>
        <w:t>trong</w:t>
      </w:r>
      <w:r w:rsidR="00CA3AEA">
        <w:rPr>
          <w:rFonts w:ascii="Times New Roman" w:hAnsi="Times New Roman"/>
          <w:szCs w:val="28"/>
          <w:lang w:val="pt-BR"/>
        </w:rPr>
        <w:t xml:space="preserve"> </w:t>
      </w:r>
      <w:r w:rsidR="00A33B65" w:rsidRPr="00A33B65">
        <w:rPr>
          <w:rFonts w:ascii="Times New Roman" w:hAnsi="Times New Roman"/>
          <w:szCs w:val="28"/>
          <w:lang w:val="pt-BR"/>
        </w:rPr>
        <w:t>hoạt</w:t>
      </w:r>
      <w:r w:rsidR="00CA3AEA">
        <w:rPr>
          <w:rFonts w:ascii="Times New Roman" w:hAnsi="Times New Roman"/>
          <w:szCs w:val="28"/>
          <w:lang w:val="pt-BR"/>
        </w:rPr>
        <w:t xml:space="preserve"> </w:t>
      </w:r>
      <w:r w:rsidR="00A33B65" w:rsidRPr="00A33B65">
        <w:rPr>
          <w:rFonts w:ascii="Times New Roman" w:hAnsi="Times New Roman"/>
          <w:szCs w:val="28"/>
          <w:lang w:val="pt-BR"/>
        </w:rPr>
        <w:t>động</w:t>
      </w:r>
      <w:r w:rsidR="00CA3AEA">
        <w:rPr>
          <w:rFonts w:ascii="Times New Roman" w:hAnsi="Times New Roman"/>
          <w:szCs w:val="28"/>
          <w:lang w:val="pt-BR"/>
        </w:rPr>
        <w:t xml:space="preserve"> </w:t>
      </w:r>
      <w:r w:rsidR="00A33B65" w:rsidRPr="00A33B65">
        <w:rPr>
          <w:rFonts w:ascii="Times New Roman" w:hAnsi="Times New Roman"/>
          <w:szCs w:val="28"/>
          <w:lang w:val="pt-BR"/>
        </w:rPr>
        <w:t>thanh</w:t>
      </w:r>
      <w:r w:rsidR="00CA3AEA">
        <w:rPr>
          <w:rFonts w:ascii="Times New Roman" w:hAnsi="Times New Roman"/>
          <w:szCs w:val="28"/>
          <w:lang w:val="pt-BR"/>
        </w:rPr>
        <w:t xml:space="preserve"> </w:t>
      </w:r>
      <w:r w:rsidR="00A33B65" w:rsidRPr="00A33B65">
        <w:rPr>
          <w:rFonts w:ascii="Times New Roman" w:hAnsi="Times New Roman"/>
          <w:szCs w:val="28"/>
          <w:lang w:val="pt-BR"/>
        </w:rPr>
        <w:t>tra;</w:t>
      </w:r>
      <w:r w:rsidR="00CA3AEA">
        <w:rPr>
          <w:rFonts w:ascii="Times New Roman" w:hAnsi="Times New Roman"/>
          <w:szCs w:val="28"/>
          <w:lang w:val="pt-BR"/>
        </w:rPr>
        <w:t xml:space="preserve"> </w:t>
      </w:r>
      <w:r w:rsidR="00AF609B">
        <w:rPr>
          <w:rFonts w:ascii="Times New Roman" w:hAnsi="Times New Roman"/>
          <w:szCs w:val="28"/>
          <w:lang w:val="pt-BR"/>
        </w:rPr>
        <w:t>giữ</w:t>
      </w:r>
      <w:r w:rsidR="00CA3AEA">
        <w:rPr>
          <w:rFonts w:ascii="Times New Roman" w:hAnsi="Times New Roman"/>
          <w:szCs w:val="28"/>
          <w:lang w:val="pt-BR"/>
        </w:rPr>
        <w:t xml:space="preserve"> </w:t>
      </w:r>
      <w:r w:rsidR="00AF609B">
        <w:rPr>
          <w:rFonts w:ascii="Times New Roman" w:hAnsi="Times New Roman"/>
          <w:szCs w:val="28"/>
          <w:lang w:val="pt-BR"/>
        </w:rPr>
        <w:t>vững</w:t>
      </w:r>
      <w:r w:rsidR="00CA3AEA">
        <w:rPr>
          <w:rFonts w:ascii="Times New Roman" w:hAnsi="Times New Roman"/>
          <w:szCs w:val="28"/>
          <w:lang w:val="pt-BR"/>
        </w:rPr>
        <w:t xml:space="preserve"> </w:t>
      </w:r>
      <w:r w:rsidR="00A33B65" w:rsidRPr="00A33B65">
        <w:rPr>
          <w:rFonts w:ascii="Times New Roman" w:hAnsi="Times New Roman"/>
          <w:szCs w:val="28"/>
          <w:lang w:val="pt-BR"/>
        </w:rPr>
        <w:t>kỷ</w:t>
      </w:r>
      <w:r w:rsidR="00CA3AEA">
        <w:rPr>
          <w:rFonts w:ascii="Times New Roman" w:hAnsi="Times New Roman"/>
          <w:szCs w:val="28"/>
          <w:lang w:val="pt-BR"/>
        </w:rPr>
        <w:t xml:space="preserve"> </w:t>
      </w:r>
      <w:r w:rsidR="00A33B65" w:rsidRPr="00A33B65">
        <w:rPr>
          <w:rFonts w:ascii="Times New Roman" w:hAnsi="Times New Roman"/>
          <w:szCs w:val="28"/>
          <w:lang w:val="pt-BR"/>
        </w:rPr>
        <w:t>luật,</w:t>
      </w:r>
      <w:r w:rsidR="00CA3AEA">
        <w:rPr>
          <w:rFonts w:ascii="Times New Roman" w:hAnsi="Times New Roman"/>
          <w:szCs w:val="28"/>
          <w:lang w:val="pt-BR"/>
        </w:rPr>
        <w:t xml:space="preserve"> </w:t>
      </w:r>
      <w:r w:rsidR="00A33B65" w:rsidRPr="00A33B65">
        <w:rPr>
          <w:rFonts w:ascii="Times New Roman" w:hAnsi="Times New Roman"/>
          <w:szCs w:val="28"/>
          <w:lang w:val="pt-BR"/>
        </w:rPr>
        <w:t>kỷ</w:t>
      </w:r>
      <w:r w:rsidR="00CA3AEA">
        <w:rPr>
          <w:rFonts w:ascii="Times New Roman" w:hAnsi="Times New Roman"/>
          <w:szCs w:val="28"/>
          <w:lang w:val="pt-BR"/>
        </w:rPr>
        <w:t xml:space="preserve"> </w:t>
      </w:r>
      <w:r w:rsidR="00A33B65" w:rsidRPr="00A33B65">
        <w:rPr>
          <w:rFonts w:ascii="Times New Roman" w:hAnsi="Times New Roman"/>
          <w:szCs w:val="28"/>
          <w:lang w:val="pt-BR"/>
        </w:rPr>
        <w:t>cương</w:t>
      </w:r>
      <w:r w:rsidR="00CA3AEA">
        <w:rPr>
          <w:rFonts w:ascii="Times New Roman" w:hAnsi="Times New Roman"/>
          <w:szCs w:val="28"/>
          <w:lang w:val="pt-BR"/>
        </w:rPr>
        <w:t xml:space="preserve"> </w:t>
      </w:r>
      <w:r w:rsidR="00A33B65" w:rsidRPr="00A33B65">
        <w:rPr>
          <w:rFonts w:ascii="Times New Roman" w:hAnsi="Times New Roman"/>
          <w:szCs w:val="28"/>
          <w:lang w:val="pt-BR"/>
        </w:rPr>
        <w:t>hành</w:t>
      </w:r>
      <w:r w:rsidR="00CA3AEA">
        <w:rPr>
          <w:rFonts w:ascii="Times New Roman" w:hAnsi="Times New Roman"/>
          <w:szCs w:val="28"/>
          <w:lang w:val="pt-BR"/>
        </w:rPr>
        <w:t xml:space="preserve"> </w:t>
      </w:r>
      <w:r w:rsidR="00A33B65" w:rsidRPr="00A33B65">
        <w:rPr>
          <w:rFonts w:ascii="Times New Roman" w:hAnsi="Times New Roman"/>
          <w:szCs w:val="28"/>
          <w:lang w:val="pt-BR"/>
        </w:rPr>
        <w:t>chính,</w:t>
      </w:r>
      <w:r w:rsidR="00CA3AEA">
        <w:rPr>
          <w:rFonts w:ascii="Times New Roman" w:hAnsi="Times New Roman"/>
          <w:szCs w:val="28"/>
          <w:lang w:val="pt-BR"/>
        </w:rPr>
        <w:t xml:space="preserve"> </w:t>
      </w:r>
      <w:r w:rsidR="00A33B65" w:rsidRPr="00A33B65">
        <w:rPr>
          <w:rFonts w:ascii="Times New Roman" w:hAnsi="Times New Roman"/>
          <w:szCs w:val="28"/>
          <w:lang w:val="pt-BR"/>
        </w:rPr>
        <w:t>đạo</w:t>
      </w:r>
      <w:r w:rsidR="00CA3AEA">
        <w:rPr>
          <w:rFonts w:ascii="Times New Roman" w:hAnsi="Times New Roman"/>
          <w:szCs w:val="28"/>
          <w:lang w:val="pt-BR"/>
        </w:rPr>
        <w:t xml:space="preserve"> </w:t>
      </w:r>
      <w:r w:rsidR="00A33B65" w:rsidRPr="00A33B65">
        <w:rPr>
          <w:rFonts w:ascii="Times New Roman" w:hAnsi="Times New Roman"/>
          <w:szCs w:val="28"/>
          <w:lang w:val="pt-BR"/>
        </w:rPr>
        <w:t>đức</w:t>
      </w:r>
      <w:r w:rsidR="00CA3AEA">
        <w:rPr>
          <w:rFonts w:ascii="Times New Roman" w:hAnsi="Times New Roman"/>
          <w:szCs w:val="28"/>
          <w:lang w:val="pt-BR"/>
        </w:rPr>
        <w:t xml:space="preserve"> </w:t>
      </w:r>
      <w:r w:rsidR="00A33B65" w:rsidRPr="00A33B65">
        <w:rPr>
          <w:rFonts w:ascii="Times New Roman" w:hAnsi="Times New Roman"/>
          <w:szCs w:val="28"/>
          <w:lang w:val="pt-BR"/>
        </w:rPr>
        <w:t>công</w:t>
      </w:r>
      <w:r w:rsidR="00CA3AEA">
        <w:rPr>
          <w:rFonts w:ascii="Times New Roman" w:hAnsi="Times New Roman"/>
          <w:szCs w:val="28"/>
          <w:lang w:val="pt-BR"/>
        </w:rPr>
        <w:t xml:space="preserve"> </w:t>
      </w:r>
      <w:r w:rsidR="00A33B65" w:rsidRPr="00A33B65">
        <w:rPr>
          <w:rFonts w:ascii="Times New Roman" w:hAnsi="Times New Roman"/>
          <w:szCs w:val="28"/>
          <w:lang w:val="pt-BR"/>
        </w:rPr>
        <w:t>vụ</w:t>
      </w:r>
      <w:r w:rsidR="00CA3AEA">
        <w:rPr>
          <w:rFonts w:ascii="Times New Roman" w:hAnsi="Times New Roman"/>
          <w:szCs w:val="28"/>
          <w:lang w:val="pt-BR"/>
        </w:rPr>
        <w:t xml:space="preserve"> </w:t>
      </w:r>
      <w:r w:rsidR="00A33B65" w:rsidRPr="00A33B65">
        <w:rPr>
          <w:rFonts w:ascii="Times New Roman" w:hAnsi="Times New Roman"/>
          <w:szCs w:val="28"/>
          <w:lang w:val="pt-BR"/>
        </w:rPr>
        <w:t>trong</w:t>
      </w:r>
      <w:r w:rsidR="00CA3AEA">
        <w:rPr>
          <w:rFonts w:ascii="Times New Roman" w:hAnsi="Times New Roman"/>
          <w:szCs w:val="28"/>
          <w:lang w:val="pt-BR"/>
        </w:rPr>
        <w:t xml:space="preserve"> </w:t>
      </w:r>
      <w:r w:rsidR="00A33B65" w:rsidRPr="00A33B65">
        <w:rPr>
          <w:rFonts w:ascii="Times New Roman" w:hAnsi="Times New Roman"/>
          <w:szCs w:val="28"/>
          <w:lang w:val="pt-BR"/>
        </w:rPr>
        <w:t>hoạt</w:t>
      </w:r>
      <w:r w:rsidR="00CA3AEA">
        <w:rPr>
          <w:rFonts w:ascii="Times New Roman" w:hAnsi="Times New Roman"/>
          <w:szCs w:val="28"/>
          <w:lang w:val="pt-BR"/>
        </w:rPr>
        <w:t xml:space="preserve"> </w:t>
      </w:r>
      <w:r w:rsidR="00A33B65" w:rsidRPr="00A33B65">
        <w:rPr>
          <w:rFonts w:ascii="Times New Roman" w:hAnsi="Times New Roman"/>
          <w:szCs w:val="28"/>
          <w:lang w:val="pt-BR"/>
        </w:rPr>
        <w:t>động</w:t>
      </w:r>
      <w:r w:rsidR="00CA3AEA">
        <w:rPr>
          <w:rFonts w:ascii="Times New Roman" w:hAnsi="Times New Roman"/>
          <w:szCs w:val="28"/>
          <w:lang w:val="pt-BR"/>
        </w:rPr>
        <w:t xml:space="preserve"> </w:t>
      </w:r>
      <w:r w:rsidR="00A33B65" w:rsidRPr="00A33B65">
        <w:rPr>
          <w:rFonts w:ascii="Times New Roman" w:hAnsi="Times New Roman"/>
          <w:szCs w:val="28"/>
          <w:lang w:val="pt-BR"/>
        </w:rPr>
        <w:t>thanh</w:t>
      </w:r>
      <w:r w:rsidR="00CA3AEA">
        <w:rPr>
          <w:rFonts w:ascii="Times New Roman" w:hAnsi="Times New Roman"/>
          <w:szCs w:val="28"/>
          <w:lang w:val="pt-BR"/>
        </w:rPr>
        <w:t xml:space="preserve"> </w:t>
      </w:r>
      <w:r w:rsidR="00A33B65" w:rsidRPr="00A33B65">
        <w:rPr>
          <w:rFonts w:ascii="Times New Roman" w:hAnsi="Times New Roman"/>
          <w:szCs w:val="28"/>
          <w:lang w:val="pt-BR"/>
        </w:rPr>
        <w:t>tra,</w:t>
      </w:r>
      <w:r w:rsidR="00CA3AEA">
        <w:rPr>
          <w:rFonts w:ascii="Times New Roman" w:hAnsi="Times New Roman"/>
          <w:szCs w:val="28"/>
          <w:lang w:val="pt-BR"/>
        </w:rPr>
        <w:t xml:space="preserve"> </w:t>
      </w:r>
      <w:r w:rsidR="00A33B65" w:rsidRPr="00A33B65">
        <w:rPr>
          <w:rFonts w:ascii="Times New Roman" w:hAnsi="Times New Roman"/>
          <w:szCs w:val="28"/>
          <w:lang w:val="pt-BR"/>
        </w:rPr>
        <w:t>nhất</w:t>
      </w:r>
      <w:r w:rsidR="00CA3AEA">
        <w:rPr>
          <w:rFonts w:ascii="Times New Roman" w:hAnsi="Times New Roman"/>
          <w:szCs w:val="28"/>
          <w:lang w:val="pt-BR"/>
        </w:rPr>
        <w:t xml:space="preserve"> </w:t>
      </w:r>
      <w:r w:rsidR="00A33B65" w:rsidRPr="00A33B65">
        <w:rPr>
          <w:rFonts w:ascii="Times New Roman" w:hAnsi="Times New Roman"/>
          <w:szCs w:val="28"/>
          <w:lang w:val="pt-BR"/>
        </w:rPr>
        <w:t>là</w:t>
      </w:r>
      <w:r w:rsidR="00CA3AEA">
        <w:rPr>
          <w:rFonts w:ascii="Times New Roman" w:hAnsi="Times New Roman"/>
          <w:szCs w:val="28"/>
          <w:lang w:val="pt-BR"/>
        </w:rPr>
        <w:t xml:space="preserve"> </w:t>
      </w:r>
      <w:r w:rsidR="00A33B65" w:rsidRPr="00A33B65">
        <w:rPr>
          <w:rFonts w:ascii="Times New Roman" w:hAnsi="Times New Roman"/>
          <w:szCs w:val="28"/>
          <w:lang w:val="pt-BR"/>
        </w:rPr>
        <w:t>thực</w:t>
      </w:r>
      <w:r w:rsidR="00CA3AEA">
        <w:rPr>
          <w:rFonts w:ascii="Times New Roman" w:hAnsi="Times New Roman"/>
          <w:szCs w:val="28"/>
          <w:lang w:val="pt-BR"/>
        </w:rPr>
        <w:t xml:space="preserve"> </w:t>
      </w:r>
      <w:r w:rsidR="00A33B65" w:rsidRPr="00A33B65">
        <w:rPr>
          <w:rFonts w:ascii="Times New Roman" w:hAnsi="Times New Roman"/>
          <w:szCs w:val="28"/>
          <w:lang w:val="pt-BR"/>
        </w:rPr>
        <w:t>hiện</w:t>
      </w:r>
      <w:r w:rsidR="00CA3AEA">
        <w:rPr>
          <w:rFonts w:ascii="Times New Roman" w:hAnsi="Times New Roman"/>
          <w:szCs w:val="28"/>
          <w:lang w:val="pt-BR"/>
        </w:rPr>
        <w:t xml:space="preserve"> </w:t>
      </w:r>
      <w:r w:rsidR="00A33B65" w:rsidRPr="00A33B65">
        <w:rPr>
          <w:rFonts w:ascii="Times New Roman" w:hAnsi="Times New Roman"/>
          <w:szCs w:val="28"/>
          <w:lang w:val="pt-BR"/>
        </w:rPr>
        <w:t>nghiêm</w:t>
      </w:r>
      <w:r w:rsidR="00CA3AEA">
        <w:rPr>
          <w:rFonts w:ascii="Times New Roman" w:hAnsi="Times New Roman"/>
          <w:szCs w:val="28"/>
          <w:lang w:val="pt-BR"/>
        </w:rPr>
        <w:t xml:space="preserve"> </w:t>
      </w:r>
      <w:r w:rsidR="00A33B65" w:rsidRPr="00A33B65">
        <w:rPr>
          <w:rFonts w:ascii="Times New Roman" w:hAnsi="Times New Roman"/>
          <w:szCs w:val="28"/>
          <w:lang w:val="pt-BR"/>
        </w:rPr>
        <w:t>Quy</w:t>
      </w:r>
      <w:r w:rsidR="00CA3AEA">
        <w:rPr>
          <w:rFonts w:ascii="Times New Roman" w:hAnsi="Times New Roman"/>
          <w:szCs w:val="28"/>
          <w:lang w:val="pt-BR"/>
        </w:rPr>
        <w:t xml:space="preserve"> </w:t>
      </w:r>
      <w:r w:rsidR="00A33B65" w:rsidRPr="00A33B65">
        <w:rPr>
          <w:rFonts w:ascii="Times New Roman" w:hAnsi="Times New Roman"/>
          <w:szCs w:val="28"/>
          <w:lang w:val="pt-BR"/>
        </w:rPr>
        <w:t>định</w:t>
      </w:r>
      <w:r w:rsidR="00CA3AEA">
        <w:rPr>
          <w:rFonts w:ascii="Times New Roman" w:hAnsi="Times New Roman"/>
          <w:szCs w:val="28"/>
          <w:lang w:val="pt-BR"/>
        </w:rPr>
        <w:t xml:space="preserve"> </w:t>
      </w:r>
      <w:r w:rsidR="00A33B65" w:rsidRPr="00A33B65">
        <w:rPr>
          <w:rFonts w:ascii="Times New Roman" w:hAnsi="Times New Roman"/>
          <w:szCs w:val="28"/>
          <w:lang w:val="pt-BR"/>
        </w:rPr>
        <w:t>số</w:t>
      </w:r>
      <w:r w:rsidR="00CA3AEA">
        <w:rPr>
          <w:rFonts w:ascii="Times New Roman" w:hAnsi="Times New Roman"/>
          <w:szCs w:val="28"/>
          <w:lang w:val="pt-BR"/>
        </w:rPr>
        <w:t xml:space="preserve"> </w:t>
      </w:r>
      <w:r w:rsidR="00A33B65" w:rsidRPr="00A33B65">
        <w:rPr>
          <w:rFonts w:ascii="Times New Roman" w:hAnsi="Times New Roman"/>
          <w:szCs w:val="28"/>
          <w:lang w:val="pt-BR"/>
        </w:rPr>
        <w:t>131-QĐ/TW</w:t>
      </w:r>
      <w:r w:rsidR="00CA3AEA">
        <w:rPr>
          <w:rFonts w:ascii="Times New Roman" w:hAnsi="Times New Roman"/>
          <w:szCs w:val="28"/>
          <w:lang w:val="pt-BR"/>
        </w:rPr>
        <w:t xml:space="preserve"> </w:t>
      </w:r>
      <w:r w:rsidR="00A33B65" w:rsidRPr="00A33B65">
        <w:rPr>
          <w:rFonts w:ascii="Times New Roman" w:hAnsi="Times New Roman"/>
          <w:szCs w:val="28"/>
          <w:lang w:val="pt-BR"/>
        </w:rPr>
        <w:t>ngày</w:t>
      </w:r>
      <w:r w:rsidR="00CA3AEA">
        <w:rPr>
          <w:rFonts w:ascii="Times New Roman" w:hAnsi="Times New Roman"/>
          <w:szCs w:val="28"/>
          <w:lang w:val="pt-BR"/>
        </w:rPr>
        <w:t xml:space="preserve"> </w:t>
      </w:r>
      <w:r w:rsidR="00A33B65" w:rsidRPr="00A33B65">
        <w:rPr>
          <w:rFonts w:ascii="Times New Roman" w:hAnsi="Times New Roman"/>
          <w:szCs w:val="28"/>
          <w:lang w:val="pt-BR"/>
        </w:rPr>
        <w:t>27/10/2023</w:t>
      </w:r>
      <w:r w:rsidR="00CA3AEA">
        <w:rPr>
          <w:rFonts w:ascii="Times New Roman" w:hAnsi="Times New Roman"/>
          <w:szCs w:val="28"/>
          <w:lang w:val="pt-BR"/>
        </w:rPr>
        <w:t xml:space="preserve"> </w:t>
      </w:r>
      <w:r w:rsidR="00A33B65" w:rsidRPr="00A33B65">
        <w:rPr>
          <w:rFonts w:ascii="Times New Roman" w:hAnsi="Times New Roman"/>
          <w:szCs w:val="28"/>
          <w:lang w:val="pt-BR"/>
        </w:rPr>
        <w:t>của</w:t>
      </w:r>
      <w:r w:rsidR="00CA3AEA">
        <w:rPr>
          <w:rFonts w:ascii="Times New Roman" w:hAnsi="Times New Roman"/>
          <w:szCs w:val="28"/>
          <w:lang w:val="pt-BR"/>
        </w:rPr>
        <w:t xml:space="preserve"> </w:t>
      </w:r>
      <w:r w:rsidR="00A33B65" w:rsidRPr="00A33B65">
        <w:rPr>
          <w:rFonts w:ascii="Times New Roman" w:hAnsi="Times New Roman"/>
          <w:szCs w:val="28"/>
          <w:lang w:val="pt-BR"/>
        </w:rPr>
        <w:t>Bộ</w:t>
      </w:r>
      <w:r w:rsidR="00CA3AEA">
        <w:rPr>
          <w:rFonts w:ascii="Times New Roman" w:hAnsi="Times New Roman"/>
          <w:szCs w:val="28"/>
          <w:lang w:val="pt-BR"/>
        </w:rPr>
        <w:t xml:space="preserve"> </w:t>
      </w:r>
      <w:r w:rsidR="00A33B65" w:rsidRPr="00A33B65">
        <w:rPr>
          <w:rFonts w:ascii="Times New Roman" w:hAnsi="Times New Roman"/>
          <w:szCs w:val="28"/>
          <w:lang w:val="pt-BR"/>
        </w:rPr>
        <w:t>Chính</w:t>
      </w:r>
      <w:r w:rsidR="00CA3AEA">
        <w:rPr>
          <w:rFonts w:ascii="Times New Roman" w:hAnsi="Times New Roman"/>
          <w:szCs w:val="28"/>
          <w:lang w:val="pt-BR"/>
        </w:rPr>
        <w:t xml:space="preserve"> </w:t>
      </w:r>
      <w:r w:rsidR="00A33B65" w:rsidRPr="00A33B65">
        <w:rPr>
          <w:rFonts w:ascii="Times New Roman" w:hAnsi="Times New Roman"/>
          <w:szCs w:val="28"/>
          <w:lang w:val="pt-BR"/>
        </w:rPr>
        <w:t>trị</w:t>
      </w:r>
      <w:r w:rsidR="00CA3AEA">
        <w:rPr>
          <w:rFonts w:ascii="Times New Roman" w:hAnsi="Times New Roman"/>
          <w:szCs w:val="28"/>
          <w:lang w:val="pt-BR"/>
        </w:rPr>
        <w:t xml:space="preserve"> </w:t>
      </w:r>
      <w:r w:rsidR="00A33B65" w:rsidRPr="00A33B65">
        <w:rPr>
          <w:rFonts w:ascii="Times New Roman" w:hAnsi="Times New Roman"/>
          <w:szCs w:val="28"/>
          <w:lang w:val="pt-BR"/>
        </w:rPr>
        <w:t>về</w:t>
      </w:r>
      <w:r w:rsidR="00CA3AEA">
        <w:rPr>
          <w:rFonts w:ascii="Times New Roman" w:hAnsi="Times New Roman"/>
          <w:szCs w:val="28"/>
          <w:lang w:val="pt-BR"/>
        </w:rPr>
        <w:t xml:space="preserve"> </w:t>
      </w:r>
      <w:r w:rsidR="00A33B65" w:rsidRPr="00A33B65">
        <w:rPr>
          <w:rFonts w:ascii="Times New Roman" w:hAnsi="Times New Roman"/>
          <w:szCs w:val="28"/>
          <w:lang w:val="pt-BR"/>
        </w:rPr>
        <w:t>kiểm</w:t>
      </w:r>
      <w:r w:rsidR="00CA3AEA">
        <w:rPr>
          <w:rFonts w:ascii="Times New Roman" w:hAnsi="Times New Roman"/>
          <w:szCs w:val="28"/>
          <w:lang w:val="pt-BR"/>
        </w:rPr>
        <w:t xml:space="preserve"> </w:t>
      </w:r>
      <w:r w:rsidR="00A33B65" w:rsidRPr="00A33B65">
        <w:rPr>
          <w:rFonts w:ascii="Times New Roman" w:hAnsi="Times New Roman"/>
          <w:szCs w:val="28"/>
          <w:lang w:val="pt-BR"/>
        </w:rPr>
        <w:t>soát</w:t>
      </w:r>
      <w:r w:rsidR="00CA3AEA">
        <w:rPr>
          <w:rFonts w:ascii="Times New Roman" w:hAnsi="Times New Roman"/>
          <w:szCs w:val="28"/>
          <w:lang w:val="pt-BR"/>
        </w:rPr>
        <w:t xml:space="preserve"> </w:t>
      </w:r>
      <w:r w:rsidR="00A33B65" w:rsidRPr="00A33B65">
        <w:rPr>
          <w:rFonts w:ascii="Times New Roman" w:hAnsi="Times New Roman"/>
          <w:szCs w:val="28"/>
          <w:lang w:val="pt-BR"/>
        </w:rPr>
        <w:t>quyền</w:t>
      </w:r>
      <w:r w:rsidR="00CA3AEA">
        <w:rPr>
          <w:rFonts w:ascii="Times New Roman" w:hAnsi="Times New Roman"/>
          <w:szCs w:val="28"/>
          <w:lang w:val="pt-BR"/>
        </w:rPr>
        <w:t xml:space="preserve"> </w:t>
      </w:r>
      <w:r w:rsidR="00A33B65" w:rsidRPr="00A33B65">
        <w:rPr>
          <w:rFonts w:ascii="Times New Roman" w:hAnsi="Times New Roman"/>
          <w:szCs w:val="28"/>
          <w:lang w:val="pt-BR"/>
        </w:rPr>
        <w:t>lực,</w:t>
      </w:r>
      <w:r w:rsidR="00CA3AEA">
        <w:rPr>
          <w:rFonts w:ascii="Times New Roman" w:hAnsi="Times New Roman"/>
          <w:szCs w:val="28"/>
          <w:lang w:val="pt-BR"/>
        </w:rPr>
        <w:t xml:space="preserve"> </w:t>
      </w:r>
      <w:r w:rsidR="00A33B65" w:rsidRPr="00A33B65">
        <w:rPr>
          <w:rFonts w:ascii="Times New Roman" w:hAnsi="Times New Roman"/>
          <w:szCs w:val="28"/>
          <w:lang w:val="pt-BR"/>
        </w:rPr>
        <w:t>phòng,</w:t>
      </w:r>
      <w:r w:rsidR="00CA3AEA">
        <w:rPr>
          <w:rFonts w:ascii="Times New Roman" w:hAnsi="Times New Roman"/>
          <w:szCs w:val="28"/>
          <w:lang w:val="pt-BR"/>
        </w:rPr>
        <w:t xml:space="preserve"> </w:t>
      </w:r>
      <w:r w:rsidR="00A33B65" w:rsidRPr="00A33B65">
        <w:rPr>
          <w:rFonts w:ascii="Times New Roman" w:hAnsi="Times New Roman"/>
          <w:szCs w:val="28"/>
          <w:lang w:val="pt-BR"/>
        </w:rPr>
        <w:t>chống</w:t>
      </w:r>
      <w:r w:rsidR="00CA3AEA">
        <w:rPr>
          <w:rFonts w:ascii="Times New Roman" w:hAnsi="Times New Roman"/>
          <w:szCs w:val="28"/>
          <w:lang w:val="pt-BR"/>
        </w:rPr>
        <w:t xml:space="preserve"> </w:t>
      </w:r>
      <w:r w:rsidR="00A33B65" w:rsidRPr="00A33B65">
        <w:rPr>
          <w:rFonts w:ascii="Times New Roman" w:hAnsi="Times New Roman"/>
          <w:szCs w:val="28"/>
          <w:lang w:val="pt-BR"/>
        </w:rPr>
        <w:t>tham</w:t>
      </w:r>
      <w:r w:rsidR="00CA3AEA">
        <w:rPr>
          <w:rFonts w:ascii="Times New Roman" w:hAnsi="Times New Roman"/>
          <w:szCs w:val="28"/>
          <w:lang w:val="pt-BR"/>
        </w:rPr>
        <w:t xml:space="preserve"> </w:t>
      </w:r>
      <w:r w:rsidR="00A33B65" w:rsidRPr="00A33B65">
        <w:rPr>
          <w:rFonts w:ascii="Times New Roman" w:hAnsi="Times New Roman"/>
          <w:szCs w:val="28"/>
          <w:lang w:val="pt-BR"/>
        </w:rPr>
        <w:t>nhũng,</w:t>
      </w:r>
      <w:r w:rsidR="00CA3AEA">
        <w:rPr>
          <w:rFonts w:ascii="Times New Roman" w:hAnsi="Times New Roman"/>
          <w:szCs w:val="28"/>
          <w:lang w:val="pt-BR"/>
        </w:rPr>
        <w:t xml:space="preserve"> </w:t>
      </w:r>
      <w:r w:rsidR="00A33B65" w:rsidRPr="00A33B65">
        <w:rPr>
          <w:rFonts w:ascii="Times New Roman" w:hAnsi="Times New Roman"/>
          <w:szCs w:val="28"/>
          <w:lang w:val="pt-BR"/>
        </w:rPr>
        <w:t>tiêu</w:t>
      </w:r>
      <w:r w:rsidR="00CA3AEA">
        <w:rPr>
          <w:rFonts w:ascii="Times New Roman" w:hAnsi="Times New Roman"/>
          <w:szCs w:val="28"/>
          <w:lang w:val="pt-BR"/>
        </w:rPr>
        <w:t xml:space="preserve"> </w:t>
      </w:r>
      <w:r w:rsidR="00A33B65" w:rsidRPr="00A33B65">
        <w:rPr>
          <w:rFonts w:ascii="Times New Roman" w:hAnsi="Times New Roman"/>
          <w:szCs w:val="28"/>
          <w:lang w:val="pt-BR"/>
        </w:rPr>
        <w:t>cực</w:t>
      </w:r>
      <w:r w:rsidR="00CA3AEA">
        <w:rPr>
          <w:rFonts w:ascii="Times New Roman" w:hAnsi="Times New Roman"/>
          <w:szCs w:val="28"/>
          <w:lang w:val="pt-BR"/>
        </w:rPr>
        <w:t xml:space="preserve"> </w:t>
      </w:r>
      <w:r w:rsidR="00A33B65" w:rsidRPr="00A33B65">
        <w:rPr>
          <w:rFonts w:ascii="Times New Roman" w:hAnsi="Times New Roman"/>
          <w:szCs w:val="28"/>
          <w:lang w:val="pt-BR"/>
        </w:rPr>
        <w:t>trong</w:t>
      </w:r>
      <w:r w:rsidR="00CA3AEA">
        <w:rPr>
          <w:rFonts w:ascii="Times New Roman" w:hAnsi="Times New Roman"/>
          <w:szCs w:val="28"/>
          <w:lang w:val="pt-BR"/>
        </w:rPr>
        <w:t xml:space="preserve"> </w:t>
      </w:r>
      <w:r w:rsidR="00A33B65" w:rsidRPr="00A33B65">
        <w:rPr>
          <w:rFonts w:ascii="Times New Roman" w:hAnsi="Times New Roman"/>
          <w:szCs w:val="28"/>
          <w:lang w:val="pt-BR"/>
        </w:rPr>
        <w:t>công</w:t>
      </w:r>
      <w:r w:rsidR="00CA3AEA">
        <w:rPr>
          <w:rFonts w:ascii="Times New Roman" w:hAnsi="Times New Roman"/>
          <w:szCs w:val="28"/>
          <w:lang w:val="pt-BR"/>
        </w:rPr>
        <w:t xml:space="preserve"> </w:t>
      </w:r>
      <w:r w:rsidR="00A33B65" w:rsidRPr="00A33B65">
        <w:rPr>
          <w:rFonts w:ascii="Times New Roman" w:hAnsi="Times New Roman"/>
          <w:szCs w:val="28"/>
          <w:lang w:val="pt-BR"/>
        </w:rPr>
        <w:t>tác</w:t>
      </w:r>
      <w:r w:rsidR="00CA3AEA">
        <w:rPr>
          <w:rFonts w:ascii="Times New Roman" w:hAnsi="Times New Roman"/>
          <w:szCs w:val="28"/>
          <w:lang w:val="pt-BR"/>
        </w:rPr>
        <w:t xml:space="preserve"> </w:t>
      </w:r>
      <w:r w:rsidR="00A33B65" w:rsidRPr="00A33B65">
        <w:rPr>
          <w:rFonts w:ascii="Times New Roman" w:hAnsi="Times New Roman"/>
          <w:szCs w:val="28"/>
          <w:lang w:val="pt-BR"/>
        </w:rPr>
        <w:t>kiểm</w:t>
      </w:r>
      <w:r w:rsidR="00CA3AEA">
        <w:rPr>
          <w:rFonts w:ascii="Times New Roman" w:hAnsi="Times New Roman"/>
          <w:szCs w:val="28"/>
          <w:lang w:val="pt-BR"/>
        </w:rPr>
        <w:t xml:space="preserve"> </w:t>
      </w:r>
      <w:r w:rsidR="00A33B65" w:rsidRPr="00A33B65">
        <w:rPr>
          <w:rFonts w:ascii="Times New Roman" w:hAnsi="Times New Roman"/>
          <w:szCs w:val="28"/>
          <w:lang w:val="pt-BR"/>
        </w:rPr>
        <w:t>tra,</w:t>
      </w:r>
      <w:r w:rsidR="00CA3AEA">
        <w:rPr>
          <w:rFonts w:ascii="Times New Roman" w:hAnsi="Times New Roman"/>
          <w:szCs w:val="28"/>
          <w:lang w:val="pt-BR"/>
        </w:rPr>
        <w:t xml:space="preserve"> </w:t>
      </w:r>
      <w:r w:rsidR="00A33B65" w:rsidRPr="00A33B65">
        <w:rPr>
          <w:rFonts w:ascii="Times New Roman" w:hAnsi="Times New Roman"/>
          <w:szCs w:val="28"/>
          <w:lang w:val="pt-BR"/>
        </w:rPr>
        <w:t>giám</w:t>
      </w:r>
      <w:r w:rsidR="00CA3AEA">
        <w:rPr>
          <w:rFonts w:ascii="Times New Roman" w:hAnsi="Times New Roman"/>
          <w:szCs w:val="28"/>
          <w:lang w:val="pt-BR"/>
        </w:rPr>
        <w:t xml:space="preserve"> </w:t>
      </w:r>
      <w:r w:rsidR="00A33B65" w:rsidRPr="00A33B65">
        <w:rPr>
          <w:rFonts w:ascii="Times New Roman" w:hAnsi="Times New Roman"/>
          <w:szCs w:val="28"/>
          <w:lang w:val="pt-BR"/>
        </w:rPr>
        <w:t>sát,</w:t>
      </w:r>
      <w:r w:rsidR="00CA3AEA">
        <w:rPr>
          <w:rFonts w:ascii="Times New Roman" w:hAnsi="Times New Roman"/>
          <w:szCs w:val="28"/>
          <w:lang w:val="pt-BR"/>
        </w:rPr>
        <w:t xml:space="preserve"> </w:t>
      </w:r>
      <w:r w:rsidR="00A33B65" w:rsidRPr="00A33B65">
        <w:rPr>
          <w:rFonts w:ascii="Times New Roman" w:hAnsi="Times New Roman"/>
          <w:szCs w:val="28"/>
          <w:lang w:val="pt-BR"/>
        </w:rPr>
        <w:t>thi</w:t>
      </w:r>
      <w:r w:rsidR="00CA3AEA">
        <w:rPr>
          <w:rFonts w:ascii="Times New Roman" w:hAnsi="Times New Roman"/>
          <w:szCs w:val="28"/>
          <w:lang w:val="pt-BR"/>
        </w:rPr>
        <w:t xml:space="preserve"> </w:t>
      </w:r>
      <w:r w:rsidR="00A33B65" w:rsidRPr="00A33B65">
        <w:rPr>
          <w:rFonts w:ascii="Times New Roman" w:hAnsi="Times New Roman"/>
          <w:szCs w:val="28"/>
          <w:lang w:val="pt-BR"/>
        </w:rPr>
        <w:t>hành</w:t>
      </w:r>
      <w:r w:rsidR="00CA3AEA">
        <w:rPr>
          <w:rFonts w:ascii="Times New Roman" w:hAnsi="Times New Roman"/>
          <w:szCs w:val="28"/>
          <w:lang w:val="pt-BR"/>
        </w:rPr>
        <w:t xml:space="preserve"> </w:t>
      </w:r>
      <w:r w:rsidR="00A33B65" w:rsidRPr="00A33B65">
        <w:rPr>
          <w:rFonts w:ascii="Times New Roman" w:hAnsi="Times New Roman"/>
          <w:szCs w:val="28"/>
          <w:lang w:val="pt-BR"/>
        </w:rPr>
        <w:t>kỷ</w:t>
      </w:r>
      <w:r w:rsidR="00CA3AEA">
        <w:rPr>
          <w:rFonts w:ascii="Times New Roman" w:hAnsi="Times New Roman"/>
          <w:szCs w:val="28"/>
          <w:lang w:val="pt-BR"/>
        </w:rPr>
        <w:t xml:space="preserve"> </w:t>
      </w:r>
      <w:r w:rsidR="00A33B65" w:rsidRPr="00A33B65">
        <w:rPr>
          <w:rFonts w:ascii="Times New Roman" w:hAnsi="Times New Roman"/>
          <w:szCs w:val="28"/>
          <w:lang w:val="pt-BR"/>
        </w:rPr>
        <w:t>luật</w:t>
      </w:r>
      <w:r w:rsidR="00CA3AEA">
        <w:rPr>
          <w:rFonts w:ascii="Times New Roman" w:hAnsi="Times New Roman"/>
          <w:szCs w:val="28"/>
          <w:lang w:val="pt-BR"/>
        </w:rPr>
        <w:t xml:space="preserve"> </w:t>
      </w:r>
      <w:r w:rsidR="00A33B65" w:rsidRPr="00A33B65">
        <w:rPr>
          <w:rFonts w:ascii="Times New Roman" w:hAnsi="Times New Roman"/>
          <w:szCs w:val="28"/>
          <w:lang w:val="pt-BR"/>
        </w:rPr>
        <w:t>đảng</w:t>
      </w:r>
      <w:r w:rsidR="00CA3AEA">
        <w:rPr>
          <w:rFonts w:ascii="Times New Roman" w:hAnsi="Times New Roman"/>
          <w:szCs w:val="28"/>
          <w:lang w:val="pt-BR"/>
        </w:rPr>
        <w:t xml:space="preserve"> </w:t>
      </w:r>
      <w:r w:rsidR="00A33B65" w:rsidRPr="00A33B65">
        <w:rPr>
          <w:rFonts w:ascii="Times New Roman" w:hAnsi="Times New Roman"/>
          <w:szCs w:val="28"/>
          <w:lang w:val="pt-BR"/>
        </w:rPr>
        <w:t>và</w:t>
      </w:r>
      <w:r w:rsidR="00CA3AEA">
        <w:rPr>
          <w:rFonts w:ascii="Times New Roman" w:hAnsi="Times New Roman"/>
          <w:szCs w:val="28"/>
          <w:lang w:val="pt-BR"/>
        </w:rPr>
        <w:t xml:space="preserve"> </w:t>
      </w:r>
      <w:r w:rsidR="00A33B65" w:rsidRPr="00A33B65">
        <w:rPr>
          <w:rFonts w:ascii="Times New Roman" w:hAnsi="Times New Roman"/>
          <w:szCs w:val="28"/>
          <w:lang w:val="pt-BR"/>
        </w:rPr>
        <w:t>trong</w:t>
      </w:r>
      <w:r w:rsidR="00CA3AEA">
        <w:rPr>
          <w:rFonts w:ascii="Times New Roman" w:hAnsi="Times New Roman"/>
          <w:szCs w:val="28"/>
          <w:lang w:val="pt-BR"/>
        </w:rPr>
        <w:t xml:space="preserve"> </w:t>
      </w:r>
      <w:r w:rsidR="00A33B65" w:rsidRPr="00A33B65">
        <w:rPr>
          <w:rFonts w:ascii="Times New Roman" w:hAnsi="Times New Roman"/>
          <w:szCs w:val="28"/>
          <w:lang w:val="pt-BR"/>
        </w:rPr>
        <w:t>hoạt</w:t>
      </w:r>
      <w:r w:rsidR="00CA3AEA">
        <w:rPr>
          <w:rFonts w:ascii="Times New Roman" w:hAnsi="Times New Roman"/>
          <w:szCs w:val="28"/>
          <w:lang w:val="pt-BR"/>
        </w:rPr>
        <w:t xml:space="preserve"> </w:t>
      </w:r>
      <w:r w:rsidR="00A33B65" w:rsidRPr="00A33B65">
        <w:rPr>
          <w:rFonts w:ascii="Times New Roman" w:hAnsi="Times New Roman"/>
          <w:szCs w:val="28"/>
          <w:lang w:val="pt-BR"/>
        </w:rPr>
        <w:t>động</w:t>
      </w:r>
      <w:r w:rsidR="00CA3AEA">
        <w:rPr>
          <w:rFonts w:ascii="Times New Roman" w:hAnsi="Times New Roman"/>
          <w:szCs w:val="28"/>
          <w:lang w:val="pt-BR"/>
        </w:rPr>
        <w:t xml:space="preserve"> </w:t>
      </w:r>
      <w:r w:rsidR="00A33B65" w:rsidRPr="00A33B65">
        <w:rPr>
          <w:rFonts w:ascii="Times New Roman" w:hAnsi="Times New Roman"/>
          <w:szCs w:val="28"/>
          <w:lang w:val="pt-BR"/>
        </w:rPr>
        <w:t>thanh</w:t>
      </w:r>
      <w:r w:rsidR="00CA3AEA">
        <w:rPr>
          <w:rFonts w:ascii="Times New Roman" w:hAnsi="Times New Roman"/>
          <w:szCs w:val="28"/>
          <w:lang w:val="pt-BR"/>
        </w:rPr>
        <w:t xml:space="preserve"> </w:t>
      </w:r>
      <w:r w:rsidR="00A33B65" w:rsidRPr="00A33B65">
        <w:rPr>
          <w:rFonts w:ascii="Times New Roman" w:hAnsi="Times New Roman"/>
          <w:szCs w:val="28"/>
          <w:lang w:val="pt-BR"/>
        </w:rPr>
        <w:t>tra,</w:t>
      </w:r>
      <w:r w:rsidR="00CA3AEA">
        <w:rPr>
          <w:rFonts w:ascii="Times New Roman" w:hAnsi="Times New Roman"/>
          <w:szCs w:val="28"/>
          <w:lang w:val="pt-BR"/>
        </w:rPr>
        <w:t xml:space="preserve"> </w:t>
      </w:r>
      <w:r w:rsidR="00A33B65" w:rsidRPr="00A33B65">
        <w:rPr>
          <w:rFonts w:ascii="Times New Roman" w:hAnsi="Times New Roman"/>
          <w:szCs w:val="28"/>
          <w:lang w:val="pt-BR"/>
        </w:rPr>
        <w:t>kiểm</w:t>
      </w:r>
      <w:r w:rsidR="00CA3AEA">
        <w:rPr>
          <w:rFonts w:ascii="Times New Roman" w:hAnsi="Times New Roman"/>
          <w:szCs w:val="28"/>
          <w:lang w:val="pt-BR"/>
        </w:rPr>
        <w:t xml:space="preserve"> </w:t>
      </w:r>
      <w:r w:rsidR="00A33B65" w:rsidRPr="00A33B65">
        <w:rPr>
          <w:rFonts w:ascii="Times New Roman" w:hAnsi="Times New Roman"/>
          <w:szCs w:val="28"/>
          <w:lang w:val="pt-BR"/>
        </w:rPr>
        <w:lastRenderedPageBreak/>
        <w:t>toán</w:t>
      </w:r>
      <w:r w:rsidR="00CA3AEA">
        <w:rPr>
          <w:rFonts w:ascii="Times New Roman" w:hAnsi="Times New Roman"/>
          <w:szCs w:val="28"/>
          <w:lang w:val="pt-BR"/>
        </w:rPr>
        <w:t xml:space="preserve"> </w:t>
      </w:r>
      <w:r w:rsidR="00A33B65" w:rsidRPr="00A33B65">
        <w:rPr>
          <w:rFonts w:ascii="Times New Roman" w:hAnsi="Times New Roman"/>
          <w:szCs w:val="28"/>
          <w:lang w:val="pt-BR"/>
        </w:rPr>
        <w:t>và</w:t>
      </w:r>
      <w:r w:rsidR="00CA3AEA">
        <w:rPr>
          <w:rFonts w:ascii="Times New Roman" w:hAnsi="Times New Roman"/>
          <w:szCs w:val="28"/>
          <w:lang w:val="pt-BR"/>
        </w:rPr>
        <w:t xml:space="preserve"> </w:t>
      </w:r>
      <w:r w:rsidR="00A33B65" w:rsidRPr="00A33B65">
        <w:rPr>
          <w:rFonts w:ascii="Times New Roman" w:hAnsi="Times New Roman"/>
          <w:szCs w:val="28"/>
          <w:lang w:val="pt-BR"/>
        </w:rPr>
        <w:t>Chỉ</w:t>
      </w:r>
      <w:r w:rsidR="00CA3AEA">
        <w:rPr>
          <w:rFonts w:ascii="Times New Roman" w:hAnsi="Times New Roman"/>
          <w:szCs w:val="28"/>
          <w:lang w:val="pt-BR"/>
        </w:rPr>
        <w:t xml:space="preserve"> </w:t>
      </w:r>
      <w:r w:rsidR="00A33B65" w:rsidRPr="00A33B65">
        <w:rPr>
          <w:rFonts w:ascii="Times New Roman" w:hAnsi="Times New Roman"/>
          <w:szCs w:val="28"/>
          <w:lang w:val="pt-BR"/>
        </w:rPr>
        <w:t>thị</w:t>
      </w:r>
      <w:r w:rsidR="00CA3AEA">
        <w:rPr>
          <w:rFonts w:ascii="Times New Roman" w:hAnsi="Times New Roman"/>
          <w:szCs w:val="28"/>
          <w:lang w:val="pt-BR"/>
        </w:rPr>
        <w:t xml:space="preserve"> </w:t>
      </w:r>
      <w:r w:rsidR="00A33B65" w:rsidRPr="00A33B65">
        <w:rPr>
          <w:rFonts w:ascii="Times New Roman" w:hAnsi="Times New Roman"/>
          <w:szCs w:val="28"/>
          <w:lang w:val="pt-BR"/>
        </w:rPr>
        <w:t>số</w:t>
      </w:r>
      <w:r w:rsidR="00CA3AEA">
        <w:rPr>
          <w:rFonts w:ascii="Times New Roman" w:hAnsi="Times New Roman"/>
          <w:szCs w:val="28"/>
          <w:lang w:val="pt-BR"/>
        </w:rPr>
        <w:t xml:space="preserve"> </w:t>
      </w:r>
      <w:r w:rsidR="00A33B65" w:rsidRPr="00A33B65">
        <w:rPr>
          <w:rFonts w:ascii="Times New Roman" w:hAnsi="Times New Roman"/>
          <w:szCs w:val="28"/>
          <w:lang w:val="pt-BR"/>
        </w:rPr>
        <w:t>26/CT-TTg</w:t>
      </w:r>
      <w:r w:rsidR="00CA3AEA">
        <w:rPr>
          <w:rFonts w:ascii="Times New Roman" w:hAnsi="Times New Roman"/>
          <w:szCs w:val="28"/>
          <w:lang w:val="pt-BR"/>
        </w:rPr>
        <w:t xml:space="preserve"> </w:t>
      </w:r>
      <w:r w:rsidR="00A33B65" w:rsidRPr="00A33B65">
        <w:rPr>
          <w:rFonts w:ascii="Times New Roman" w:hAnsi="Times New Roman"/>
          <w:szCs w:val="28"/>
          <w:lang w:val="pt-BR"/>
        </w:rPr>
        <w:t>ngày</w:t>
      </w:r>
      <w:r w:rsidR="00CA3AEA">
        <w:rPr>
          <w:rFonts w:ascii="Times New Roman" w:hAnsi="Times New Roman"/>
          <w:szCs w:val="28"/>
          <w:lang w:val="pt-BR"/>
        </w:rPr>
        <w:t xml:space="preserve"> </w:t>
      </w:r>
      <w:r w:rsidR="00A33B65" w:rsidRPr="00A33B65">
        <w:rPr>
          <w:rFonts w:ascii="Times New Roman" w:hAnsi="Times New Roman"/>
          <w:szCs w:val="28"/>
          <w:lang w:val="pt-BR"/>
        </w:rPr>
        <w:t>20/10/2023</w:t>
      </w:r>
      <w:r w:rsidR="00CA3AEA">
        <w:rPr>
          <w:rFonts w:ascii="Times New Roman" w:hAnsi="Times New Roman"/>
          <w:szCs w:val="28"/>
          <w:lang w:val="pt-BR"/>
        </w:rPr>
        <w:t xml:space="preserve"> </w:t>
      </w:r>
      <w:r w:rsidR="00A33B65" w:rsidRPr="00A33B65">
        <w:rPr>
          <w:rFonts w:ascii="Times New Roman" w:hAnsi="Times New Roman"/>
          <w:szCs w:val="28"/>
          <w:lang w:val="pt-BR"/>
        </w:rPr>
        <w:t>của</w:t>
      </w:r>
      <w:r w:rsidR="00CA3AEA">
        <w:rPr>
          <w:rFonts w:ascii="Times New Roman" w:hAnsi="Times New Roman"/>
          <w:szCs w:val="28"/>
          <w:lang w:val="pt-BR"/>
        </w:rPr>
        <w:t xml:space="preserve"> </w:t>
      </w:r>
      <w:r w:rsidR="00A33B65" w:rsidRPr="00A33B65">
        <w:rPr>
          <w:rFonts w:ascii="Times New Roman" w:hAnsi="Times New Roman"/>
          <w:szCs w:val="28"/>
          <w:lang w:val="pt-BR"/>
        </w:rPr>
        <w:t>Thủ</w:t>
      </w:r>
      <w:r w:rsidR="00CA3AEA">
        <w:rPr>
          <w:rFonts w:ascii="Times New Roman" w:hAnsi="Times New Roman"/>
          <w:szCs w:val="28"/>
          <w:lang w:val="pt-BR"/>
        </w:rPr>
        <w:t xml:space="preserve"> </w:t>
      </w:r>
      <w:r w:rsidR="00A33B65" w:rsidRPr="00A33B65">
        <w:rPr>
          <w:rFonts w:ascii="Times New Roman" w:hAnsi="Times New Roman"/>
          <w:szCs w:val="28"/>
          <w:lang w:val="pt-BR"/>
        </w:rPr>
        <w:t>tướng</w:t>
      </w:r>
      <w:r w:rsidR="00CA3AEA">
        <w:rPr>
          <w:rFonts w:ascii="Times New Roman" w:hAnsi="Times New Roman"/>
          <w:szCs w:val="28"/>
          <w:lang w:val="pt-BR"/>
        </w:rPr>
        <w:t xml:space="preserve"> </w:t>
      </w:r>
      <w:r w:rsidR="00A33B65" w:rsidRPr="00A33B65">
        <w:rPr>
          <w:rFonts w:ascii="Times New Roman" w:hAnsi="Times New Roman"/>
          <w:szCs w:val="28"/>
          <w:lang w:val="pt-BR"/>
        </w:rPr>
        <w:t>Chính</w:t>
      </w:r>
      <w:r w:rsidR="00CA3AEA">
        <w:rPr>
          <w:rFonts w:ascii="Times New Roman" w:hAnsi="Times New Roman"/>
          <w:szCs w:val="28"/>
          <w:lang w:val="pt-BR"/>
        </w:rPr>
        <w:t xml:space="preserve"> </w:t>
      </w:r>
      <w:r w:rsidR="00A33B65" w:rsidRPr="00A33B65">
        <w:rPr>
          <w:rFonts w:ascii="Times New Roman" w:hAnsi="Times New Roman"/>
          <w:szCs w:val="28"/>
          <w:lang w:val="pt-BR"/>
        </w:rPr>
        <w:t>phủ</w:t>
      </w:r>
      <w:r w:rsidR="00CA3AEA">
        <w:rPr>
          <w:rFonts w:ascii="Times New Roman" w:hAnsi="Times New Roman"/>
          <w:szCs w:val="28"/>
          <w:lang w:val="pt-BR"/>
        </w:rPr>
        <w:t xml:space="preserve"> </w:t>
      </w:r>
      <w:r w:rsidR="00A33B65" w:rsidRPr="00A33B65">
        <w:rPr>
          <w:rFonts w:ascii="Times New Roman" w:hAnsi="Times New Roman"/>
          <w:szCs w:val="28"/>
          <w:lang w:val="pt-BR"/>
        </w:rPr>
        <w:t>về</w:t>
      </w:r>
      <w:r w:rsidR="00CA3AEA">
        <w:rPr>
          <w:rFonts w:ascii="Times New Roman" w:hAnsi="Times New Roman"/>
          <w:szCs w:val="28"/>
          <w:lang w:val="pt-BR"/>
        </w:rPr>
        <w:t xml:space="preserve"> </w:t>
      </w:r>
      <w:r w:rsidR="00A33B65" w:rsidRPr="00A33B65">
        <w:rPr>
          <w:rFonts w:ascii="Times New Roman" w:hAnsi="Times New Roman"/>
          <w:szCs w:val="28"/>
          <w:lang w:val="pt-BR"/>
        </w:rPr>
        <w:t>chấn</w:t>
      </w:r>
      <w:r w:rsidR="00CA3AEA">
        <w:rPr>
          <w:rFonts w:ascii="Times New Roman" w:hAnsi="Times New Roman"/>
          <w:szCs w:val="28"/>
          <w:lang w:val="pt-BR"/>
        </w:rPr>
        <w:t xml:space="preserve"> </w:t>
      </w:r>
      <w:r w:rsidR="00A33B65" w:rsidRPr="00A33B65">
        <w:rPr>
          <w:rFonts w:ascii="Times New Roman" w:hAnsi="Times New Roman"/>
          <w:szCs w:val="28"/>
          <w:lang w:val="pt-BR"/>
        </w:rPr>
        <w:t>chỉnh,</w:t>
      </w:r>
      <w:r w:rsidR="00CA3AEA">
        <w:rPr>
          <w:rFonts w:ascii="Times New Roman" w:hAnsi="Times New Roman"/>
          <w:szCs w:val="28"/>
          <w:lang w:val="pt-BR"/>
        </w:rPr>
        <w:t xml:space="preserve"> </w:t>
      </w:r>
      <w:r w:rsidR="00A33B65" w:rsidRPr="00A33B65">
        <w:rPr>
          <w:rFonts w:ascii="Times New Roman" w:hAnsi="Times New Roman"/>
          <w:szCs w:val="28"/>
          <w:lang w:val="pt-BR"/>
        </w:rPr>
        <w:t>tăng</w:t>
      </w:r>
      <w:r w:rsidR="00CA3AEA">
        <w:rPr>
          <w:rFonts w:ascii="Times New Roman" w:hAnsi="Times New Roman"/>
          <w:szCs w:val="28"/>
          <w:lang w:val="pt-BR"/>
        </w:rPr>
        <w:t xml:space="preserve"> </w:t>
      </w:r>
      <w:r w:rsidR="00A33B65" w:rsidRPr="00A33B65">
        <w:rPr>
          <w:rFonts w:ascii="Times New Roman" w:hAnsi="Times New Roman"/>
          <w:szCs w:val="28"/>
          <w:lang w:val="pt-BR"/>
        </w:rPr>
        <w:t>cường</w:t>
      </w:r>
      <w:r w:rsidR="00CA3AEA">
        <w:rPr>
          <w:rFonts w:ascii="Times New Roman" w:hAnsi="Times New Roman"/>
          <w:szCs w:val="28"/>
          <w:lang w:val="pt-BR"/>
        </w:rPr>
        <w:t xml:space="preserve"> </w:t>
      </w:r>
      <w:r w:rsidR="00A33B65" w:rsidRPr="00A33B65">
        <w:rPr>
          <w:rFonts w:ascii="Times New Roman" w:hAnsi="Times New Roman"/>
          <w:szCs w:val="28"/>
          <w:lang w:val="pt-BR"/>
        </w:rPr>
        <w:t>công</w:t>
      </w:r>
      <w:r w:rsidR="00CA3AEA">
        <w:rPr>
          <w:rFonts w:ascii="Times New Roman" w:hAnsi="Times New Roman"/>
          <w:szCs w:val="28"/>
          <w:lang w:val="pt-BR"/>
        </w:rPr>
        <w:t xml:space="preserve"> </w:t>
      </w:r>
      <w:r w:rsidR="00A33B65" w:rsidRPr="00A33B65">
        <w:rPr>
          <w:rFonts w:ascii="Times New Roman" w:hAnsi="Times New Roman"/>
          <w:szCs w:val="28"/>
          <w:lang w:val="pt-BR"/>
        </w:rPr>
        <w:t>tác</w:t>
      </w:r>
      <w:r w:rsidR="00CA3AEA">
        <w:rPr>
          <w:rFonts w:ascii="Times New Roman" w:hAnsi="Times New Roman"/>
          <w:szCs w:val="28"/>
          <w:lang w:val="pt-BR"/>
        </w:rPr>
        <w:t xml:space="preserve"> </w:t>
      </w:r>
      <w:r w:rsidR="00A33B65" w:rsidRPr="00A33B65">
        <w:rPr>
          <w:rFonts w:ascii="Times New Roman" w:hAnsi="Times New Roman"/>
          <w:szCs w:val="28"/>
          <w:lang w:val="pt-BR"/>
        </w:rPr>
        <w:t>thanh</w:t>
      </w:r>
      <w:r w:rsidR="00CA3AEA">
        <w:rPr>
          <w:rFonts w:ascii="Times New Roman" w:hAnsi="Times New Roman"/>
          <w:szCs w:val="28"/>
          <w:lang w:val="pt-BR"/>
        </w:rPr>
        <w:t xml:space="preserve"> </w:t>
      </w:r>
      <w:r w:rsidR="00A33B65" w:rsidRPr="00A33B65">
        <w:rPr>
          <w:rFonts w:ascii="Times New Roman" w:hAnsi="Times New Roman"/>
          <w:szCs w:val="28"/>
          <w:lang w:val="pt-BR"/>
        </w:rPr>
        <w:t>tra,</w:t>
      </w:r>
      <w:r w:rsidR="00CA3AEA">
        <w:rPr>
          <w:rFonts w:ascii="Times New Roman" w:hAnsi="Times New Roman"/>
          <w:szCs w:val="28"/>
          <w:lang w:val="pt-BR"/>
        </w:rPr>
        <w:t xml:space="preserve"> </w:t>
      </w:r>
      <w:r w:rsidR="00A33B65" w:rsidRPr="00A33B65">
        <w:rPr>
          <w:rFonts w:ascii="Times New Roman" w:hAnsi="Times New Roman"/>
          <w:szCs w:val="28"/>
          <w:lang w:val="pt-BR"/>
        </w:rPr>
        <w:t>kiểm</w:t>
      </w:r>
      <w:r w:rsidR="00CA3AEA">
        <w:rPr>
          <w:rFonts w:ascii="Times New Roman" w:hAnsi="Times New Roman"/>
          <w:szCs w:val="28"/>
          <w:lang w:val="pt-BR"/>
        </w:rPr>
        <w:t xml:space="preserve"> </w:t>
      </w:r>
      <w:r w:rsidR="00A33B65" w:rsidRPr="00A33B65">
        <w:rPr>
          <w:rFonts w:ascii="Times New Roman" w:hAnsi="Times New Roman"/>
          <w:szCs w:val="28"/>
          <w:lang w:val="pt-BR"/>
        </w:rPr>
        <w:t>tra,</w:t>
      </w:r>
      <w:r w:rsidR="00CA3AEA">
        <w:rPr>
          <w:rFonts w:ascii="Times New Roman" w:hAnsi="Times New Roman"/>
          <w:szCs w:val="28"/>
          <w:lang w:val="pt-BR"/>
        </w:rPr>
        <w:t xml:space="preserve"> </w:t>
      </w:r>
      <w:r w:rsidR="00A33B65" w:rsidRPr="00A33B65">
        <w:rPr>
          <w:rFonts w:ascii="Times New Roman" w:hAnsi="Times New Roman"/>
          <w:szCs w:val="28"/>
          <w:lang w:val="pt-BR"/>
        </w:rPr>
        <w:t>giám</w:t>
      </w:r>
      <w:r w:rsidR="00CA3AEA">
        <w:rPr>
          <w:rFonts w:ascii="Times New Roman" w:hAnsi="Times New Roman"/>
          <w:szCs w:val="28"/>
          <w:lang w:val="pt-BR"/>
        </w:rPr>
        <w:t xml:space="preserve"> </w:t>
      </w:r>
      <w:r w:rsidR="00A33B65" w:rsidRPr="00A33B65">
        <w:rPr>
          <w:rFonts w:ascii="Times New Roman" w:hAnsi="Times New Roman"/>
          <w:szCs w:val="28"/>
          <w:lang w:val="pt-BR"/>
        </w:rPr>
        <w:t>sát</w:t>
      </w:r>
      <w:r w:rsidR="00CA3AEA">
        <w:rPr>
          <w:rFonts w:ascii="Times New Roman" w:hAnsi="Times New Roman"/>
          <w:szCs w:val="28"/>
          <w:lang w:val="pt-BR"/>
        </w:rPr>
        <w:t xml:space="preserve"> </w:t>
      </w:r>
      <w:r w:rsidR="00A33B65" w:rsidRPr="00A33B65">
        <w:rPr>
          <w:rFonts w:ascii="Times New Roman" w:hAnsi="Times New Roman"/>
          <w:szCs w:val="28"/>
          <w:lang w:val="pt-BR"/>
        </w:rPr>
        <w:t>hoạt</w:t>
      </w:r>
      <w:r w:rsidR="00CA3AEA">
        <w:rPr>
          <w:rFonts w:ascii="Times New Roman" w:hAnsi="Times New Roman"/>
          <w:szCs w:val="28"/>
          <w:lang w:val="pt-BR"/>
        </w:rPr>
        <w:t xml:space="preserve"> </w:t>
      </w:r>
      <w:r w:rsidR="00A33B65" w:rsidRPr="00A33B65">
        <w:rPr>
          <w:rFonts w:ascii="Times New Roman" w:hAnsi="Times New Roman"/>
          <w:szCs w:val="28"/>
          <w:lang w:val="pt-BR"/>
        </w:rPr>
        <w:t>động</w:t>
      </w:r>
      <w:r w:rsidR="00CA3AEA">
        <w:rPr>
          <w:rFonts w:ascii="Times New Roman" w:hAnsi="Times New Roman"/>
          <w:szCs w:val="28"/>
          <w:lang w:val="pt-BR"/>
        </w:rPr>
        <w:t xml:space="preserve"> </w:t>
      </w:r>
      <w:r w:rsidR="00A33B65" w:rsidRPr="00A33B65">
        <w:rPr>
          <w:rFonts w:ascii="Times New Roman" w:hAnsi="Times New Roman"/>
          <w:szCs w:val="28"/>
          <w:lang w:val="pt-BR"/>
        </w:rPr>
        <w:t>công</w:t>
      </w:r>
      <w:r w:rsidR="00CA3AEA">
        <w:rPr>
          <w:rFonts w:ascii="Times New Roman" w:hAnsi="Times New Roman"/>
          <w:szCs w:val="28"/>
          <w:lang w:val="pt-BR"/>
        </w:rPr>
        <w:t xml:space="preserve"> </w:t>
      </w:r>
      <w:r w:rsidR="00A33B65" w:rsidRPr="00A33B65">
        <w:rPr>
          <w:rFonts w:ascii="Times New Roman" w:hAnsi="Times New Roman"/>
          <w:szCs w:val="28"/>
          <w:lang w:val="pt-BR"/>
        </w:rPr>
        <w:t>vụ</w:t>
      </w:r>
      <w:r w:rsidR="00176B0E">
        <w:rPr>
          <w:rFonts w:ascii="Times New Roman" w:hAnsi="Times New Roman"/>
          <w:szCs w:val="28"/>
          <w:lang w:val="pt-BR"/>
        </w:rPr>
        <w:t>;</w:t>
      </w:r>
      <w:r w:rsidR="00CA3AEA">
        <w:rPr>
          <w:rFonts w:ascii="Times New Roman" w:hAnsi="Times New Roman"/>
          <w:szCs w:val="28"/>
          <w:lang w:val="pt-BR"/>
        </w:rPr>
        <w:t xml:space="preserve"> </w:t>
      </w:r>
      <w:r w:rsidR="00625101" w:rsidRPr="00625101">
        <w:rPr>
          <w:rFonts w:ascii="Times New Roman" w:hAnsi="Times New Roman"/>
          <w:szCs w:val="28"/>
          <w:lang w:val="pt-BR"/>
        </w:rPr>
        <w:t>chủ</w:t>
      </w:r>
      <w:r w:rsidR="00CA3AEA">
        <w:rPr>
          <w:rFonts w:ascii="Times New Roman" w:hAnsi="Times New Roman"/>
          <w:szCs w:val="28"/>
          <w:lang w:val="pt-BR"/>
        </w:rPr>
        <w:t xml:space="preserve"> </w:t>
      </w:r>
      <w:r w:rsidR="00625101" w:rsidRPr="00625101">
        <w:rPr>
          <w:rFonts w:ascii="Times New Roman" w:hAnsi="Times New Roman"/>
          <w:szCs w:val="28"/>
          <w:lang w:val="pt-BR"/>
        </w:rPr>
        <w:t>động</w:t>
      </w:r>
      <w:r w:rsidR="00CA3AEA">
        <w:rPr>
          <w:rFonts w:ascii="Times New Roman" w:hAnsi="Times New Roman"/>
          <w:szCs w:val="28"/>
          <w:lang w:val="pt-BR"/>
        </w:rPr>
        <w:t xml:space="preserve"> </w:t>
      </w:r>
      <w:r w:rsidR="00625101" w:rsidRPr="00625101">
        <w:rPr>
          <w:rFonts w:ascii="Times New Roman" w:hAnsi="Times New Roman"/>
          <w:szCs w:val="28"/>
          <w:lang w:val="pt-BR"/>
        </w:rPr>
        <w:t>đề</w:t>
      </w:r>
      <w:r w:rsidR="00CA3AEA">
        <w:rPr>
          <w:rFonts w:ascii="Times New Roman" w:hAnsi="Times New Roman"/>
          <w:szCs w:val="28"/>
          <w:lang w:val="pt-BR"/>
        </w:rPr>
        <w:t xml:space="preserve"> </w:t>
      </w:r>
      <w:r w:rsidR="00625101" w:rsidRPr="00625101">
        <w:rPr>
          <w:rFonts w:ascii="Times New Roman" w:hAnsi="Times New Roman"/>
          <w:szCs w:val="28"/>
          <w:lang w:val="pt-BR"/>
        </w:rPr>
        <w:t>xuất</w:t>
      </w:r>
      <w:r w:rsidR="00CA3AEA">
        <w:rPr>
          <w:rFonts w:ascii="Times New Roman" w:hAnsi="Times New Roman"/>
          <w:szCs w:val="28"/>
          <w:lang w:val="pt-BR"/>
        </w:rPr>
        <w:t xml:space="preserve"> </w:t>
      </w:r>
      <w:r w:rsidR="00625101" w:rsidRPr="00625101">
        <w:rPr>
          <w:rFonts w:ascii="Times New Roman" w:hAnsi="Times New Roman"/>
          <w:szCs w:val="28"/>
          <w:lang w:val="pt-BR"/>
        </w:rPr>
        <w:t>thủ</w:t>
      </w:r>
      <w:r w:rsidR="00CA3AEA">
        <w:rPr>
          <w:rFonts w:ascii="Times New Roman" w:hAnsi="Times New Roman"/>
          <w:szCs w:val="28"/>
          <w:lang w:val="pt-BR"/>
        </w:rPr>
        <w:t xml:space="preserve"> </w:t>
      </w:r>
      <w:r w:rsidR="00625101" w:rsidRPr="00625101">
        <w:rPr>
          <w:rFonts w:ascii="Times New Roman" w:hAnsi="Times New Roman"/>
          <w:szCs w:val="28"/>
          <w:lang w:val="pt-BR"/>
        </w:rPr>
        <w:t>trưởng</w:t>
      </w:r>
      <w:r w:rsidR="00CA3AEA">
        <w:rPr>
          <w:rFonts w:ascii="Times New Roman" w:hAnsi="Times New Roman"/>
          <w:szCs w:val="28"/>
          <w:lang w:val="pt-BR"/>
        </w:rPr>
        <w:t xml:space="preserve"> </w:t>
      </w:r>
      <w:r w:rsidR="00625101" w:rsidRPr="00625101">
        <w:rPr>
          <w:rFonts w:ascii="Times New Roman" w:hAnsi="Times New Roman"/>
          <w:szCs w:val="28"/>
          <w:lang w:val="pt-BR"/>
        </w:rPr>
        <w:t>cơ</w:t>
      </w:r>
      <w:r w:rsidR="00CA3AEA">
        <w:rPr>
          <w:rFonts w:ascii="Times New Roman" w:hAnsi="Times New Roman"/>
          <w:szCs w:val="28"/>
          <w:lang w:val="pt-BR"/>
        </w:rPr>
        <w:t xml:space="preserve"> </w:t>
      </w:r>
      <w:r w:rsidR="00625101" w:rsidRPr="00625101">
        <w:rPr>
          <w:rFonts w:ascii="Times New Roman" w:hAnsi="Times New Roman"/>
          <w:szCs w:val="28"/>
          <w:lang w:val="pt-BR"/>
        </w:rPr>
        <w:t>quan</w:t>
      </w:r>
      <w:r w:rsidR="00CA3AEA">
        <w:rPr>
          <w:rFonts w:ascii="Times New Roman" w:hAnsi="Times New Roman"/>
          <w:szCs w:val="28"/>
          <w:lang w:val="pt-BR"/>
        </w:rPr>
        <w:t xml:space="preserve"> </w:t>
      </w:r>
      <w:r w:rsidR="00625101" w:rsidRPr="00625101">
        <w:rPr>
          <w:rFonts w:ascii="Times New Roman" w:hAnsi="Times New Roman"/>
          <w:szCs w:val="28"/>
          <w:lang w:val="pt-BR"/>
        </w:rPr>
        <w:t>cùng</w:t>
      </w:r>
      <w:r w:rsidR="00CA3AEA">
        <w:rPr>
          <w:rFonts w:ascii="Times New Roman" w:hAnsi="Times New Roman"/>
          <w:szCs w:val="28"/>
          <w:lang w:val="pt-BR"/>
        </w:rPr>
        <w:t xml:space="preserve"> </w:t>
      </w:r>
      <w:r w:rsidR="00625101" w:rsidRPr="00625101">
        <w:rPr>
          <w:rFonts w:ascii="Times New Roman" w:hAnsi="Times New Roman"/>
          <w:szCs w:val="28"/>
          <w:lang w:val="pt-BR"/>
        </w:rPr>
        <w:t>cấp</w:t>
      </w:r>
      <w:r w:rsidR="00CA3AEA">
        <w:rPr>
          <w:rFonts w:ascii="Times New Roman" w:hAnsi="Times New Roman"/>
          <w:szCs w:val="28"/>
          <w:lang w:val="pt-BR"/>
        </w:rPr>
        <w:t xml:space="preserve"> </w:t>
      </w:r>
      <w:r w:rsidR="00625101" w:rsidRPr="00625101">
        <w:rPr>
          <w:rFonts w:ascii="Times New Roman" w:hAnsi="Times New Roman"/>
          <w:szCs w:val="28"/>
          <w:lang w:val="pt-BR"/>
        </w:rPr>
        <w:t>kịp</w:t>
      </w:r>
      <w:r w:rsidR="00CA3AEA">
        <w:rPr>
          <w:rFonts w:ascii="Times New Roman" w:hAnsi="Times New Roman"/>
          <w:szCs w:val="28"/>
          <w:lang w:val="pt-BR"/>
        </w:rPr>
        <w:t xml:space="preserve"> </w:t>
      </w:r>
      <w:r w:rsidR="00625101" w:rsidRPr="00625101">
        <w:rPr>
          <w:rFonts w:ascii="Times New Roman" w:hAnsi="Times New Roman"/>
          <w:szCs w:val="28"/>
          <w:lang w:val="pt-BR"/>
        </w:rPr>
        <w:t>thời</w:t>
      </w:r>
      <w:r w:rsidR="00CA3AEA">
        <w:rPr>
          <w:rFonts w:ascii="Times New Roman" w:hAnsi="Times New Roman"/>
          <w:szCs w:val="28"/>
          <w:lang w:val="pt-BR"/>
        </w:rPr>
        <w:t xml:space="preserve"> </w:t>
      </w:r>
      <w:r w:rsidR="00625101" w:rsidRPr="00625101">
        <w:rPr>
          <w:rFonts w:ascii="Times New Roman" w:hAnsi="Times New Roman"/>
          <w:szCs w:val="28"/>
          <w:lang w:val="pt-BR"/>
        </w:rPr>
        <w:t>kiện</w:t>
      </w:r>
      <w:r w:rsidR="00CA3AEA">
        <w:rPr>
          <w:rFonts w:ascii="Times New Roman" w:hAnsi="Times New Roman"/>
          <w:szCs w:val="28"/>
          <w:lang w:val="pt-BR"/>
        </w:rPr>
        <w:t xml:space="preserve"> </w:t>
      </w:r>
      <w:r w:rsidR="00625101" w:rsidRPr="00625101">
        <w:rPr>
          <w:rFonts w:ascii="Times New Roman" w:hAnsi="Times New Roman"/>
          <w:szCs w:val="28"/>
          <w:lang w:val="pt-BR"/>
        </w:rPr>
        <w:t>toàn,</w:t>
      </w:r>
      <w:r w:rsidR="00CA3AEA">
        <w:rPr>
          <w:rFonts w:ascii="Times New Roman" w:hAnsi="Times New Roman"/>
          <w:szCs w:val="28"/>
          <w:lang w:val="pt-BR"/>
        </w:rPr>
        <w:t xml:space="preserve"> </w:t>
      </w:r>
      <w:r w:rsidR="00625101" w:rsidRPr="00625101">
        <w:rPr>
          <w:rFonts w:ascii="Times New Roman" w:hAnsi="Times New Roman"/>
          <w:szCs w:val="28"/>
          <w:lang w:val="pt-BR"/>
        </w:rPr>
        <w:t>ổn</w:t>
      </w:r>
      <w:r w:rsidR="00CA3AEA">
        <w:rPr>
          <w:rFonts w:ascii="Times New Roman" w:hAnsi="Times New Roman"/>
          <w:szCs w:val="28"/>
          <w:lang w:val="pt-BR"/>
        </w:rPr>
        <w:t xml:space="preserve"> </w:t>
      </w:r>
      <w:r w:rsidR="00625101" w:rsidRPr="00625101">
        <w:rPr>
          <w:rFonts w:ascii="Times New Roman" w:hAnsi="Times New Roman"/>
          <w:szCs w:val="28"/>
          <w:lang w:val="pt-BR"/>
        </w:rPr>
        <w:t>định</w:t>
      </w:r>
      <w:r w:rsidR="00CA3AEA">
        <w:rPr>
          <w:rFonts w:ascii="Times New Roman" w:hAnsi="Times New Roman"/>
          <w:szCs w:val="28"/>
          <w:lang w:val="pt-BR"/>
        </w:rPr>
        <w:t xml:space="preserve"> </w:t>
      </w:r>
      <w:r w:rsidR="00625101" w:rsidRPr="00625101">
        <w:rPr>
          <w:rFonts w:ascii="Times New Roman" w:hAnsi="Times New Roman"/>
          <w:szCs w:val="28"/>
          <w:lang w:val="pt-BR"/>
        </w:rPr>
        <w:t>lực</w:t>
      </w:r>
      <w:r w:rsidR="00CA3AEA">
        <w:rPr>
          <w:rFonts w:ascii="Times New Roman" w:hAnsi="Times New Roman"/>
          <w:szCs w:val="28"/>
          <w:lang w:val="pt-BR"/>
        </w:rPr>
        <w:t xml:space="preserve"> </w:t>
      </w:r>
      <w:r w:rsidR="00625101" w:rsidRPr="00625101">
        <w:rPr>
          <w:rFonts w:ascii="Times New Roman" w:hAnsi="Times New Roman"/>
          <w:szCs w:val="28"/>
          <w:lang w:val="pt-BR"/>
        </w:rPr>
        <w:t>lượng</w:t>
      </w:r>
      <w:r w:rsidR="00CA3AEA">
        <w:rPr>
          <w:rFonts w:ascii="Times New Roman" w:hAnsi="Times New Roman"/>
          <w:szCs w:val="28"/>
          <w:lang w:val="pt-BR"/>
        </w:rPr>
        <w:t xml:space="preserve"> </w:t>
      </w:r>
      <w:r w:rsidR="00625101" w:rsidRPr="00625101">
        <w:rPr>
          <w:rFonts w:ascii="Times New Roman" w:hAnsi="Times New Roman"/>
          <w:szCs w:val="28"/>
          <w:lang w:val="pt-BR"/>
        </w:rPr>
        <w:t>công</w:t>
      </w:r>
      <w:r w:rsidR="00CA3AEA">
        <w:rPr>
          <w:rFonts w:ascii="Times New Roman" w:hAnsi="Times New Roman"/>
          <w:szCs w:val="28"/>
          <w:lang w:val="pt-BR"/>
        </w:rPr>
        <w:t xml:space="preserve"> </w:t>
      </w:r>
      <w:r w:rsidR="00625101" w:rsidRPr="00625101">
        <w:rPr>
          <w:rFonts w:ascii="Times New Roman" w:hAnsi="Times New Roman"/>
          <w:szCs w:val="28"/>
          <w:lang w:val="pt-BR"/>
        </w:rPr>
        <w:t>chức</w:t>
      </w:r>
      <w:r w:rsidR="00CA3AEA">
        <w:rPr>
          <w:rFonts w:ascii="Times New Roman" w:hAnsi="Times New Roman"/>
          <w:szCs w:val="28"/>
          <w:lang w:val="pt-BR"/>
        </w:rPr>
        <w:t xml:space="preserve"> </w:t>
      </w:r>
      <w:r w:rsidR="00625101" w:rsidRPr="00625101">
        <w:rPr>
          <w:rFonts w:ascii="Times New Roman" w:hAnsi="Times New Roman"/>
          <w:szCs w:val="28"/>
          <w:lang w:val="pt-BR"/>
        </w:rPr>
        <w:t>thanh</w:t>
      </w:r>
      <w:r w:rsidR="00CA3AEA">
        <w:rPr>
          <w:rFonts w:ascii="Times New Roman" w:hAnsi="Times New Roman"/>
          <w:szCs w:val="28"/>
          <w:lang w:val="pt-BR"/>
        </w:rPr>
        <w:t xml:space="preserve"> </w:t>
      </w:r>
      <w:r w:rsidR="00625101" w:rsidRPr="00625101">
        <w:rPr>
          <w:rFonts w:ascii="Times New Roman" w:hAnsi="Times New Roman"/>
          <w:szCs w:val="28"/>
          <w:lang w:val="pt-BR"/>
        </w:rPr>
        <w:t>tra;</w:t>
      </w:r>
      <w:r w:rsidR="00CA3AEA">
        <w:rPr>
          <w:rFonts w:ascii="Times New Roman" w:hAnsi="Times New Roman"/>
          <w:szCs w:val="28"/>
          <w:lang w:val="pt-BR"/>
        </w:rPr>
        <w:t xml:space="preserve"> </w:t>
      </w:r>
      <w:r w:rsidR="00625101" w:rsidRPr="00625101">
        <w:rPr>
          <w:rFonts w:ascii="Times New Roman" w:hAnsi="Times New Roman"/>
          <w:szCs w:val="28"/>
          <w:lang w:val="pt-BR"/>
        </w:rPr>
        <w:t>đưa</w:t>
      </w:r>
      <w:r w:rsidR="00CA3AEA">
        <w:rPr>
          <w:rFonts w:ascii="Times New Roman" w:hAnsi="Times New Roman"/>
          <w:szCs w:val="28"/>
          <w:lang w:val="pt-BR"/>
        </w:rPr>
        <w:t xml:space="preserve"> </w:t>
      </w:r>
      <w:r w:rsidR="00625101" w:rsidRPr="00625101">
        <w:rPr>
          <w:rFonts w:ascii="Times New Roman" w:hAnsi="Times New Roman"/>
          <w:szCs w:val="28"/>
          <w:lang w:val="pt-BR"/>
        </w:rPr>
        <w:t>ứng</w:t>
      </w:r>
      <w:r w:rsidR="00CA3AEA">
        <w:rPr>
          <w:rFonts w:ascii="Times New Roman" w:hAnsi="Times New Roman"/>
          <w:szCs w:val="28"/>
          <w:lang w:val="pt-BR"/>
        </w:rPr>
        <w:t xml:space="preserve"> </w:t>
      </w:r>
      <w:r w:rsidR="00625101" w:rsidRPr="00625101">
        <w:rPr>
          <w:rFonts w:ascii="Times New Roman" w:hAnsi="Times New Roman"/>
          <w:szCs w:val="28"/>
          <w:lang w:val="pt-BR"/>
        </w:rPr>
        <w:t>dụng</w:t>
      </w:r>
      <w:r w:rsidR="00CA3AEA">
        <w:rPr>
          <w:rFonts w:ascii="Times New Roman" w:hAnsi="Times New Roman"/>
          <w:szCs w:val="28"/>
          <w:lang w:val="pt-BR"/>
        </w:rPr>
        <w:t xml:space="preserve"> </w:t>
      </w:r>
      <w:r w:rsidR="00625101" w:rsidRPr="00625101">
        <w:rPr>
          <w:rFonts w:ascii="Times New Roman" w:hAnsi="Times New Roman"/>
          <w:szCs w:val="28"/>
          <w:lang w:val="pt-BR"/>
        </w:rPr>
        <w:t>công</w:t>
      </w:r>
      <w:r w:rsidR="00CA3AEA">
        <w:rPr>
          <w:rFonts w:ascii="Times New Roman" w:hAnsi="Times New Roman"/>
          <w:szCs w:val="28"/>
          <w:lang w:val="pt-BR"/>
        </w:rPr>
        <w:t xml:space="preserve"> </w:t>
      </w:r>
      <w:r w:rsidR="00625101" w:rsidRPr="00625101">
        <w:rPr>
          <w:rFonts w:ascii="Times New Roman" w:hAnsi="Times New Roman"/>
          <w:szCs w:val="28"/>
          <w:lang w:val="pt-BR"/>
        </w:rPr>
        <w:t>nghệ</w:t>
      </w:r>
      <w:r w:rsidR="00CA3AEA">
        <w:rPr>
          <w:rFonts w:ascii="Times New Roman" w:hAnsi="Times New Roman"/>
          <w:szCs w:val="28"/>
          <w:lang w:val="pt-BR"/>
        </w:rPr>
        <w:t xml:space="preserve"> </w:t>
      </w:r>
      <w:r w:rsidR="00625101" w:rsidRPr="00625101">
        <w:rPr>
          <w:rFonts w:ascii="Times New Roman" w:hAnsi="Times New Roman"/>
          <w:szCs w:val="28"/>
          <w:lang w:val="pt-BR"/>
        </w:rPr>
        <w:t>thông</w:t>
      </w:r>
      <w:r w:rsidR="00CA3AEA">
        <w:rPr>
          <w:rFonts w:ascii="Times New Roman" w:hAnsi="Times New Roman"/>
          <w:szCs w:val="28"/>
          <w:lang w:val="pt-BR"/>
        </w:rPr>
        <w:t xml:space="preserve"> </w:t>
      </w:r>
      <w:r w:rsidR="00625101" w:rsidRPr="00625101">
        <w:rPr>
          <w:rFonts w:ascii="Times New Roman" w:hAnsi="Times New Roman"/>
          <w:szCs w:val="28"/>
          <w:lang w:val="pt-BR"/>
        </w:rPr>
        <w:t>tin</w:t>
      </w:r>
      <w:r w:rsidR="00CA3AEA">
        <w:rPr>
          <w:rFonts w:ascii="Times New Roman" w:hAnsi="Times New Roman"/>
          <w:szCs w:val="28"/>
          <w:lang w:val="pt-BR"/>
        </w:rPr>
        <w:t xml:space="preserve"> </w:t>
      </w:r>
      <w:r w:rsidR="00625101" w:rsidRPr="00625101">
        <w:rPr>
          <w:rFonts w:ascii="Times New Roman" w:hAnsi="Times New Roman"/>
          <w:szCs w:val="28"/>
          <w:lang w:val="pt-BR"/>
        </w:rPr>
        <w:t>trong</w:t>
      </w:r>
      <w:r w:rsidR="00CA3AEA">
        <w:rPr>
          <w:rFonts w:ascii="Times New Roman" w:hAnsi="Times New Roman"/>
          <w:szCs w:val="28"/>
          <w:lang w:val="pt-BR"/>
        </w:rPr>
        <w:t xml:space="preserve"> </w:t>
      </w:r>
      <w:r w:rsidR="00625101" w:rsidRPr="00625101">
        <w:rPr>
          <w:rFonts w:ascii="Times New Roman" w:hAnsi="Times New Roman"/>
          <w:szCs w:val="28"/>
          <w:lang w:val="pt-BR"/>
        </w:rPr>
        <w:t>quản</w:t>
      </w:r>
      <w:r w:rsidR="00CA3AEA">
        <w:rPr>
          <w:rFonts w:ascii="Times New Roman" w:hAnsi="Times New Roman"/>
          <w:szCs w:val="28"/>
          <w:lang w:val="pt-BR"/>
        </w:rPr>
        <w:t xml:space="preserve"> </w:t>
      </w:r>
      <w:r w:rsidR="00625101" w:rsidRPr="00625101">
        <w:rPr>
          <w:rFonts w:ascii="Times New Roman" w:hAnsi="Times New Roman"/>
          <w:szCs w:val="28"/>
          <w:lang w:val="pt-BR"/>
        </w:rPr>
        <w:t>lý,</w:t>
      </w:r>
      <w:r w:rsidR="00CA3AEA">
        <w:rPr>
          <w:rFonts w:ascii="Times New Roman" w:hAnsi="Times New Roman"/>
          <w:szCs w:val="28"/>
          <w:lang w:val="pt-BR"/>
        </w:rPr>
        <w:t xml:space="preserve"> </w:t>
      </w:r>
      <w:r w:rsidR="00625101" w:rsidRPr="00625101">
        <w:rPr>
          <w:rFonts w:ascii="Times New Roman" w:hAnsi="Times New Roman"/>
          <w:szCs w:val="28"/>
          <w:lang w:val="pt-BR"/>
        </w:rPr>
        <w:t>điều</w:t>
      </w:r>
      <w:r w:rsidR="00CA3AEA">
        <w:rPr>
          <w:rFonts w:ascii="Times New Roman" w:hAnsi="Times New Roman"/>
          <w:szCs w:val="28"/>
          <w:lang w:val="pt-BR"/>
        </w:rPr>
        <w:t xml:space="preserve"> </w:t>
      </w:r>
      <w:r w:rsidR="00625101" w:rsidRPr="00625101">
        <w:rPr>
          <w:rFonts w:ascii="Times New Roman" w:hAnsi="Times New Roman"/>
          <w:szCs w:val="28"/>
          <w:lang w:val="pt-BR"/>
        </w:rPr>
        <w:t>hành</w:t>
      </w:r>
      <w:r w:rsidR="00625101">
        <w:rPr>
          <w:rFonts w:ascii="Times New Roman" w:hAnsi="Times New Roman"/>
          <w:szCs w:val="28"/>
          <w:lang w:val="pt-BR"/>
        </w:rPr>
        <w:t>;</w:t>
      </w:r>
      <w:r w:rsidR="00CA3AEA">
        <w:rPr>
          <w:rFonts w:ascii="Times New Roman" w:hAnsi="Times New Roman"/>
          <w:szCs w:val="28"/>
          <w:lang w:val="pt-BR"/>
        </w:rPr>
        <w:t xml:space="preserve"> </w:t>
      </w:r>
      <w:r w:rsidRPr="00982FDA">
        <w:rPr>
          <w:rFonts w:ascii="Times New Roman" w:hAnsi="Times New Roman"/>
          <w:szCs w:val="28"/>
          <w:lang w:val="pt-BR"/>
        </w:rPr>
        <w:t>củng</w:t>
      </w:r>
      <w:r w:rsidR="00CA3AEA">
        <w:rPr>
          <w:rFonts w:ascii="Times New Roman" w:hAnsi="Times New Roman"/>
          <w:szCs w:val="28"/>
          <w:lang w:val="pt-BR"/>
        </w:rPr>
        <w:t xml:space="preserve"> </w:t>
      </w:r>
      <w:r w:rsidRPr="00982FDA">
        <w:rPr>
          <w:rFonts w:ascii="Times New Roman" w:hAnsi="Times New Roman"/>
          <w:szCs w:val="28"/>
          <w:lang w:val="pt-BR"/>
        </w:rPr>
        <w:t>cố,</w:t>
      </w:r>
      <w:r w:rsidR="00CA3AEA">
        <w:rPr>
          <w:rFonts w:ascii="Times New Roman" w:hAnsi="Times New Roman"/>
          <w:szCs w:val="28"/>
          <w:lang w:val="pt-BR"/>
        </w:rPr>
        <w:t xml:space="preserve"> </w:t>
      </w:r>
      <w:r w:rsidRPr="00982FDA">
        <w:rPr>
          <w:rFonts w:ascii="Times New Roman" w:hAnsi="Times New Roman"/>
          <w:szCs w:val="28"/>
          <w:lang w:val="pt-BR"/>
        </w:rPr>
        <w:t>kiện</w:t>
      </w:r>
      <w:r w:rsidR="00CA3AEA">
        <w:rPr>
          <w:rFonts w:ascii="Times New Roman" w:hAnsi="Times New Roman"/>
          <w:szCs w:val="28"/>
          <w:lang w:val="pt-BR"/>
        </w:rPr>
        <w:t xml:space="preserve"> </w:t>
      </w:r>
      <w:r w:rsidRPr="00982FDA">
        <w:rPr>
          <w:rFonts w:ascii="Times New Roman" w:hAnsi="Times New Roman"/>
          <w:szCs w:val="28"/>
          <w:lang w:val="pt-BR"/>
        </w:rPr>
        <w:t>toàn,</w:t>
      </w:r>
      <w:r w:rsidR="00CA3AEA">
        <w:rPr>
          <w:rFonts w:ascii="Times New Roman" w:hAnsi="Times New Roman"/>
          <w:szCs w:val="28"/>
          <w:lang w:val="pt-BR"/>
        </w:rPr>
        <w:t xml:space="preserve"> </w:t>
      </w:r>
      <w:r w:rsidRPr="00982FDA">
        <w:rPr>
          <w:rFonts w:ascii="Times New Roman" w:hAnsi="Times New Roman"/>
          <w:szCs w:val="28"/>
          <w:lang w:val="pt-BR"/>
        </w:rPr>
        <w:t>tập</w:t>
      </w:r>
      <w:r w:rsidR="00CA3AEA">
        <w:rPr>
          <w:rFonts w:ascii="Times New Roman" w:hAnsi="Times New Roman"/>
          <w:szCs w:val="28"/>
          <w:lang w:val="pt-BR"/>
        </w:rPr>
        <w:t xml:space="preserve"> </w:t>
      </w:r>
      <w:r w:rsidRPr="00982FDA">
        <w:rPr>
          <w:rFonts w:ascii="Times New Roman" w:hAnsi="Times New Roman"/>
          <w:szCs w:val="28"/>
          <w:lang w:val="pt-BR"/>
        </w:rPr>
        <w:t>huấn,</w:t>
      </w:r>
      <w:r w:rsidR="00CA3AEA">
        <w:rPr>
          <w:rFonts w:ascii="Times New Roman" w:hAnsi="Times New Roman"/>
          <w:szCs w:val="28"/>
          <w:lang w:val="pt-BR"/>
        </w:rPr>
        <w:t xml:space="preserve"> </w:t>
      </w:r>
      <w:r w:rsidRPr="00982FDA">
        <w:rPr>
          <w:rFonts w:ascii="Times New Roman" w:hAnsi="Times New Roman"/>
          <w:szCs w:val="28"/>
          <w:lang w:val="pt-BR"/>
        </w:rPr>
        <w:t>bồi</w:t>
      </w:r>
      <w:r w:rsidR="00CA3AEA">
        <w:rPr>
          <w:rFonts w:ascii="Times New Roman" w:hAnsi="Times New Roman"/>
          <w:szCs w:val="28"/>
          <w:lang w:val="pt-BR"/>
        </w:rPr>
        <w:t xml:space="preserve"> </w:t>
      </w:r>
      <w:r w:rsidRPr="00982FDA">
        <w:rPr>
          <w:rFonts w:ascii="Times New Roman" w:hAnsi="Times New Roman"/>
          <w:szCs w:val="28"/>
          <w:lang w:val="pt-BR"/>
        </w:rPr>
        <w:t>dưỡng</w:t>
      </w:r>
      <w:r w:rsidR="00CA3AEA">
        <w:rPr>
          <w:rFonts w:ascii="Times New Roman" w:hAnsi="Times New Roman"/>
          <w:szCs w:val="28"/>
          <w:lang w:val="pt-BR"/>
        </w:rPr>
        <w:t xml:space="preserve"> </w:t>
      </w:r>
      <w:r w:rsidRPr="00982FDA">
        <w:rPr>
          <w:rFonts w:ascii="Times New Roman" w:hAnsi="Times New Roman"/>
          <w:szCs w:val="28"/>
          <w:lang w:val="pt-BR"/>
        </w:rPr>
        <w:t>cho</w:t>
      </w:r>
      <w:r w:rsidR="00CA3AEA">
        <w:rPr>
          <w:rFonts w:ascii="Times New Roman" w:hAnsi="Times New Roman"/>
          <w:szCs w:val="28"/>
          <w:lang w:val="pt-BR"/>
        </w:rPr>
        <w:t xml:space="preserve"> </w:t>
      </w:r>
      <w:r w:rsidRPr="00982FDA">
        <w:rPr>
          <w:rFonts w:ascii="Times New Roman" w:hAnsi="Times New Roman"/>
          <w:szCs w:val="28"/>
          <w:lang w:val="pt-BR"/>
        </w:rPr>
        <w:t>đội</w:t>
      </w:r>
      <w:r w:rsidR="00CA3AEA">
        <w:rPr>
          <w:rFonts w:ascii="Times New Roman" w:hAnsi="Times New Roman"/>
          <w:szCs w:val="28"/>
          <w:lang w:val="pt-BR"/>
        </w:rPr>
        <w:t xml:space="preserve"> </w:t>
      </w:r>
      <w:r w:rsidRPr="00982FDA">
        <w:rPr>
          <w:rFonts w:ascii="Times New Roman" w:hAnsi="Times New Roman"/>
          <w:szCs w:val="28"/>
          <w:lang w:val="pt-BR"/>
        </w:rPr>
        <w:t>ngũ</w:t>
      </w:r>
      <w:r w:rsidR="00CA3AEA">
        <w:rPr>
          <w:rFonts w:ascii="Times New Roman" w:hAnsi="Times New Roman"/>
          <w:szCs w:val="28"/>
          <w:lang w:val="pt-BR"/>
        </w:rPr>
        <w:t xml:space="preserve"> </w:t>
      </w:r>
      <w:r w:rsidRPr="00982FDA">
        <w:rPr>
          <w:rFonts w:ascii="Times New Roman" w:hAnsi="Times New Roman"/>
          <w:szCs w:val="28"/>
          <w:lang w:val="pt-BR"/>
        </w:rPr>
        <w:t>cán</w:t>
      </w:r>
      <w:r w:rsidR="00CA3AEA">
        <w:rPr>
          <w:rFonts w:ascii="Times New Roman" w:hAnsi="Times New Roman"/>
          <w:szCs w:val="28"/>
          <w:lang w:val="pt-BR"/>
        </w:rPr>
        <w:t xml:space="preserve"> </w:t>
      </w:r>
      <w:r w:rsidRPr="00982FDA">
        <w:rPr>
          <w:rFonts w:ascii="Times New Roman" w:hAnsi="Times New Roman"/>
          <w:szCs w:val="28"/>
          <w:lang w:val="pt-BR"/>
        </w:rPr>
        <w:t>bộ,</w:t>
      </w:r>
      <w:r w:rsidR="00CA3AEA">
        <w:rPr>
          <w:rFonts w:ascii="Times New Roman" w:hAnsi="Times New Roman"/>
          <w:szCs w:val="28"/>
          <w:lang w:val="pt-BR"/>
        </w:rPr>
        <w:t xml:space="preserve"> </w:t>
      </w:r>
      <w:r w:rsidRPr="00982FDA">
        <w:rPr>
          <w:rFonts w:ascii="Times New Roman" w:hAnsi="Times New Roman"/>
          <w:szCs w:val="28"/>
          <w:lang w:val="pt-BR"/>
        </w:rPr>
        <w:t>công</w:t>
      </w:r>
      <w:r w:rsidR="00CA3AEA">
        <w:rPr>
          <w:rFonts w:ascii="Times New Roman" w:hAnsi="Times New Roman"/>
          <w:szCs w:val="28"/>
          <w:lang w:val="pt-BR"/>
        </w:rPr>
        <w:t xml:space="preserve"> </w:t>
      </w:r>
      <w:r w:rsidRPr="00982FDA">
        <w:rPr>
          <w:rFonts w:ascii="Times New Roman" w:hAnsi="Times New Roman"/>
          <w:szCs w:val="28"/>
          <w:lang w:val="pt-BR"/>
        </w:rPr>
        <w:t>chức</w:t>
      </w:r>
      <w:r w:rsidR="00CA3AEA">
        <w:rPr>
          <w:rFonts w:ascii="Times New Roman" w:hAnsi="Times New Roman"/>
          <w:szCs w:val="28"/>
          <w:lang w:val="pt-BR"/>
        </w:rPr>
        <w:t xml:space="preserve"> </w:t>
      </w:r>
      <w:r w:rsidRPr="00982FDA">
        <w:rPr>
          <w:rFonts w:ascii="Times New Roman" w:hAnsi="Times New Roman"/>
          <w:szCs w:val="28"/>
          <w:lang w:val="pt-BR"/>
        </w:rPr>
        <w:t>ngành</w:t>
      </w:r>
      <w:r w:rsidR="00CA3AEA">
        <w:rPr>
          <w:rFonts w:ascii="Times New Roman" w:hAnsi="Times New Roman"/>
          <w:szCs w:val="28"/>
          <w:lang w:val="pt-BR"/>
        </w:rPr>
        <w:t xml:space="preserve"> </w:t>
      </w:r>
      <w:r w:rsidRPr="00982FDA">
        <w:rPr>
          <w:rFonts w:ascii="Times New Roman" w:hAnsi="Times New Roman"/>
          <w:szCs w:val="28"/>
          <w:lang w:val="pt-BR"/>
        </w:rPr>
        <w:t>thanh</w:t>
      </w:r>
      <w:r w:rsidR="00CA3AEA">
        <w:rPr>
          <w:rFonts w:ascii="Times New Roman" w:hAnsi="Times New Roman"/>
          <w:szCs w:val="28"/>
          <w:lang w:val="pt-BR"/>
        </w:rPr>
        <w:t xml:space="preserve"> </w:t>
      </w:r>
      <w:r w:rsidRPr="00982FDA">
        <w:rPr>
          <w:rFonts w:ascii="Times New Roman" w:hAnsi="Times New Roman"/>
          <w:szCs w:val="28"/>
          <w:lang w:val="pt-BR"/>
        </w:rPr>
        <w:t>tra</w:t>
      </w:r>
      <w:r w:rsidR="00CA3AEA">
        <w:rPr>
          <w:rFonts w:ascii="Times New Roman" w:hAnsi="Times New Roman"/>
          <w:szCs w:val="28"/>
          <w:lang w:val="pt-BR"/>
        </w:rPr>
        <w:t xml:space="preserve"> </w:t>
      </w:r>
      <w:r w:rsidRPr="00982FDA">
        <w:rPr>
          <w:rFonts w:ascii="Times New Roman" w:hAnsi="Times New Roman"/>
          <w:szCs w:val="28"/>
          <w:lang w:val="pt-BR"/>
        </w:rPr>
        <w:t>về</w:t>
      </w:r>
      <w:r w:rsidR="00CA3AEA">
        <w:rPr>
          <w:rFonts w:ascii="Times New Roman" w:hAnsi="Times New Roman"/>
          <w:szCs w:val="28"/>
          <w:lang w:val="pt-BR"/>
        </w:rPr>
        <w:t xml:space="preserve"> </w:t>
      </w:r>
      <w:r w:rsidRPr="00982FDA">
        <w:rPr>
          <w:rFonts w:ascii="Times New Roman" w:hAnsi="Times New Roman"/>
          <w:szCs w:val="28"/>
          <w:lang w:val="pt-BR"/>
        </w:rPr>
        <w:t>số</w:t>
      </w:r>
      <w:r w:rsidR="00CA3AEA">
        <w:rPr>
          <w:rFonts w:ascii="Times New Roman" w:hAnsi="Times New Roman"/>
          <w:szCs w:val="28"/>
          <w:lang w:val="pt-BR"/>
        </w:rPr>
        <w:t xml:space="preserve"> </w:t>
      </w:r>
      <w:r w:rsidRPr="00982FDA">
        <w:rPr>
          <w:rFonts w:ascii="Times New Roman" w:hAnsi="Times New Roman"/>
          <w:szCs w:val="28"/>
          <w:lang w:val="pt-BR"/>
        </w:rPr>
        <w:t>lượng</w:t>
      </w:r>
      <w:r w:rsidR="00CA3AEA">
        <w:rPr>
          <w:rFonts w:ascii="Times New Roman" w:hAnsi="Times New Roman"/>
          <w:szCs w:val="28"/>
          <w:lang w:val="pt-BR"/>
        </w:rPr>
        <w:t xml:space="preserve"> </w:t>
      </w:r>
      <w:r w:rsidRPr="00982FDA">
        <w:rPr>
          <w:rFonts w:ascii="Times New Roman" w:hAnsi="Times New Roman"/>
          <w:szCs w:val="28"/>
          <w:lang w:val="pt-BR"/>
        </w:rPr>
        <w:t>và</w:t>
      </w:r>
      <w:r w:rsidR="00CA3AEA">
        <w:rPr>
          <w:rFonts w:ascii="Times New Roman" w:hAnsi="Times New Roman"/>
          <w:szCs w:val="28"/>
          <w:lang w:val="pt-BR"/>
        </w:rPr>
        <w:t xml:space="preserve"> </w:t>
      </w:r>
      <w:r w:rsidRPr="00982FDA">
        <w:rPr>
          <w:rFonts w:ascii="Times New Roman" w:hAnsi="Times New Roman"/>
          <w:szCs w:val="28"/>
          <w:lang w:val="pt-BR"/>
        </w:rPr>
        <w:t>chất</w:t>
      </w:r>
      <w:r w:rsidR="00CA3AEA">
        <w:rPr>
          <w:rFonts w:ascii="Times New Roman" w:hAnsi="Times New Roman"/>
          <w:szCs w:val="28"/>
          <w:lang w:val="pt-BR"/>
        </w:rPr>
        <w:t xml:space="preserve"> </w:t>
      </w:r>
      <w:r w:rsidRPr="00982FDA">
        <w:rPr>
          <w:rFonts w:ascii="Times New Roman" w:hAnsi="Times New Roman"/>
          <w:szCs w:val="28"/>
          <w:lang w:val="pt-BR"/>
        </w:rPr>
        <w:t>lượng</w:t>
      </w:r>
      <w:r w:rsidR="00CA3AEA">
        <w:rPr>
          <w:rFonts w:ascii="Times New Roman" w:hAnsi="Times New Roman"/>
          <w:szCs w:val="28"/>
          <w:lang w:val="pt-BR"/>
        </w:rPr>
        <w:t xml:space="preserve"> </w:t>
      </w:r>
      <w:r w:rsidRPr="00982FDA">
        <w:rPr>
          <w:rFonts w:ascii="Times New Roman" w:hAnsi="Times New Roman"/>
          <w:szCs w:val="28"/>
          <w:lang w:val="pt-BR"/>
        </w:rPr>
        <w:t>nhằm</w:t>
      </w:r>
      <w:r w:rsidR="00CA3AEA">
        <w:rPr>
          <w:rFonts w:ascii="Times New Roman" w:hAnsi="Times New Roman"/>
          <w:szCs w:val="28"/>
          <w:lang w:val="pt-BR"/>
        </w:rPr>
        <w:t xml:space="preserve"> </w:t>
      </w:r>
      <w:r w:rsidRPr="00982FDA">
        <w:rPr>
          <w:rFonts w:ascii="Times New Roman" w:hAnsi="Times New Roman"/>
          <w:szCs w:val="28"/>
          <w:lang w:val="pt-BR"/>
        </w:rPr>
        <w:t>đáp</w:t>
      </w:r>
      <w:r w:rsidR="00CA3AEA">
        <w:rPr>
          <w:rFonts w:ascii="Times New Roman" w:hAnsi="Times New Roman"/>
          <w:szCs w:val="28"/>
          <w:lang w:val="pt-BR"/>
        </w:rPr>
        <w:t xml:space="preserve"> </w:t>
      </w:r>
      <w:r w:rsidRPr="00982FDA">
        <w:rPr>
          <w:rFonts w:ascii="Times New Roman" w:hAnsi="Times New Roman"/>
          <w:szCs w:val="28"/>
          <w:lang w:val="pt-BR"/>
        </w:rPr>
        <w:t>ứng</w:t>
      </w:r>
      <w:r w:rsidR="00CA3AEA">
        <w:rPr>
          <w:rFonts w:ascii="Times New Roman" w:hAnsi="Times New Roman"/>
          <w:szCs w:val="28"/>
          <w:lang w:val="pt-BR"/>
        </w:rPr>
        <w:t xml:space="preserve"> </w:t>
      </w:r>
      <w:r w:rsidRPr="00982FDA">
        <w:rPr>
          <w:rFonts w:ascii="Times New Roman" w:hAnsi="Times New Roman"/>
          <w:szCs w:val="28"/>
          <w:lang w:val="pt-BR"/>
        </w:rPr>
        <w:t>yêu</w:t>
      </w:r>
      <w:r w:rsidR="00CA3AEA">
        <w:rPr>
          <w:rFonts w:ascii="Times New Roman" w:hAnsi="Times New Roman"/>
          <w:szCs w:val="28"/>
          <w:lang w:val="pt-BR"/>
        </w:rPr>
        <w:t xml:space="preserve"> </w:t>
      </w:r>
      <w:r w:rsidRPr="00982FDA">
        <w:rPr>
          <w:rFonts w:ascii="Times New Roman" w:hAnsi="Times New Roman"/>
          <w:szCs w:val="28"/>
          <w:lang w:val="pt-BR"/>
        </w:rPr>
        <w:t>cầu</w:t>
      </w:r>
      <w:r w:rsidR="00CA3AEA">
        <w:rPr>
          <w:rFonts w:ascii="Times New Roman" w:hAnsi="Times New Roman"/>
          <w:szCs w:val="28"/>
          <w:lang w:val="pt-BR"/>
        </w:rPr>
        <w:t xml:space="preserve"> </w:t>
      </w:r>
      <w:r w:rsidRPr="00982FDA">
        <w:rPr>
          <w:rFonts w:ascii="Times New Roman" w:hAnsi="Times New Roman"/>
          <w:szCs w:val="28"/>
          <w:lang w:val="pt-BR"/>
        </w:rPr>
        <w:t>ngày</w:t>
      </w:r>
      <w:r w:rsidR="00CA3AEA">
        <w:rPr>
          <w:rFonts w:ascii="Times New Roman" w:hAnsi="Times New Roman"/>
          <w:szCs w:val="28"/>
          <w:lang w:val="pt-BR"/>
        </w:rPr>
        <w:t xml:space="preserve"> </w:t>
      </w:r>
      <w:r w:rsidRPr="00982FDA">
        <w:rPr>
          <w:rFonts w:ascii="Times New Roman" w:hAnsi="Times New Roman"/>
          <w:szCs w:val="28"/>
          <w:lang w:val="pt-BR"/>
        </w:rPr>
        <w:t>càng</w:t>
      </w:r>
      <w:r w:rsidR="00CA3AEA">
        <w:rPr>
          <w:rFonts w:ascii="Times New Roman" w:hAnsi="Times New Roman"/>
          <w:szCs w:val="28"/>
          <w:lang w:val="pt-BR"/>
        </w:rPr>
        <w:t xml:space="preserve"> </w:t>
      </w:r>
      <w:r w:rsidRPr="00982FDA">
        <w:rPr>
          <w:rFonts w:ascii="Times New Roman" w:hAnsi="Times New Roman"/>
          <w:szCs w:val="28"/>
          <w:lang w:val="pt-BR"/>
        </w:rPr>
        <w:t>cao</w:t>
      </w:r>
      <w:r w:rsidR="00CA3AEA">
        <w:rPr>
          <w:rFonts w:ascii="Times New Roman" w:hAnsi="Times New Roman"/>
          <w:szCs w:val="28"/>
          <w:lang w:val="pt-BR"/>
        </w:rPr>
        <w:t xml:space="preserve"> </w:t>
      </w:r>
      <w:r w:rsidRPr="00982FDA">
        <w:rPr>
          <w:rFonts w:ascii="Times New Roman" w:hAnsi="Times New Roman"/>
          <w:szCs w:val="28"/>
          <w:lang w:val="pt-BR"/>
        </w:rPr>
        <w:t>trong</w:t>
      </w:r>
      <w:r w:rsidR="00CA3AEA">
        <w:rPr>
          <w:rFonts w:ascii="Times New Roman" w:hAnsi="Times New Roman"/>
          <w:szCs w:val="28"/>
          <w:lang w:val="pt-BR"/>
        </w:rPr>
        <w:t xml:space="preserve"> </w:t>
      </w:r>
      <w:r w:rsidRPr="00982FDA">
        <w:rPr>
          <w:rFonts w:ascii="Times New Roman" w:hAnsi="Times New Roman"/>
          <w:szCs w:val="28"/>
          <w:lang w:val="pt-BR"/>
        </w:rPr>
        <w:t>thời</w:t>
      </w:r>
      <w:r w:rsidR="00CA3AEA">
        <w:rPr>
          <w:rFonts w:ascii="Times New Roman" w:hAnsi="Times New Roman"/>
          <w:szCs w:val="28"/>
          <w:lang w:val="pt-BR"/>
        </w:rPr>
        <w:t xml:space="preserve"> </w:t>
      </w:r>
      <w:r w:rsidRPr="00982FDA">
        <w:rPr>
          <w:rFonts w:ascii="Times New Roman" w:hAnsi="Times New Roman"/>
          <w:szCs w:val="28"/>
          <w:lang w:val="pt-BR"/>
        </w:rPr>
        <w:t>gian</w:t>
      </w:r>
      <w:r w:rsidR="00CA3AEA">
        <w:rPr>
          <w:rFonts w:ascii="Times New Roman" w:hAnsi="Times New Roman"/>
          <w:szCs w:val="28"/>
          <w:lang w:val="pt-BR"/>
        </w:rPr>
        <w:t xml:space="preserve"> </w:t>
      </w:r>
      <w:r w:rsidRPr="00982FDA">
        <w:rPr>
          <w:rFonts w:ascii="Times New Roman" w:hAnsi="Times New Roman"/>
          <w:szCs w:val="28"/>
          <w:lang w:val="pt-BR"/>
        </w:rPr>
        <w:t>tới;</w:t>
      </w:r>
      <w:r w:rsidR="00CA3AEA">
        <w:rPr>
          <w:rFonts w:ascii="Times New Roman" w:hAnsi="Times New Roman"/>
          <w:szCs w:val="28"/>
          <w:lang w:val="pt-BR"/>
        </w:rPr>
        <w:t xml:space="preserve"> </w:t>
      </w:r>
      <w:r w:rsidRPr="00982FDA">
        <w:rPr>
          <w:rFonts w:ascii="Times New Roman" w:hAnsi="Times New Roman"/>
          <w:szCs w:val="28"/>
          <w:lang w:val="pt-BR"/>
        </w:rPr>
        <w:t>khen</w:t>
      </w:r>
      <w:r w:rsidR="00CA3AEA">
        <w:rPr>
          <w:rFonts w:ascii="Times New Roman" w:hAnsi="Times New Roman"/>
          <w:szCs w:val="28"/>
          <w:lang w:val="pt-BR"/>
        </w:rPr>
        <w:t xml:space="preserve"> </w:t>
      </w:r>
      <w:r w:rsidRPr="00982FDA">
        <w:rPr>
          <w:rFonts w:ascii="Times New Roman" w:hAnsi="Times New Roman"/>
          <w:szCs w:val="28"/>
          <w:lang w:val="pt-BR"/>
        </w:rPr>
        <w:t>thưởng</w:t>
      </w:r>
      <w:r w:rsidR="00CA3AEA">
        <w:rPr>
          <w:rFonts w:ascii="Times New Roman" w:hAnsi="Times New Roman"/>
          <w:szCs w:val="28"/>
          <w:lang w:val="pt-BR"/>
        </w:rPr>
        <w:t xml:space="preserve"> </w:t>
      </w:r>
      <w:r w:rsidRPr="00982FDA">
        <w:rPr>
          <w:rFonts w:ascii="Times New Roman" w:hAnsi="Times New Roman"/>
          <w:szCs w:val="28"/>
          <w:lang w:val="pt-BR"/>
        </w:rPr>
        <w:t>kịp</w:t>
      </w:r>
      <w:r w:rsidR="00CA3AEA">
        <w:rPr>
          <w:rFonts w:ascii="Times New Roman" w:hAnsi="Times New Roman"/>
          <w:szCs w:val="28"/>
          <w:lang w:val="pt-BR"/>
        </w:rPr>
        <w:t xml:space="preserve"> </w:t>
      </w:r>
      <w:r w:rsidRPr="00982FDA">
        <w:rPr>
          <w:rFonts w:ascii="Times New Roman" w:hAnsi="Times New Roman"/>
          <w:szCs w:val="28"/>
          <w:lang w:val="pt-BR"/>
        </w:rPr>
        <w:t>thời,</w:t>
      </w:r>
      <w:r w:rsidR="00CA3AEA">
        <w:rPr>
          <w:rFonts w:ascii="Times New Roman" w:hAnsi="Times New Roman"/>
          <w:szCs w:val="28"/>
          <w:lang w:val="pt-BR"/>
        </w:rPr>
        <w:t xml:space="preserve"> </w:t>
      </w:r>
      <w:r w:rsidRPr="00982FDA">
        <w:rPr>
          <w:rFonts w:ascii="Times New Roman" w:hAnsi="Times New Roman"/>
          <w:szCs w:val="28"/>
          <w:lang w:val="pt-BR"/>
        </w:rPr>
        <w:t>thiết</w:t>
      </w:r>
      <w:r w:rsidR="00CA3AEA">
        <w:rPr>
          <w:rFonts w:ascii="Times New Roman" w:hAnsi="Times New Roman"/>
          <w:szCs w:val="28"/>
          <w:lang w:val="pt-BR"/>
        </w:rPr>
        <w:t xml:space="preserve"> </w:t>
      </w:r>
      <w:r w:rsidRPr="00982FDA">
        <w:rPr>
          <w:rFonts w:ascii="Times New Roman" w:hAnsi="Times New Roman"/>
          <w:szCs w:val="28"/>
          <w:lang w:val="pt-BR"/>
        </w:rPr>
        <w:t>thực,</w:t>
      </w:r>
      <w:r w:rsidR="00CA3AEA">
        <w:rPr>
          <w:rFonts w:ascii="Times New Roman" w:hAnsi="Times New Roman"/>
          <w:szCs w:val="28"/>
          <w:lang w:val="pt-BR"/>
        </w:rPr>
        <w:t xml:space="preserve"> </w:t>
      </w:r>
      <w:r w:rsidRPr="00982FDA">
        <w:rPr>
          <w:rFonts w:ascii="Times New Roman" w:hAnsi="Times New Roman"/>
          <w:szCs w:val="28"/>
          <w:lang w:val="pt-BR"/>
        </w:rPr>
        <w:t>động</w:t>
      </w:r>
      <w:r w:rsidR="00CA3AEA">
        <w:rPr>
          <w:rFonts w:ascii="Times New Roman" w:hAnsi="Times New Roman"/>
          <w:szCs w:val="28"/>
          <w:lang w:val="pt-BR"/>
        </w:rPr>
        <w:t xml:space="preserve"> </w:t>
      </w:r>
      <w:r w:rsidRPr="00982FDA">
        <w:rPr>
          <w:rFonts w:ascii="Times New Roman" w:hAnsi="Times New Roman"/>
          <w:szCs w:val="28"/>
          <w:lang w:val="pt-BR"/>
        </w:rPr>
        <w:t>viên</w:t>
      </w:r>
      <w:r w:rsidR="00CA3AEA">
        <w:rPr>
          <w:rFonts w:ascii="Times New Roman" w:hAnsi="Times New Roman"/>
          <w:szCs w:val="28"/>
          <w:lang w:val="pt-BR"/>
        </w:rPr>
        <w:t xml:space="preserve"> </w:t>
      </w:r>
      <w:r w:rsidRPr="00982FDA">
        <w:rPr>
          <w:rFonts w:ascii="Times New Roman" w:hAnsi="Times New Roman"/>
          <w:szCs w:val="28"/>
          <w:lang w:val="pt-BR"/>
        </w:rPr>
        <w:t>công</w:t>
      </w:r>
      <w:r w:rsidR="00CA3AEA">
        <w:rPr>
          <w:rFonts w:ascii="Times New Roman" w:hAnsi="Times New Roman"/>
          <w:szCs w:val="28"/>
          <w:lang w:val="pt-BR"/>
        </w:rPr>
        <w:t xml:space="preserve"> </w:t>
      </w:r>
      <w:r w:rsidRPr="00982FDA">
        <w:rPr>
          <w:rFonts w:ascii="Times New Roman" w:hAnsi="Times New Roman"/>
          <w:szCs w:val="28"/>
          <w:lang w:val="pt-BR"/>
        </w:rPr>
        <w:t>chức</w:t>
      </w:r>
      <w:r w:rsidR="00CA3AEA">
        <w:rPr>
          <w:rFonts w:ascii="Times New Roman" w:hAnsi="Times New Roman"/>
          <w:szCs w:val="28"/>
          <w:lang w:val="pt-BR"/>
        </w:rPr>
        <w:t xml:space="preserve"> </w:t>
      </w:r>
      <w:r w:rsidRPr="00982FDA">
        <w:rPr>
          <w:rFonts w:ascii="Times New Roman" w:hAnsi="Times New Roman"/>
          <w:szCs w:val="28"/>
          <w:lang w:val="pt-BR"/>
        </w:rPr>
        <w:t>toàn</w:t>
      </w:r>
      <w:r w:rsidR="00CA3AEA">
        <w:rPr>
          <w:rFonts w:ascii="Times New Roman" w:hAnsi="Times New Roman"/>
          <w:szCs w:val="28"/>
          <w:lang w:val="pt-BR"/>
        </w:rPr>
        <w:t xml:space="preserve"> </w:t>
      </w:r>
      <w:r w:rsidRPr="00982FDA">
        <w:rPr>
          <w:rFonts w:ascii="Times New Roman" w:hAnsi="Times New Roman"/>
          <w:szCs w:val="28"/>
          <w:lang w:val="pt-BR"/>
        </w:rPr>
        <w:t>ngành</w:t>
      </w:r>
      <w:r w:rsidR="00CA3AEA">
        <w:rPr>
          <w:rFonts w:ascii="Times New Roman" w:hAnsi="Times New Roman"/>
          <w:szCs w:val="28"/>
          <w:lang w:val="pt-BR"/>
        </w:rPr>
        <w:t xml:space="preserve"> </w:t>
      </w:r>
      <w:r w:rsidRPr="00982FDA">
        <w:rPr>
          <w:rFonts w:ascii="Times New Roman" w:hAnsi="Times New Roman"/>
          <w:szCs w:val="28"/>
          <w:lang w:val="pt-BR"/>
        </w:rPr>
        <w:t>phấn</w:t>
      </w:r>
      <w:r w:rsidR="00CA3AEA">
        <w:rPr>
          <w:rFonts w:ascii="Times New Roman" w:hAnsi="Times New Roman"/>
          <w:szCs w:val="28"/>
          <w:lang w:val="pt-BR"/>
        </w:rPr>
        <w:t xml:space="preserve"> </w:t>
      </w:r>
      <w:r w:rsidRPr="00982FDA">
        <w:rPr>
          <w:rFonts w:ascii="Times New Roman" w:hAnsi="Times New Roman"/>
          <w:szCs w:val="28"/>
          <w:lang w:val="pt-BR"/>
        </w:rPr>
        <w:t>đấu</w:t>
      </w:r>
      <w:r w:rsidR="00CA3AEA">
        <w:rPr>
          <w:rFonts w:ascii="Times New Roman" w:hAnsi="Times New Roman"/>
          <w:szCs w:val="28"/>
          <w:lang w:val="pt-BR"/>
        </w:rPr>
        <w:t xml:space="preserve"> </w:t>
      </w:r>
      <w:r w:rsidRPr="00982FDA">
        <w:rPr>
          <w:rFonts w:ascii="Times New Roman" w:hAnsi="Times New Roman"/>
          <w:szCs w:val="28"/>
          <w:lang w:val="pt-BR"/>
        </w:rPr>
        <w:t>hoàn</w:t>
      </w:r>
      <w:r w:rsidR="00CA3AEA">
        <w:rPr>
          <w:rFonts w:ascii="Times New Roman" w:hAnsi="Times New Roman"/>
          <w:szCs w:val="28"/>
          <w:lang w:val="pt-BR"/>
        </w:rPr>
        <w:t xml:space="preserve"> </w:t>
      </w:r>
      <w:r w:rsidRPr="00982FDA">
        <w:rPr>
          <w:rFonts w:ascii="Times New Roman" w:hAnsi="Times New Roman"/>
          <w:szCs w:val="28"/>
          <w:lang w:val="pt-BR"/>
        </w:rPr>
        <w:t>thành</w:t>
      </w:r>
      <w:r w:rsidR="00CA3AEA">
        <w:rPr>
          <w:rFonts w:ascii="Times New Roman" w:hAnsi="Times New Roman"/>
          <w:szCs w:val="28"/>
          <w:lang w:val="pt-BR"/>
        </w:rPr>
        <w:t xml:space="preserve"> </w:t>
      </w:r>
      <w:r w:rsidRPr="00982FDA">
        <w:rPr>
          <w:rFonts w:ascii="Times New Roman" w:hAnsi="Times New Roman"/>
          <w:szCs w:val="28"/>
          <w:lang w:val="pt-BR"/>
        </w:rPr>
        <w:t>tốt</w:t>
      </w:r>
      <w:r w:rsidR="00CA3AEA">
        <w:rPr>
          <w:rFonts w:ascii="Times New Roman" w:hAnsi="Times New Roman"/>
          <w:szCs w:val="28"/>
          <w:lang w:val="pt-BR"/>
        </w:rPr>
        <w:t xml:space="preserve"> </w:t>
      </w:r>
      <w:r w:rsidRPr="00982FDA">
        <w:rPr>
          <w:rFonts w:ascii="Times New Roman" w:hAnsi="Times New Roman"/>
          <w:szCs w:val="28"/>
          <w:lang w:val="pt-BR"/>
        </w:rPr>
        <w:t>chức</w:t>
      </w:r>
      <w:r w:rsidR="00CA3AEA">
        <w:rPr>
          <w:rFonts w:ascii="Times New Roman" w:hAnsi="Times New Roman"/>
          <w:szCs w:val="28"/>
          <w:lang w:val="pt-BR"/>
        </w:rPr>
        <w:t xml:space="preserve"> </w:t>
      </w:r>
      <w:r w:rsidRPr="00982FDA">
        <w:rPr>
          <w:rFonts w:ascii="Times New Roman" w:hAnsi="Times New Roman"/>
          <w:szCs w:val="28"/>
          <w:lang w:val="pt-BR"/>
        </w:rPr>
        <w:t>trách,</w:t>
      </w:r>
      <w:r w:rsidR="00CA3AEA">
        <w:rPr>
          <w:rFonts w:ascii="Times New Roman" w:hAnsi="Times New Roman"/>
          <w:szCs w:val="28"/>
          <w:lang w:val="pt-BR"/>
        </w:rPr>
        <w:t xml:space="preserve"> </w:t>
      </w:r>
      <w:r w:rsidRPr="00982FDA">
        <w:rPr>
          <w:rFonts w:ascii="Times New Roman" w:hAnsi="Times New Roman"/>
          <w:szCs w:val="28"/>
          <w:lang w:val="pt-BR"/>
        </w:rPr>
        <w:t>nhiệm</w:t>
      </w:r>
      <w:r w:rsidR="00CA3AEA">
        <w:rPr>
          <w:rFonts w:ascii="Times New Roman" w:hAnsi="Times New Roman"/>
          <w:szCs w:val="28"/>
          <w:lang w:val="pt-BR"/>
        </w:rPr>
        <w:t xml:space="preserve"> </w:t>
      </w:r>
      <w:r w:rsidRPr="00982FDA">
        <w:rPr>
          <w:rFonts w:ascii="Times New Roman" w:hAnsi="Times New Roman"/>
          <w:szCs w:val="28"/>
          <w:lang w:val="pt-BR"/>
        </w:rPr>
        <w:t>vụ</w:t>
      </w:r>
      <w:r w:rsidR="00CA3AEA">
        <w:rPr>
          <w:rFonts w:ascii="Times New Roman" w:hAnsi="Times New Roman"/>
          <w:szCs w:val="28"/>
          <w:lang w:val="pt-BR"/>
        </w:rPr>
        <w:t xml:space="preserve"> </w:t>
      </w:r>
      <w:r w:rsidRPr="00982FDA">
        <w:rPr>
          <w:rFonts w:ascii="Times New Roman" w:hAnsi="Times New Roman"/>
          <w:szCs w:val="28"/>
          <w:lang w:val="pt-BR"/>
        </w:rPr>
        <w:t>được</w:t>
      </w:r>
      <w:r w:rsidR="00CA3AEA">
        <w:rPr>
          <w:rFonts w:ascii="Times New Roman" w:hAnsi="Times New Roman"/>
          <w:szCs w:val="28"/>
          <w:lang w:val="pt-BR"/>
        </w:rPr>
        <w:t xml:space="preserve"> </w:t>
      </w:r>
      <w:r w:rsidR="00401D42">
        <w:rPr>
          <w:rFonts w:ascii="Times New Roman" w:hAnsi="Times New Roman"/>
          <w:szCs w:val="28"/>
          <w:lang w:val="pt-BR"/>
        </w:rPr>
        <w:t xml:space="preserve">giao; lãnh đạo Thanh tra Sở, huyện, thành phố cần </w:t>
      </w:r>
      <w:bookmarkStart w:id="2" w:name="_GoBack"/>
      <w:bookmarkEnd w:id="2"/>
    </w:p>
    <w:p w:rsidR="000B7986" w:rsidRPr="00982FDA" w:rsidRDefault="000B7986" w:rsidP="000B7986">
      <w:pPr>
        <w:pStyle w:val="Vnbnnidung20"/>
        <w:shd w:val="clear" w:color="auto" w:fill="auto"/>
        <w:tabs>
          <w:tab w:val="left" w:pos="988"/>
        </w:tabs>
        <w:spacing w:before="40" w:after="0" w:line="240" w:lineRule="auto"/>
        <w:ind w:firstLine="567"/>
        <w:jc w:val="both"/>
        <w:rPr>
          <w:rFonts w:ascii="Times New Roman" w:hAnsi="Times New Roman"/>
          <w:b/>
          <w:color w:val="000000" w:themeColor="text1"/>
          <w:szCs w:val="28"/>
          <w:lang w:val="pt-BR"/>
        </w:rPr>
      </w:pPr>
      <w:r w:rsidRPr="00982FDA">
        <w:rPr>
          <w:rFonts w:ascii="Times New Roman" w:hAnsi="Times New Roman"/>
          <w:b/>
          <w:color w:val="000000" w:themeColor="text1"/>
          <w:szCs w:val="28"/>
          <w:lang w:val="pt-BR"/>
        </w:rPr>
        <w:t>5.</w:t>
      </w:r>
      <w:r w:rsidR="00CA3AEA">
        <w:rPr>
          <w:rFonts w:ascii="Times New Roman" w:hAnsi="Times New Roman"/>
          <w:b/>
          <w:color w:val="000000" w:themeColor="text1"/>
          <w:szCs w:val="28"/>
          <w:lang w:val="pt-BR"/>
        </w:rPr>
        <w:t xml:space="preserve"> </w:t>
      </w:r>
      <w:r w:rsidRPr="00982FDA">
        <w:rPr>
          <w:rFonts w:ascii="Times New Roman" w:hAnsi="Times New Roman"/>
          <w:b/>
          <w:color w:val="000000" w:themeColor="text1"/>
          <w:szCs w:val="28"/>
          <w:lang w:val="pt-BR"/>
        </w:rPr>
        <w:t>Công</w:t>
      </w:r>
      <w:r w:rsidR="00CA3AEA">
        <w:rPr>
          <w:rFonts w:ascii="Times New Roman" w:hAnsi="Times New Roman"/>
          <w:b/>
          <w:color w:val="000000" w:themeColor="text1"/>
          <w:szCs w:val="28"/>
          <w:lang w:val="pt-BR"/>
        </w:rPr>
        <w:t xml:space="preserve"> </w:t>
      </w:r>
      <w:r w:rsidRPr="00982FDA">
        <w:rPr>
          <w:rFonts w:ascii="Times New Roman" w:hAnsi="Times New Roman"/>
          <w:b/>
          <w:color w:val="000000" w:themeColor="text1"/>
          <w:szCs w:val="28"/>
          <w:lang w:val="pt-BR"/>
        </w:rPr>
        <w:t>tác</w:t>
      </w:r>
      <w:r w:rsidR="00CA3AEA">
        <w:rPr>
          <w:rFonts w:ascii="Times New Roman" w:hAnsi="Times New Roman"/>
          <w:b/>
          <w:color w:val="000000" w:themeColor="text1"/>
          <w:szCs w:val="28"/>
          <w:lang w:val="pt-BR"/>
        </w:rPr>
        <w:t xml:space="preserve"> </w:t>
      </w:r>
      <w:r w:rsidRPr="00982FDA">
        <w:rPr>
          <w:rFonts w:ascii="Times New Roman" w:hAnsi="Times New Roman"/>
          <w:b/>
          <w:color w:val="000000" w:themeColor="text1"/>
          <w:szCs w:val="28"/>
          <w:lang w:val="pt-BR"/>
        </w:rPr>
        <w:t>phối</w:t>
      </w:r>
      <w:r w:rsidR="00CA3AEA">
        <w:rPr>
          <w:rFonts w:ascii="Times New Roman" w:hAnsi="Times New Roman"/>
          <w:b/>
          <w:color w:val="000000" w:themeColor="text1"/>
          <w:szCs w:val="28"/>
          <w:lang w:val="pt-BR"/>
        </w:rPr>
        <w:t xml:space="preserve"> </w:t>
      </w:r>
      <w:r w:rsidRPr="00982FDA">
        <w:rPr>
          <w:rFonts w:ascii="Times New Roman" w:hAnsi="Times New Roman"/>
          <w:b/>
          <w:color w:val="000000" w:themeColor="text1"/>
          <w:szCs w:val="28"/>
          <w:lang w:val="pt-BR"/>
        </w:rPr>
        <w:t>hợp</w:t>
      </w:r>
    </w:p>
    <w:p w:rsidR="000B7986" w:rsidRPr="00982FDA" w:rsidRDefault="00E12A75" w:rsidP="00AD2E9D">
      <w:pPr>
        <w:pStyle w:val="NormalWeb"/>
        <w:shd w:val="clear" w:color="auto" w:fill="FFFFFF"/>
        <w:spacing w:before="40" w:beforeAutospacing="0" w:after="0" w:afterAutospacing="0"/>
        <w:ind w:right="28" w:firstLine="567"/>
        <w:jc w:val="both"/>
        <w:rPr>
          <w:sz w:val="28"/>
          <w:szCs w:val="28"/>
        </w:rPr>
      </w:pPr>
      <w:r w:rsidRPr="00E12A75">
        <w:rPr>
          <w:sz w:val="28"/>
          <w:szCs w:val="28"/>
          <w:lang w:val="vi-VN"/>
        </w:rPr>
        <w:t>Tiếp tục quan tâm, lãnh đạo, chỉ đạo thực hiện tốt các Quy chế phối hợp; tập trung cung cấp, trao đổi thông tin, phối hợp chặt chẽ trong việc phát hiện sai phạm, tiêu cực, tham nhũng qua công tác thanh tra, TCD, giải quyết KNTC để tham mưu, đề xuất Ban Thường vụ Tỉnh ủy, Thường trực Tỉnh ủy xử lý kịp thời các hành vi sai phạm./.</w:t>
      </w:r>
    </w:p>
    <w:p w:rsidR="00215646" w:rsidRDefault="00215646" w:rsidP="000B7986">
      <w:pPr>
        <w:pStyle w:val="Bodytext21"/>
        <w:shd w:val="clear" w:color="auto" w:fill="auto"/>
        <w:spacing w:after="60" w:line="240" w:lineRule="auto"/>
        <w:ind w:firstLine="567"/>
        <w:rPr>
          <w:rStyle w:val="Bodytext2"/>
          <w:b/>
          <w:bCs/>
          <w:color w:val="000000"/>
          <w:sz w:val="28"/>
          <w:szCs w:val="28"/>
          <w:lang w:eastAsia="vi-VN"/>
        </w:rPr>
        <w:sectPr w:rsidR="00215646" w:rsidSect="00215646">
          <w:endnotePr>
            <w:numFmt w:val="decimal"/>
          </w:endnotePr>
          <w:type w:val="continuous"/>
          <w:pgSz w:w="11907" w:h="16840" w:code="9"/>
          <w:pgMar w:top="992" w:right="1134" w:bottom="851" w:left="1701" w:header="0" w:footer="692" w:gutter="0"/>
          <w:pgNumType w:start="1"/>
          <w:cols w:space="720"/>
          <w:noEndnote/>
          <w:titlePg/>
          <w:docGrid w:linePitch="360"/>
        </w:sectPr>
      </w:pPr>
    </w:p>
    <w:p w:rsidR="000B7986" w:rsidRPr="00982FDA" w:rsidRDefault="00CA3AEA" w:rsidP="000B7986">
      <w:pPr>
        <w:pStyle w:val="Bodytext21"/>
        <w:shd w:val="clear" w:color="auto" w:fill="auto"/>
        <w:spacing w:after="60" w:line="240" w:lineRule="auto"/>
        <w:ind w:firstLine="567"/>
        <w:rPr>
          <w:rStyle w:val="Bodytext2"/>
          <w:b/>
          <w:bCs/>
          <w:color w:val="000000"/>
          <w:sz w:val="28"/>
          <w:szCs w:val="28"/>
          <w:lang w:eastAsia="vi-VN"/>
        </w:rPr>
      </w:pPr>
      <w:r>
        <w:rPr>
          <w:rStyle w:val="Bodytext2"/>
          <w:b/>
          <w:bCs/>
          <w:color w:val="000000"/>
          <w:sz w:val="28"/>
          <w:szCs w:val="28"/>
          <w:lang w:eastAsia="vi-VN"/>
        </w:rPr>
        <w:t xml:space="preserve"> </w:t>
      </w:r>
      <w:r w:rsidR="00AD2E9D">
        <w:rPr>
          <w:rStyle w:val="Bodytext2"/>
          <w:b/>
          <w:bCs/>
          <w:color w:val="000000"/>
          <w:sz w:val="28"/>
          <w:szCs w:val="28"/>
          <w:lang w:eastAsia="vi-VN"/>
        </w:rPr>
        <w:t xml:space="preserve">                                               </w:t>
      </w:r>
      <w:r w:rsidR="000B7986" w:rsidRPr="00982FDA">
        <w:rPr>
          <w:rStyle w:val="Bodytext2"/>
          <w:b/>
          <w:bCs/>
          <w:color w:val="000000"/>
          <w:sz w:val="28"/>
          <w:szCs w:val="28"/>
          <w:lang w:eastAsia="vi-VN"/>
        </w:rPr>
        <w:t>THANH</w:t>
      </w:r>
      <w:r>
        <w:rPr>
          <w:rStyle w:val="Bodytext2"/>
          <w:b/>
          <w:bCs/>
          <w:color w:val="000000"/>
          <w:sz w:val="28"/>
          <w:szCs w:val="28"/>
          <w:lang w:eastAsia="vi-VN"/>
        </w:rPr>
        <w:t xml:space="preserve"> </w:t>
      </w:r>
      <w:r w:rsidR="000B7986" w:rsidRPr="00982FDA">
        <w:rPr>
          <w:rStyle w:val="Bodytext2"/>
          <w:b/>
          <w:bCs/>
          <w:color w:val="000000"/>
          <w:sz w:val="28"/>
          <w:szCs w:val="28"/>
          <w:lang w:eastAsia="vi-VN"/>
        </w:rPr>
        <w:t>TRA</w:t>
      </w:r>
      <w:r>
        <w:rPr>
          <w:rStyle w:val="Bodytext2"/>
          <w:b/>
          <w:bCs/>
          <w:color w:val="000000"/>
          <w:sz w:val="28"/>
          <w:szCs w:val="28"/>
          <w:lang w:eastAsia="vi-VN"/>
        </w:rPr>
        <w:t xml:space="preserve"> </w:t>
      </w:r>
      <w:r w:rsidR="000B7986" w:rsidRPr="00982FDA">
        <w:rPr>
          <w:rStyle w:val="Bodytext2"/>
          <w:b/>
          <w:bCs/>
          <w:color w:val="000000"/>
          <w:sz w:val="28"/>
          <w:szCs w:val="28"/>
          <w:lang w:eastAsia="vi-VN"/>
        </w:rPr>
        <w:t>TỈNH</w:t>
      </w:r>
      <w:r>
        <w:rPr>
          <w:rStyle w:val="Bodytext2"/>
          <w:b/>
          <w:bCs/>
          <w:color w:val="000000"/>
          <w:sz w:val="28"/>
          <w:szCs w:val="28"/>
          <w:lang w:eastAsia="vi-VN"/>
        </w:rPr>
        <w:t xml:space="preserve"> </w:t>
      </w:r>
      <w:r w:rsidR="000B7986" w:rsidRPr="00982FDA">
        <w:rPr>
          <w:rStyle w:val="Bodytext2"/>
          <w:b/>
          <w:bCs/>
          <w:color w:val="000000"/>
          <w:sz w:val="28"/>
          <w:szCs w:val="28"/>
          <w:lang w:eastAsia="vi-VN"/>
        </w:rPr>
        <w:t>TÂY</w:t>
      </w:r>
      <w:r>
        <w:rPr>
          <w:rStyle w:val="Bodytext2"/>
          <w:b/>
          <w:bCs/>
          <w:color w:val="000000"/>
          <w:sz w:val="28"/>
          <w:szCs w:val="28"/>
          <w:lang w:eastAsia="vi-VN"/>
        </w:rPr>
        <w:t xml:space="preserve"> </w:t>
      </w:r>
      <w:r w:rsidR="000B7986" w:rsidRPr="00982FDA">
        <w:rPr>
          <w:rStyle w:val="Bodytext2"/>
          <w:b/>
          <w:bCs/>
          <w:color w:val="000000"/>
          <w:sz w:val="28"/>
          <w:szCs w:val="28"/>
          <w:lang w:eastAsia="vi-VN"/>
        </w:rPr>
        <w:t>NINH</w:t>
      </w:r>
    </w:p>
    <w:p w:rsidR="000B7986" w:rsidRPr="00982FDA" w:rsidRDefault="000B7986" w:rsidP="000B7986">
      <w:pPr>
        <w:rPr>
          <w:rStyle w:val="Bodytext2"/>
          <w:b w:val="0"/>
          <w:bCs w:val="0"/>
          <w:sz w:val="24"/>
          <w:szCs w:val="24"/>
        </w:rPr>
      </w:pPr>
    </w:p>
    <w:p w:rsidR="00E2380A" w:rsidRPr="00982FDA" w:rsidRDefault="00E2380A" w:rsidP="000B7986">
      <w:pPr>
        <w:rPr>
          <w:rStyle w:val="Bodytext2"/>
          <w:b w:val="0"/>
          <w:bCs w:val="0"/>
          <w:sz w:val="24"/>
          <w:szCs w:val="24"/>
          <w:shd w:val="clear" w:color="auto" w:fill="auto"/>
        </w:rPr>
      </w:pPr>
    </w:p>
    <w:sectPr w:rsidR="00E2380A" w:rsidRPr="00982FDA" w:rsidSect="00CA3AEA">
      <w:type w:val="continuous"/>
      <w:pgSz w:w="11907" w:h="16840" w:code="9"/>
      <w:pgMar w:top="992" w:right="964" w:bottom="851" w:left="1701" w:header="0" w:footer="692"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87B" w:rsidRDefault="00F4387B" w:rsidP="00324AED">
      <w:r>
        <w:separator/>
      </w:r>
    </w:p>
  </w:endnote>
  <w:endnote w:type="continuationSeparator" w:id="0">
    <w:p w:rsidR="00F4387B" w:rsidRDefault="00F4387B" w:rsidP="00324AED">
      <w:r>
        <w:continuationSeparator/>
      </w:r>
    </w:p>
  </w:endnote>
  <w:endnote w:id="1">
    <w:p w:rsidR="00CA3AEA" w:rsidRPr="007029DF" w:rsidRDefault="00CA3AEA" w:rsidP="00087189">
      <w:pPr>
        <w:pStyle w:val="EndnoteText"/>
        <w:ind w:firstLine="284"/>
        <w:jc w:val="both"/>
        <w:rPr>
          <w:rFonts w:ascii="Times New Roman" w:hAnsi="Times New Roman"/>
          <w:sz w:val="16"/>
          <w:szCs w:val="16"/>
          <w:lang w:val="en-US"/>
        </w:rPr>
      </w:pPr>
      <w:r w:rsidRPr="007029DF">
        <w:rPr>
          <w:rStyle w:val="EndnoteReference"/>
          <w:rFonts w:ascii="Times New Roman" w:hAnsi="Times New Roman"/>
          <w:sz w:val="16"/>
          <w:szCs w:val="16"/>
        </w:rPr>
        <w:endnoteRef/>
      </w:r>
      <w:r w:rsidRPr="007029DF">
        <w:rPr>
          <w:rFonts w:ascii="Times New Roman" w:hAnsi="Times New Roman"/>
          <w:sz w:val="16"/>
          <w:szCs w:val="16"/>
        </w:rPr>
        <w:t xml:space="preserve"> </w:t>
      </w:r>
      <w:r w:rsidRPr="007029DF">
        <w:rPr>
          <w:rFonts w:ascii="Times New Roman" w:hAnsi="Times New Roman"/>
          <w:bCs/>
          <w:sz w:val="16"/>
          <w:szCs w:val="16"/>
          <w:lang w:val="en-US"/>
        </w:rPr>
        <w:t>Kế hoạch số 692/KH-UBND</w:t>
      </w:r>
      <w:r w:rsidRPr="007029DF">
        <w:rPr>
          <w:rFonts w:ascii="Times New Roman" w:hAnsi="Times New Roman"/>
          <w:sz w:val="16"/>
          <w:szCs w:val="16"/>
        </w:rPr>
        <w:t xml:space="preserve"> </w:t>
      </w:r>
      <w:r w:rsidRPr="007029DF">
        <w:rPr>
          <w:rFonts w:ascii="Times New Roman" w:hAnsi="Times New Roman"/>
          <w:bCs/>
          <w:sz w:val="16"/>
          <w:szCs w:val="16"/>
          <w:lang w:val="en-US"/>
        </w:rPr>
        <w:t xml:space="preserve">ngày 15/3/2023 của UBND tỉnh triển khai Nghị quyết số 623/NQ-UBTVQH15 ngày 07/10/2022 của Ủy ban Thường vụ Quốc hội về tiếp tục tăng cường hiệu lực, hiệu quả thực hiện chính sách, pháp luật về TCD và giải quyết </w:t>
      </w:r>
      <w:r w:rsidRPr="007029DF">
        <w:rPr>
          <w:rFonts w:ascii="Times New Roman" w:hAnsi="Times New Roman"/>
          <w:sz w:val="16"/>
          <w:szCs w:val="16"/>
          <w:lang w:val="en-US"/>
        </w:rPr>
        <w:t xml:space="preserve">KNTC </w:t>
      </w:r>
      <w:r w:rsidRPr="007029DF">
        <w:rPr>
          <w:rFonts w:ascii="Times New Roman" w:hAnsi="Times New Roman"/>
          <w:bCs/>
          <w:sz w:val="16"/>
          <w:szCs w:val="16"/>
          <w:lang w:val="en-US"/>
        </w:rPr>
        <w:t xml:space="preserve">và các kiến nghị của Đoàn giám sát Ủy ban Thường vụ Quốc hội tại Báo cáo số 334/BC-ĐGS ngày 07/10/2022 kết quả giám sát về chuyên đề “Việc thực hiện pháp luật về TCD và giải quyết </w:t>
      </w:r>
      <w:r w:rsidRPr="007029DF">
        <w:rPr>
          <w:rFonts w:ascii="Times New Roman" w:hAnsi="Times New Roman"/>
          <w:sz w:val="16"/>
          <w:szCs w:val="16"/>
          <w:lang w:val="en-US"/>
        </w:rPr>
        <w:t xml:space="preserve">KNTC </w:t>
      </w:r>
      <w:r w:rsidRPr="007029DF">
        <w:rPr>
          <w:rFonts w:ascii="Times New Roman" w:hAnsi="Times New Roman"/>
          <w:bCs/>
          <w:sz w:val="16"/>
          <w:szCs w:val="16"/>
          <w:lang w:val="en-US"/>
        </w:rPr>
        <w:t>từ ngày 01/7/2016 đến ngày 01/7/2021”.</w:t>
      </w:r>
    </w:p>
  </w:endnote>
  <w:endnote w:id="2">
    <w:p w:rsidR="00CA3AEA" w:rsidRPr="00087189" w:rsidRDefault="00CA3AEA" w:rsidP="00087189">
      <w:pPr>
        <w:pStyle w:val="EndnoteText"/>
        <w:ind w:firstLine="284"/>
        <w:jc w:val="both"/>
        <w:rPr>
          <w:rFonts w:ascii="Times New Roman" w:hAnsi="Times New Roman"/>
          <w:sz w:val="16"/>
          <w:szCs w:val="16"/>
          <w:lang w:val="en-US"/>
        </w:rPr>
      </w:pPr>
      <w:r w:rsidRPr="00087189">
        <w:rPr>
          <w:rStyle w:val="EndnoteReference"/>
          <w:rFonts w:ascii="Times New Roman" w:hAnsi="Times New Roman"/>
          <w:sz w:val="16"/>
          <w:szCs w:val="16"/>
        </w:rPr>
        <w:endnoteRef/>
      </w:r>
      <w:r w:rsidRPr="00087189">
        <w:rPr>
          <w:rFonts w:ascii="Times New Roman" w:hAnsi="Times New Roman"/>
          <w:sz w:val="16"/>
          <w:szCs w:val="16"/>
        </w:rPr>
        <w:t xml:space="preserve"> </w:t>
      </w:r>
      <w:r w:rsidR="00FB74A1" w:rsidRPr="00FB74A1">
        <w:rPr>
          <w:rFonts w:ascii="Times New Roman" w:hAnsi="Times New Roman"/>
          <w:bCs/>
          <w:sz w:val="16"/>
          <w:szCs w:val="16"/>
          <w:lang w:val="en-US"/>
        </w:rPr>
        <w:t>báo cáo tổng kết 10 năm thực hiện Luật Tiếp công dân gửi Thanh ra Chính phủ;</w:t>
      </w:r>
      <w:r w:rsidR="00FB74A1" w:rsidRPr="00FB74A1">
        <w:rPr>
          <w:rFonts w:ascii="Times New Roman" w:hAnsi="Times New Roman"/>
          <w:bCs/>
          <w:sz w:val="16"/>
          <w:szCs w:val="16"/>
        </w:rPr>
        <w:t xml:space="preserve"> </w:t>
      </w:r>
      <w:r w:rsidR="00FB74A1" w:rsidRPr="00FB74A1">
        <w:rPr>
          <w:rFonts w:ascii="Times New Roman" w:hAnsi="Times New Roman"/>
          <w:bCs/>
          <w:sz w:val="16"/>
          <w:szCs w:val="16"/>
          <w:lang w:val="en-US"/>
        </w:rPr>
        <w:t>báo cáo kết quả thực hiện Chỉ thị số 35-CT/TW, Chỉ thị số 27-CT/TW, Quy định số 11-QĐi/TW của Bộ Chính trị năm 2024</w:t>
      </w:r>
      <w:r>
        <w:rPr>
          <w:rFonts w:ascii="Times New Roman" w:hAnsi="Times New Roman"/>
          <w:bCs/>
          <w:sz w:val="16"/>
          <w:szCs w:val="16"/>
          <w:lang w:val="en-US"/>
        </w:rPr>
        <w:t>.</w:t>
      </w:r>
    </w:p>
  </w:endnote>
  <w:endnote w:id="3">
    <w:p w:rsidR="00FB74A1" w:rsidRPr="00252130" w:rsidRDefault="00FB74A1" w:rsidP="00FB74A1">
      <w:pPr>
        <w:ind w:firstLine="284"/>
        <w:rPr>
          <w:rFonts w:ascii="Times New Roman" w:hAnsi="Times New Roman"/>
          <w:sz w:val="16"/>
          <w:szCs w:val="16"/>
        </w:rPr>
      </w:pPr>
      <w:r w:rsidRPr="00252130">
        <w:rPr>
          <w:rStyle w:val="EndnoteReference"/>
          <w:rFonts w:ascii="Times New Roman" w:hAnsi="Times New Roman"/>
          <w:sz w:val="16"/>
          <w:szCs w:val="16"/>
        </w:rPr>
        <w:endnoteRef/>
      </w:r>
      <w:r w:rsidRPr="00252130">
        <w:rPr>
          <w:rFonts w:ascii="Times New Roman" w:hAnsi="Times New Roman"/>
          <w:sz w:val="16"/>
          <w:szCs w:val="16"/>
        </w:rPr>
        <w:t xml:space="preserve"> </w:t>
      </w:r>
      <w:r w:rsidRPr="00252130">
        <w:rPr>
          <w:rFonts w:ascii="Times New Roman" w:hAnsi="Times New Roman"/>
          <w:b/>
          <w:spacing w:val="2"/>
          <w:sz w:val="16"/>
          <w:szCs w:val="16"/>
        </w:rPr>
        <w:t>Trảng Bàng</w:t>
      </w:r>
      <w:r w:rsidRPr="00252130">
        <w:rPr>
          <w:rFonts w:ascii="Times New Roman" w:hAnsi="Times New Roman"/>
          <w:spacing w:val="2"/>
          <w:sz w:val="16"/>
          <w:szCs w:val="16"/>
        </w:rPr>
        <w:t xml:space="preserve"> (01 cuộc /01 đơn vị): </w:t>
      </w:r>
      <w:r w:rsidRPr="00252130">
        <w:rPr>
          <w:rFonts w:ascii="Times New Roman" w:hAnsi="Times New Roman"/>
          <w:iCs/>
          <w:spacing w:val="2"/>
          <w:sz w:val="16"/>
          <w:szCs w:val="16"/>
        </w:rPr>
        <w:t>cuộc thanh tra việc quản lý tài chính UBND phường An Tịnh</w:t>
      </w:r>
      <w:r w:rsidRPr="00252130">
        <w:rPr>
          <w:rFonts w:ascii="Times New Roman" w:hAnsi="Times New Roman"/>
          <w:spacing w:val="2"/>
          <w:sz w:val="16"/>
          <w:szCs w:val="16"/>
        </w:rPr>
        <w:t xml:space="preserve">); </w:t>
      </w:r>
      <w:r w:rsidRPr="00252130">
        <w:rPr>
          <w:rFonts w:ascii="Times New Roman" w:hAnsi="Times New Roman"/>
          <w:b/>
          <w:sz w:val="16"/>
          <w:szCs w:val="16"/>
        </w:rPr>
        <w:t>Sở GDDT</w:t>
      </w:r>
      <w:r w:rsidRPr="00252130">
        <w:rPr>
          <w:rFonts w:ascii="Times New Roman" w:hAnsi="Times New Roman"/>
          <w:sz w:val="16"/>
          <w:szCs w:val="16"/>
        </w:rPr>
        <w:t xml:space="preserve"> (01 cuộc/01 đơn vị):Thanh tra trách nhiệm của Hiệu trưởng Trường Cao đẳng Sư phạm trong việc thực hiện chính sách pháp luật về quản lý tài chính, tài sản; công tác TCD, xử lý đơn thư, giải quyết KNTC; công tác PCTNTC; thực hành tiết kiệm, chống lãng phí</w:t>
      </w:r>
      <w:r w:rsidRPr="00252130">
        <w:rPr>
          <w:rFonts w:ascii="Times New Roman" w:hAnsi="Times New Roman"/>
          <w:spacing w:val="2"/>
          <w:sz w:val="16"/>
          <w:szCs w:val="16"/>
        </w:rPr>
        <w:t xml:space="preserve">; </w:t>
      </w:r>
      <w:r w:rsidRPr="00252130">
        <w:rPr>
          <w:rFonts w:ascii="Times New Roman" w:hAnsi="Times New Roman"/>
          <w:b/>
          <w:spacing w:val="2"/>
          <w:sz w:val="16"/>
          <w:szCs w:val="16"/>
        </w:rPr>
        <w:t xml:space="preserve">Châu Thành </w:t>
      </w:r>
      <w:r w:rsidRPr="00252130">
        <w:rPr>
          <w:rFonts w:ascii="Times New Roman" w:hAnsi="Times New Roman"/>
          <w:spacing w:val="2"/>
          <w:sz w:val="16"/>
          <w:szCs w:val="16"/>
        </w:rPr>
        <w:t xml:space="preserve">(01 cuộc/04 đơn vị): </w:t>
      </w:r>
      <w:r w:rsidRPr="00252130">
        <w:rPr>
          <w:rFonts w:ascii="Times New Roman" w:hAnsi="Times New Roman"/>
          <w:spacing w:val="2"/>
          <w:sz w:val="16"/>
          <w:szCs w:val="16"/>
          <w:lang w:val="en-US"/>
        </w:rPr>
        <w:t>Mầm non Thái Bình, Tiểu học Gò Nổi, Tiểu học Giồng Nần, THCS Thái Bình.</w:t>
      </w:r>
      <w:r w:rsidRPr="00252130">
        <w:rPr>
          <w:rFonts w:ascii="Times New Roman" w:hAnsi="Times New Roman"/>
          <w:b/>
          <w:sz w:val="16"/>
          <w:szCs w:val="16"/>
        </w:rPr>
        <w:t xml:space="preserve"> Thanh tra tỉnh </w:t>
      </w:r>
      <w:r w:rsidRPr="00252130">
        <w:rPr>
          <w:rFonts w:ascii="Times New Roman" w:hAnsi="Times New Roman"/>
          <w:spacing w:val="2"/>
          <w:sz w:val="16"/>
          <w:szCs w:val="16"/>
        </w:rPr>
        <w:t>(01 cuộc/01 đơn vị):</w:t>
      </w:r>
      <w:r w:rsidRPr="00252130">
        <w:rPr>
          <w:rFonts w:ascii="Times New Roman" w:hAnsi="Times New Roman"/>
          <w:b/>
          <w:sz w:val="16"/>
          <w:szCs w:val="16"/>
        </w:rPr>
        <w:t>:</w:t>
      </w:r>
      <w:r w:rsidRPr="00252130">
        <w:rPr>
          <w:rFonts w:ascii="Times New Roman" w:hAnsi="Times New Roman"/>
          <w:sz w:val="16"/>
          <w:szCs w:val="16"/>
        </w:rPr>
        <w:t xml:space="preserve"> </w:t>
      </w:r>
      <w:r w:rsidRPr="00252130">
        <w:rPr>
          <w:rFonts w:ascii="Times New Roman" w:hAnsi="Times New Roman"/>
          <w:sz w:val="16"/>
          <w:szCs w:val="16"/>
          <w:lang w:val="nl-NL"/>
        </w:rPr>
        <w:t>Đoàn thanh tra trách nhiệm đối với Giám đốc Đài PTTH tỉnh Tây Ninh</w:t>
      </w:r>
      <w:r w:rsidRPr="00252130">
        <w:rPr>
          <w:rFonts w:ascii="Times New Roman" w:hAnsi="Times New Roman"/>
          <w:sz w:val="16"/>
          <w:szCs w:val="16"/>
        </w:rPr>
        <w:t xml:space="preserve"> trong</w:t>
      </w:r>
      <w:r w:rsidRPr="00252130">
        <w:rPr>
          <w:rFonts w:ascii="Times New Roman" w:hAnsi="Times New Roman"/>
          <w:sz w:val="16"/>
          <w:szCs w:val="16"/>
          <w:lang w:val="nl-NL"/>
        </w:rPr>
        <w:t xml:space="preserve"> việc thực hiện Luật Khiếu nại, Luật Tố cáo và Luật Phòng, chống tham nhũng</w:t>
      </w:r>
      <w:r w:rsidRPr="00252130">
        <w:rPr>
          <w:rFonts w:ascii="Times New Roman" w:hAnsi="Times New Roman"/>
          <w:sz w:val="16"/>
          <w:szCs w:val="16"/>
        </w:rPr>
        <w:t>.</w:t>
      </w:r>
    </w:p>
  </w:endnote>
  <w:endnote w:id="4">
    <w:p w:rsidR="00FB74A1" w:rsidRPr="00252130" w:rsidRDefault="00FB74A1" w:rsidP="00FB74A1">
      <w:pPr>
        <w:ind w:firstLine="284"/>
        <w:rPr>
          <w:rFonts w:ascii="Times New Roman" w:hAnsi="Times New Roman"/>
          <w:sz w:val="16"/>
          <w:szCs w:val="16"/>
        </w:rPr>
      </w:pPr>
      <w:r w:rsidRPr="00252130">
        <w:rPr>
          <w:rStyle w:val="EndnoteReference"/>
          <w:rFonts w:ascii="Times New Roman" w:hAnsi="Times New Roman"/>
          <w:sz w:val="16"/>
          <w:szCs w:val="16"/>
        </w:rPr>
        <w:endnoteRef/>
      </w:r>
      <w:r w:rsidRPr="00252130">
        <w:rPr>
          <w:rFonts w:ascii="Times New Roman" w:hAnsi="Times New Roman"/>
          <w:sz w:val="16"/>
          <w:szCs w:val="16"/>
        </w:rPr>
        <w:t xml:space="preserve"> </w:t>
      </w:r>
      <w:r w:rsidRPr="00252130">
        <w:rPr>
          <w:rFonts w:ascii="Times New Roman" w:hAnsi="Times New Roman"/>
          <w:b/>
          <w:spacing w:val="2"/>
          <w:sz w:val="16"/>
          <w:szCs w:val="16"/>
        </w:rPr>
        <w:t>Trảng Bàng</w:t>
      </w:r>
      <w:r w:rsidRPr="00252130">
        <w:rPr>
          <w:rFonts w:ascii="Times New Roman" w:hAnsi="Times New Roman"/>
          <w:spacing w:val="2"/>
          <w:sz w:val="16"/>
          <w:szCs w:val="16"/>
        </w:rPr>
        <w:t xml:space="preserve"> (01 cuộc /01 đơn vị): </w:t>
      </w:r>
      <w:r w:rsidRPr="00252130">
        <w:rPr>
          <w:rFonts w:ascii="Times New Roman" w:hAnsi="Times New Roman"/>
          <w:iCs/>
          <w:spacing w:val="2"/>
          <w:sz w:val="16"/>
          <w:szCs w:val="16"/>
        </w:rPr>
        <w:t>cuộc thanh tra việc quản lý tài chính UBND phường An Tịnh</w:t>
      </w:r>
      <w:r w:rsidRPr="00252130">
        <w:rPr>
          <w:rFonts w:ascii="Times New Roman" w:hAnsi="Times New Roman"/>
          <w:spacing w:val="2"/>
          <w:sz w:val="16"/>
          <w:szCs w:val="16"/>
        </w:rPr>
        <w:t xml:space="preserve">); </w:t>
      </w:r>
      <w:r w:rsidRPr="00252130">
        <w:rPr>
          <w:rFonts w:ascii="Times New Roman" w:hAnsi="Times New Roman"/>
          <w:b/>
          <w:sz w:val="16"/>
          <w:szCs w:val="16"/>
        </w:rPr>
        <w:t>Sở GDDT</w:t>
      </w:r>
      <w:r w:rsidRPr="00252130">
        <w:rPr>
          <w:rFonts w:ascii="Times New Roman" w:hAnsi="Times New Roman"/>
          <w:sz w:val="16"/>
          <w:szCs w:val="16"/>
        </w:rPr>
        <w:t xml:space="preserve"> (01 cuộc/01 đơn vị):Thanh tra trách nhiệm của Hiệu trưởng Trường Cao đẳng Sư phạm trong việc thực hiện chính sách pháp luật về quản lý tài chính, tài sản; công tác TCD, xử lý đơn thư, giải quyết KNTC; công tác PCTNTC; thực hành tiết kiệm, chống lãng phí</w:t>
      </w:r>
      <w:r w:rsidRPr="00252130">
        <w:rPr>
          <w:rFonts w:ascii="Times New Roman" w:hAnsi="Times New Roman"/>
          <w:spacing w:val="2"/>
          <w:sz w:val="16"/>
          <w:szCs w:val="16"/>
        </w:rPr>
        <w:t xml:space="preserve">; </w:t>
      </w:r>
      <w:r w:rsidRPr="00252130">
        <w:rPr>
          <w:rFonts w:ascii="Times New Roman" w:hAnsi="Times New Roman"/>
          <w:b/>
          <w:sz w:val="16"/>
          <w:szCs w:val="16"/>
        </w:rPr>
        <w:t xml:space="preserve">Thanh tra tỉnh </w:t>
      </w:r>
      <w:r w:rsidRPr="00252130">
        <w:rPr>
          <w:rFonts w:ascii="Times New Roman" w:hAnsi="Times New Roman"/>
          <w:spacing w:val="2"/>
          <w:sz w:val="16"/>
          <w:szCs w:val="16"/>
        </w:rPr>
        <w:t>(01 cuộc/01 đơn vị):</w:t>
      </w:r>
      <w:r w:rsidRPr="00252130">
        <w:rPr>
          <w:rFonts w:ascii="Times New Roman" w:hAnsi="Times New Roman"/>
          <w:b/>
          <w:sz w:val="16"/>
          <w:szCs w:val="16"/>
        </w:rPr>
        <w:t>:</w:t>
      </w:r>
      <w:r w:rsidRPr="00252130">
        <w:rPr>
          <w:rFonts w:ascii="Times New Roman" w:hAnsi="Times New Roman"/>
          <w:sz w:val="16"/>
          <w:szCs w:val="16"/>
        </w:rPr>
        <w:t xml:space="preserve"> </w:t>
      </w:r>
      <w:r w:rsidRPr="00252130">
        <w:rPr>
          <w:rFonts w:ascii="Times New Roman" w:hAnsi="Times New Roman"/>
          <w:sz w:val="16"/>
          <w:szCs w:val="16"/>
          <w:lang w:val="nl-NL"/>
        </w:rPr>
        <w:t>Đoàn thanh tra trách nhiệm đối với Giám đốc Đài PTTH tỉnh Tây Ninh</w:t>
      </w:r>
      <w:r w:rsidRPr="00252130">
        <w:rPr>
          <w:rFonts w:ascii="Times New Roman" w:hAnsi="Times New Roman"/>
          <w:sz w:val="16"/>
          <w:szCs w:val="16"/>
        </w:rPr>
        <w:t xml:space="preserve"> trong</w:t>
      </w:r>
      <w:r w:rsidRPr="00252130">
        <w:rPr>
          <w:rFonts w:ascii="Times New Roman" w:hAnsi="Times New Roman"/>
          <w:sz w:val="16"/>
          <w:szCs w:val="16"/>
          <w:lang w:val="nl-NL"/>
        </w:rPr>
        <w:t xml:space="preserve"> việc thực hiện Luật Khiếu nại, Luật Tố cáo và Luật Phòng, chống tham nhũng</w:t>
      </w:r>
      <w:r w:rsidRPr="00252130">
        <w:rPr>
          <w:rFonts w:ascii="Times New Roman" w:hAnsi="Times New Roman"/>
          <w:sz w:val="16"/>
          <w:szCs w:val="16"/>
        </w:rPr>
        <w:t>.</w:t>
      </w:r>
    </w:p>
  </w:endnote>
  <w:endnote w:id="5">
    <w:p w:rsidR="009E1DA6" w:rsidRPr="00252130" w:rsidRDefault="009E1DA6" w:rsidP="009E1DA6">
      <w:pPr>
        <w:pStyle w:val="EndnoteText"/>
        <w:ind w:firstLine="284"/>
        <w:rPr>
          <w:rFonts w:ascii="Times New Roman" w:hAnsi="Times New Roman"/>
          <w:sz w:val="16"/>
          <w:szCs w:val="16"/>
        </w:rPr>
      </w:pPr>
      <w:r w:rsidRPr="00252130">
        <w:rPr>
          <w:rStyle w:val="EndnoteReference"/>
          <w:rFonts w:ascii="Times New Roman" w:hAnsi="Times New Roman"/>
          <w:sz w:val="16"/>
          <w:szCs w:val="16"/>
        </w:rPr>
        <w:endnoteRef/>
      </w:r>
      <w:r w:rsidRPr="00252130">
        <w:rPr>
          <w:rFonts w:ascii="Times New Roman" w:hAnsi="Times New Roman"/>
          <w:sz w:val="16"/>
          <w:szCs w:val="16"/>
        </w:rPr>
        <w:t xml:space="preserve"> Xét xử sơ thẩm trong kỳ: </w:t>
      </w:r>
      <w:r w:rsidRPr="00252130">
        <w:rPr>
          <w:rFonts w:ascii="Times New Roman" w:hAnsi="Times New Roman"/>
          <w:b/>
          <w:sz w:val="16"/>
          <w:szCs w:val="16"/>
        </w:rPr>
        <w:t xml:space="preserve">Vụ Văn Công Phong và đồng phạm, Công ty CP đăng kiểm Tây Ninh, Sở GTVT </w:t>
      </w:r>
      <w:r w:rsidRPr="00252130">
        <w:rPr>
          <w:rFonts w:ascii="Times New Roman" w:hAnsi="Times New Roman"/>
          <w:i/>
          <w:sz w:val="16"/>
          <w:szCs w:val="16"/>
        </w:rPr>
        <w:t>(11 người).</w:t>
      </w:r>
    </w:p>
  </w:endnote>
  <w:endnote w:id="6">
    <w:p w:rsidR="009E1DA6" w:rsidRPr="00252130" w:rsidRDefault="009E1DA6" w:rsidP="009E1DA6">
      <w:pPr>
        <w:pStyle w:val="EndnoteText"/>
        <w:ind w:firstLine="284"/>
        <w:jc w:val="both"/>
        <w:rPr>
          <w:rFonts w:ascii="Times New Roman" w:hAnsi="Times New Roman"/>
          <w:sz w:val="16"/>
          <w:szCs w:val="16"/>
          <w:lang w:val="en-US"/>
        </w:rPr>
      </w:pPr>
      <w:r w:rsidRPr="00252130">
        <w:rPr>
          <w:rStyle w:val="EndnoteReference"/>
          <w:rFonts w:ascii="Times New Roman" w:hAnsi="Times New Roman"/>
          <w:sz w:val="16"/>
          <w:szCs w:val="16"/>
        </w:rPr>
        <w:endnoteRef/>
      </w:r>
      <w:r w:rsidRPr="00252130">
        <w:rPr>
          <w:rFonts w:ascii="Times New Roman" w:hAnsi="Times New Roman"/>
          <w:sz w:val="16"/>
          <w:szCs w:val="16"/>
        </w:rPr>
        <w:t xml:space="preserve"> Các vụ còn lại đang được xử lý, chưa có kết quả xét xử sơ thẩm: </w:t>
      </w:r>
      <w:r w:rsidRPr="00252130">
        <w:rPr>
          <w:rFonts w:ascii="Times New Roman" w:hAnsi="Times New Roman"/>
          <w:b/>
          <w:sz w:val="16"/>
          <w:szCs w:val="16"/>
        </w:rPr>
        <w:t xml:space="preserve">Vụ Hà Thị Huế Nhung và những người liên quan, UBND xã Suối Đá, Huyện Dương Minh Châu </w:t>
      </w:r>
      <w:r w:rsidRPr="00252130">
        <w:rPr>
          <w:rFonts w:ascii="Times New Roman" w:hAnsi="Times New Roman"/>
          <w:i/>
          <w:sz w:val="16"/>
          <w:szCs w:val="16"/>
        </w:rPr>
        <w:t>(05 người; Tiến độ xử lý: Đã chuyển hồ sơ sang cơ quan điều tra, chưa khởi tố vụ án)</w:t>
      </w:r>
      <w:r w:rsidRPr="00252130">
        <w:rPr>
          <w:rFonts w:ascii="Times New Roman" w:hAnsi="Times New Roman"/>
          <w:sz w:val="16"/>
          <w:szCs w:val="16"/>
        </w:rPr>
        <w:t xml:space="preserve">; </w:t>
      </w:r>
      <w:r w:rsidRPr="00252130">
        <w:rPr>
          <w:rFonts w:ascii="Times New Roman" w:hAnsi="Times New Roman"/>
          <w:b/>
          <w:sz w:val="16"/>
          <w:szCs w:val="16"/>
        </w:rPr>
        <w:t>Vụ Đinh Thị Mộng Thanh và đồng phạm, BV y dược cổ truyền</w:t>
      </w:r>
      <w:r w:rsidRPr="00252130">
        <w:rPr>
          <w:rFonts w:ascii="Times New Roman" w:hAnsi="Times New Roman"/>
          <w:sz w:val="16"/>
          <w:szCs w:val="16"/>
        </w:rPr>
        <w:t xml:space="preserve"> thuộc Sở Y tế </w:t>
      </w:r>
      <w:r w:rsidRPr="00252130">
        <w:rPr>
          <w:rFonts w:ascii="Times New Roman" w:hAnsi="Times New Roman"/>
          <w:i/>
          <w:sz w:val="16"/>
          <w:szCs w:val="16"/>
        </w:rPr>
        <w:t>(02 người; Tiến độ xử lý: Đã khởi tố bị can, chờ kết luận điều tra).</w:t>
      </w:r>
    </w:p>
  </w:endnote>
  <w:endnote w:id="7">
    <w:p w:rsidR="00CA3AEA" w:rsidRPr="00423B0A" w:rsidRDefault="00CA3AEA" w:rsidP="000B7986">
      <w:pPr>
        <w:pStyle w:val="EndnoteText"/>
        <w:ind w:firstLine="284"/>
        <w:jc w:val="both"/>
        <w:rPr>
          <w:rFonts w:ascii="Times New Roman" w:hAnsi="Times New Roman"/>
          <w:sz w:val="16"/>
          <w:szCs w:val="16"/>
          <w:lang w:val="en-US"/>
        </w:rPr>
      </w:pPr>
      <w:r w:rsidRPr="00423B0A">
        <w:rPr>
          <w:rStyle w:val="EndnoteReference"/>
          <w:rFonts w:ascii="Times New Roman" w:hAnsi="Times New Roman"/>
          <w:sz w:val="16"/>
          <w:szCs w:val="16"/>
        </w:rPr>
        <w:endnoteRef/>
      </w:r>
      <w:r w:rsidRPr="00423B0A">
        <w:rPr>
          <w:rFonts w:ascii="Times New Roman" w:hAnsi="Times New Roman"/>
          <w:sz w:val="16"/>
          <w:szCs w:val="16"/>
        </w:rPr>
        <w:t xml:space="preserve"> Quyết định số 816-QĐ/TU ngày 28/6/2016 của Tỉnh ủy Tây Ninh</w:t>
      </w:r>
      <w:r w:rsidRPr="00423B0A">
        <w:rPr>
          <w:rFonts w:ascii="Times New Roman" w:hAnsi="Times New Roman"/>
          <w:sz w:val="16"/>
          <w:szCs w:val="16"/>
          <w:lang w:val="en-US"/>
        </w:rPr>
        <w:t xml:space="preserve"> (Ban Nội chính);</w:t>
      </w:r>
      <w:r w:rsidRPr="00423B0A">
        <w:rPr>
          <w:rFonts w:ascii="Times New Roman" w:hAnsi="Times New Roman"/>
          <w:sz w:val="16"/>
          <w:szCs w:val="16"/>
        </w:rPr>
        <w:t xml:space="preserve"> Quyết định số 2256-QĐ/TU ngày 15/01/2013 của Tỉnh ủy Tây Ninh</w:t>
      </w:r>
      <w:r w:rsidRPr="00423B0A">
        <w:rPr>
          <w:rFonts w:ascii="Times New Roman" w:hAnsi="Times New Roman"/>
          <w:sz w:val="16"/>
          <w:szCs w:val="16"/>
          <w:lang w:val="en-US"/>
        </w:rPr>
        <w:t xml:space="preserve"> (UBKT); Quy chế số 05-QC/TU (Ban Tổ chức);Chương trình phối hợp số 10/CTPH/BCSĐ-BTGTU ngày 19/5/2021 của Ban cán sự Đảng Ủy ban nhân dân tỉnh và Ban Tuyên giáo Tỉnh.</w:t>
      </w:r>
    </w:p>
  </w:endnote>
  <w:endnote w:id="8">
    <w:p w:rsidR="002F16EE" w:rsidRPr="002F16EE" w:rsidRDefault="002F16EE">
      <w:pPr>
        <w:pStyle w:val="EndnoteText"/>
        <w:rPr>
          <w:lang w:val="en-US"/>
        </w:rPr>
      </w:pPr>
      <w:r>
        <w:rPr>
          <w:rStyle w:val="EndnoteReference"/>
        </w:rPr>
        <w:endnoteRef/>
      </w:r>
      <w:r>
        <w:t xml:space="preserve"> </w:t>
      </w:r>
      <w:r>
        <w:rPr>
          <w:lang w:val="en-US"/>
        </w:rPr>
        <w:t>02 đơn thuộc thẩm quyền giải quyết của CT.UBND tỉnh.</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AEA" w:rsidRPr="0065561D" w:rsidRDefault="00CA3AEA">
    <w:pPr>
      <w:pStyle w:val="Footer"/>
      <w:jc w:val="right"/>
      <w:rPr>
        <w:rFonts w:ascii="Times New Roman" w:hAnsi="Times New Roman" w:cs="Times New Roman"/>
      </w:rPr>
    </w:pPr>
  </w:p>
  <w:p w:rsidR="00CA3AEA" w:rsidRDefault="00CA3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87B" w:rsidRDefault="00F4387B" w:rsidP="00324AED">
      <w:r>
        <w:separator/>
      </w:r>
    </w:p>
  </w:footnote>
  <w:footnote w:type="continuationSeparator" w:id="0">
    <w:p w:rsidR="00F4387B" w:rsidRDefault="00F4387B" w:rsidP="00324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54886"/>
      <w:docPartObj>
        <w:docPartGallery w:val="Page Numbers (Top of Page)"/>
        <w:docPartUnique/>
      </w:docPartObj>
    </w:sdtPr>
    <w:sdtEndPr>
      <w:rPr>
        <w:noProof/>
      </w:rPr>
    </w:sdtEndPr>
    <w:sdtContent>
      <w:p w:rsidR="00CA3AEA" w:rsidRDefault="00CA3AEA">
        <w:pPr>
          <w:pStyle w:val="Header"/>
          <w:jc w:val="center"/>
        </w:pPr>
      </w:p>
      <w:p w:rsidR="00CA3AEA" w:rsidRDefault="00CA3AEA">
        <w:pPr>
          <w:pStyle w:val="Header"/>
          <w:jc w:val="center"/>
        </w:pPr>
      </w:p>
      <w:p w:rsidR="00CA3AEA" w:rsidRPr="003F2580" w:rsidRDefault="00CA3AEA">
        <w:pPr>
          <w:pStyle w:val="Header"/>
          <w:jc w:val="center"/>
          <w:rPr>
            <w:rFonts w:ascii="Times New Roman" w:hAnsi="Times New Roman" w:cs="Times New Roman"/>
            <w:noProof/>
          </w:rPr>
        </w:pPr>
        <w:r w:rsidRPr="003F2580">
          <w:rPr>
            <w:rFonts w:ascii="Times New Roman" w:hAnsi="Times New Roman" w:cs="Times New Roman"/>
          </w:rPr>
          <w:fldChar w:fldCharType="begin"/>
        </w:r>
        <w:r w:rsidRPr="003F2580">
          <w:rPr>
            <w:rFonts w:ascii="Times New Roman" w:hAnsi="Times New Roman" w:cs="Times New Roman"/>
          </w:rPr>
          <w:instrText xml:space="preserve"> PAGE   \* MERGEFORMAT </w:instrText>
        </w:r>
        <w:r w:rsidRPr="003F2580">
          <w:rPr>
            <w:rFonts w:ascii="Times New Roman" w:hAnsi="Times New Roman" w:cs="Times New Roman"/>
          </w:rPr>
          <w:fldChar w:fldCharType="separate"/>
        </w:r>
        <w:r w:rsidR="009115D4">
          <w:rPr>
            <w:rFonts w:ascii="Times New Roman" w:hAnsi="Times New Roman" w:cs="Times New Roman"/>
            <w:noProof/>
          </w:rPr>
          <w:t>7</w:t>
        </w:r>
        <w:r w:rsidRPr="003F2580">
          <w:rPr>
            <w:rFonts w:ascii="Times New Roman" w:hAnsi="Times New Roman" w:cs="Times New Roman"/>
            <w:noProof/>
          </w:rPr>
          <w:fldChar w:fldCharType="end"/>
        </w:r>
      </w:p>
      <w:p w:rsidR="00CA3AEA" w:rsidRDefault="00F4387B">
        <w:pPr>
          <w:pStyle w:val="Header"/>
          <w:jc w:val="center"/>
        </w:pPr>
      </w:p>
    </w:sdtContent>
  </w:sdt>
  <w:p w:rsidR="00CA3AEA" w:rsidRDefault="00CA3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2" w15:restartNumberingAfterBreak="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15:restartNumberingAfterBreak="0">
    <w:nsid w:val="00000007"/>
    <w:multiLevelType w:val="multilevel"/>
    <w:tmpl w:val="0000000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15:restartNumberingAfterBreak="0">
    <w:nsid w:val="00000009"/>
    <w:multiLevelType w:val="multilevel"/>
    <w:tmpl w:val="00000008"/>
    <w:lvl w:ilvl="0">
      <w:start w:val="3"/>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3"/>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2">
      <w:start w:val="3"/>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3">
      <w:start w:val="3"/>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4">
      <w:start w:val="3"/>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5">
      <w:start w:val="3"/>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6">
      <w:start w:val="3"/>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7">
      <w:start w:val="3"/>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8">
      <w:start w:val="3"/>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abstractNum>
  <w:abstractNum w:abstractNumId="5" w15:restartNumberingAfterBreak="0">
    <w:nsid w:val="7BAC42B6"/>
    <w:multiLevelType w:val="hybridMultilevel"/>
    <w:tmpl w:val="9E2EEBE4"/>
    <w:lvl w:ilvl="0" w:tplc="C14AB3C2">
      <w:start w:val="2"/>
      <w:numFmt w:val="bullet"/>
      <w:lvlText w:val="-"/>
      <w:lvlJc w:val="left"/>
      <w:pPr>
        <w:ind w:left="927" w:hanging="360"/>
      </w:pPr>
      <w:rPr>
        <w:rFonts w:ascii="Times New Roman" w:eastAsia="Times New Roman"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7C0"/>
    <w:rsid w:val="000029F7"/>
    <w:rsid w:val="00007DE3"/>
    <w:rsid w:val="00013C5C"/>
    <w:rsid w:val="000256DF"/>
    <w:rsid w:val="00025746"/>
    <w:rsid w:val="00025F43"/>
    <w:rsid w:val="00026883"/>
    <w:rsid w:val="00030170"/>
    <w:rsid w:val="00030F2B"/>
    <w:rsid w:val="000328A7"/>
    <w:rsid w:val="0003364A"/>
    <w:rsid w:val="00034C53"/>
    <w:rsid w:val="00042DDB"/>
    <w:rsid w:val="00043714"/>
    <w:rsid w:val="00046381"/>
    <w:rsid w:val="0004788C"/>
    <w:rsid w:val="00050418"/>
    <w:rsid w:val="00050CEE"/>
    <w:rsid w:val="000512F1"/>
    <w:rsid w:val="0005172C"/>
    <w:rsid w:val="00062C94"/>
    <w:rsid w:val="00065A73"/>
    <w:rsid w:val="00065C8C"/>
    <w:rsid w:val="00066F35"/>
    <w:rsid w:val="00067447"/>
    <w:rsid w:val="00067CDA"/>
    <w:rsid w:val="00067F3E"/>
    <w:rsid w:val="00070585"/>
    <w:rsid w:val="00077756"/>
    <w:rsid w:val="000804BD"/>
    <w:rsid w:val="00080647"/>
    <w:rsid w:val="00082E06"/>
    <w:rsid w:val="000854FF"/>
    <w:rsid w:val="00087189"/>
    <w:rsid w:val="000871A1"/>
    <w:rsid w:val="0009176A"/>
    <w:rsid w:val="0009218A"/>
    <w:rsid w:val="00093F89"/>
    <w:rsid w:val="000976A1"/>
    <w:rsid w:val="000A1A64"/>
    <w:rsid w:val="000A22DD"/>
    <w:rsid w:val="000A48B6"/>
    <w:rsid w:val="000A4B89"/>
    <w:rsid w:val="000A4FF4"/>
    <w:rsid w:val="000A6271"/>
    <w:rsid w:val="000A6BCF"/>
    <w:rsid w:val="000A6F7C"/>
    <w:rsid w:val="000B0D9E"/>
    <w:rsid w:val="000B115A"/>
    <w:rsid w:val="000B226B"/>
    <w:rsid w:val="000B3649"/>
    <w:rsid w:val="000B3EE8"/>
    <w:rsid w:val="000B622C"/>
    <w:rsid w:val="000B7986"/>
    <w:rsid w:val="000C0F57"/>
    <w:rsid w:val="000C2C1D"/>
    <w:rsid w:val="000C3289"/>
    <w:rsid w:val="000C3CC8"/>
    <w:rsid w:val="000C5B83"/>
    <w:rsid w:val="000C6BB7"/>
    <w:rsid w:val="000D0717"/>
    <w:rsid w:val="000D1618"/>
    <w:rsid w:val="000D22B5"/>
    <w:rsid w:val="000D2781"/>
    <w:rsid w:val="000D3C04"/>
    <w:rsid w:val="000E07D5"/>
    <w:rsid w:val="000E19E4"/>
    <w:rsid w:val="000E1B8F"/>
    <w:rsid w:val="000E30E9"/>
    <w:rsid w:val="000F261E"/>
    <w:rsid w:val="000F302B"/>
    <w:rsid w:val="000F455A"/>
    <w:rsid w:val="000F6BCB"/>
    <w:rsid w:val="00101C1B"/>
    <w:rsid w:val="00104B7D"/>
    <w:rsid w:val="00104F64"/>
    <w:rsid w:val="00110FEC"/>
    <w:rsid w:val="0011175D"/>
    <w:rsid w:val="00111E53"/>
    <w:rsid w:val="0011221C"/>
    <w:rsid w:val="0011246A"/>
    <w:rsid w:val="00116166"/>
    <w:rsid w:val="00116274"/>
    <w:rsid w:val="001170B0"/>
    <w:rsid w:val="00117299"/>
    <w:rsid w:val="0012443C"/>
    <w:rsid w:val="00124470"/>
    <w:rsid w:val="00125A8E"/>
    <w:rsid w:val="00126DCD"/>
    <w:rsid w:val="001301D9"/>
    <w:rsid w:val="0013098F"/>
    <w:rsid w:val="001309B2"/>
    <w:rsid w:val="00132938"/>
    <w:rsid w:val="00135363"/>
    <w:rsid w:val="001357EA"/>
    <w:rsid w:val="00135CBF"/>
    <w:rsid w:val="00141FC0"/>
    <w:rsid w:val="001423C3"/>
    <w:rsid w:val="00142678"/>
    <w:rsid w:val="00144E29"/>
    <w:rsid w:val="00145F93"/>
    <w:rsid w:val="00146F15"/>
    <w:rsid w:val="00147311"/>
    <w:rsid w:val="00156278"/>
    <w:rsid w:val="00156753"/>
    <w:rsid w:val="00156FBD"/>
    <w:rsid w:val="00157ACE"/>
    <w:rsid w:val="0016070C"/>
    <w:rsid w:val="001614B0"/>
    <w:rsid w:val="00162555"/>
    <w:rsid w:val="00162B42"/>
    <w:rsid w:val="00165B73"/>
    <w:rsid w:val="00166F75"/>
    <w:rsid w:val="001717B6"/>
    <w:rsid w:val="0017230D"/>
    <w:rsid w:val="001727D5"/>
    <w:rsid w:val="00174579"/>
    <w:rsid w:val="00175111"/>
    <w:rsid w:val="00175630"/>
    <w:rsid w:val="00175FB8"/>
    <w:rsid w:val="00176B0E"/>
    <w:rsid w:val="00176F33"/>
    <w:rsid w:val="00177685"/>
    <w:rsid w:val="001806B0"/>
    <w:rsid w:val="0018111D"/>
    <w:rsid w:val="00181D8C"/>
    <w:rsid w:val="00181FF0"/>
    <w:rsid w:val="0019030F"/>
    <w:rsid w:val="00191981"/>
    <w:rsid w:val="00191EC2"/>
    <w:rsid w:val="001923B6"/>
    <w:rsid w:val="00192AA2"/>
    <w:rsid w:val="00194374"/>
    <w:rsid w:val="00195119"/>
    <w:rsid w:val="00195F34"/>
    <w:rsid w:val="001A0B00"/>
    <w:rsid w:val="001A1A99"/>
    <w:rsid w:val="001A2528"/>
    <w:rsid w:val="001A4234"/>
    <w:rsid w:val="001A46DE"/>
    <w:rsid w:val="001A58D5"/>
    <w:rsid w:val="001A6AEF"/>
    <w:rsid w:val="001A7957"/>
    <w:rsid w:val="001B345B"/>
    <w:rsid w:val="001B40BF"/>
    <w:rsid w:val="001B4664"/>
    <w:rsid w:val="001B71D7"/>
    <w:rsid w:val="001B7EDD"/>
    <w:rsid w:val="001C1E0C"/>
    <w:rsid w:val="001C250F"/>
    <w:rsid w:val="001C29B8"/>
    <w:rsid w:val="001C29C2"/>
    <w:rsid w:val="001C35D2"/>
    <w:rsid w:val="001C4694"/>
    <w:rsid w:val="001C6D6A"/>
    <w:rsid w:val="001D09F3"/>
    <w:rsid w:val="001D18DC"/>
    <w:rsid w:val="001D3B34"/>
    <w:rsid w:val="001D53B8"/>
    <w:rsid w:val="001D5B7E"/>
    <w:rsid w:val="001D6C3B"/>
    <w:rsid w:val="001E00FE"/>
    <w:rsid w:val="001E017D"/>
    <w:rsid w:val="001E0F9A"/>
    <w:rsid w:val="001E24CE"/>
    <w:rsid w:val="001E49E5"/>
    <w:rsid w:val="001E56CD"/>
    <w:rsid w:val="001E6C9C"/>
    <w:rsid w:val="001E7CFC"/>
    <w:rsid w:val="001F028A"/>
    <w:rsid w:val="001F0E69"/>
    <w:rsid w:val="001F3AF9"/>
    <w:rsid w:val="001F4FDE"/>
    <w:rsid w:val="001F6678"/>
    <w:rsid w:val="00200757"/>
    <w:rsid w:val="00200B4F"/>
    <w:rsid w:val="00200FDA"/>
    <w:rsid w:val="00203D60"/>
    <w:rsid w:val="00204E61"/>
    <w:rsid w:val="0020631A"/>
    <w:rsid w:val="002065EE"/>
    <w:rsid w:val="002100B8"/>
    <w:rsid w:val="002128FE"/>
    <w:rsid w:val="00213309"/>
    <w:rsid w:val="0021489E"/>
    <w:rsid w:val="00215646"/>
    <w:rsid w:val="002165DF"/>
    <w:rsid w:val="00217DC8"/>
    <w:rsid w:val="00220B7A"/>
    <w:rsid w:val="00221F23"/>
    <w:rsid w:val="00222280"/>
    <w:rsid w:val="002247E4"/>
    <w:rsid w:val="002257D5"/>
    <w:rsid w:val="00225871"/>
    <w:rsid w:val="00226B5E"/>
    <w:rsid w:val="00230D09"/>
    <w:rsid w:val="00232303"/>
    <w:rsid w:val="002351B0"/>
    <w:rsid w:val="0023553D"/>
    <w:rsid w:val="00236539"/>
    <w:rsid w:val="00236DFD"/>
    <w:rsid w:val="00240AC1"/>
    <w:rsid w:val="00242D5A"/>
    <w:rsid w:val="00246BD9"/>
    <w:rsid w:val="0025632C"/>
    <w:rsid w:val="00257401"/>
    <w:rsid w:val="00262146"/>
    <w:rsid w:val="00264899"/>
    <w:rsid w:val="00266E3B"/>
    <w:rsid w:val="00266ED2"/>
    <w:rsid w:val="00272CD6"/>
    <w:rsid w:val="00272EF4"/>
    <w:rsid w:val="002765A8"/>
    <w:rsid w:val="0028107B"/>
    <w:rsid w:val="00284EF9"/>
    <w:rsid w:val="00285B6F"/>
    <w:rsid w:val="00290BB6"/>
    <w:rsid w:val="00290FB0"/>
    <w:rsid w:val="00292D74"/>
    <w:rsid w:val="00292EB0"/>
    <w:rsid w:val="00293FB3"/>
    <w:rsid w:val="00296008"/>
    <w:rsid w:val="002A048A"/>
    <w:rsid w:val="002A0781"/>
    <w:rsid w:val="002A1BEA"/>
    <w:rsid w:val="002A4790"/>
    <w:rsid w:val="002A68C0"/>
    <w:rsid w:val="002A72D3"/>
    <w:rsid w:val="002A7988"/>
    <w:rsid w:val="002A7C2F"/>
    <w:rsid w:val="002B042A"/>
    <w:rsid w:val="002B20D3"/>
    <w:rsid w:val="002B3277"/>
    <w:rsid w:val="002B37B7"/>
    <w:rsid w:val="002B6B8C"/>
    <w:rsid w:val="002B7579"/>
    <w:rsid w:val="002C55E8"/>
    <w:rsid w:val="002C6F7D"/>
    <w:rsid w:val="002D23E2"/>
    <w:rsid w:val="002D33B8"/>
    <w:rsid w:val="002D3B09"/>
    <w:rsid w:val="002D446D"/>
    <w:rsid w:val="002D4D8B"/>
    <w:rsid w:val="002D569D"/>
    <w:rsid w:val="002D6940"/>
    <w:rsid w:val="002D72D7"/>
    <w:rsid w:val="002E0058"/>
    <w:rsid w:val="002E67A6"/>
    <w:rsid w:val="002E7452"/>
    <w:rsid w:val="002F0FDF"/>
    <w:rsid w:val="002F16EE"/>
    <w:rsid w:val="002F1B9C"/>
    <w:rsid w:val="002F1F6E"/>
    <w:rsid w:val="002F5FE5"/>
    <w:rsid w:val="002F6157"/>
    <w:rsid w:val="0030095A"/>
    <w:rsid w:val="00301F7D"/>
    <w:rsid w:val="0030577C"/>
    <w:rsid w:val="00310502"/>
    <w:rsid w:val="003121D6"/>
    <w:rsid w:val="00313BAF"/>
    <w:rsid w:val="00314B80"/>
    <w:rsid w:val="00315EE1"/>
    <w:rsid w:val="003172A8"/>
    <w:rsid w:val="003172E9"/>
    <w:rsid w:val="00320F12"/>
    <w:rsid w:val="00322677"/>
    <w:rsid w:val="003237AD"/>
    <w:rsid w:val="00323D15"/>
    <w:rsid w:val="00324AED"/>
    <w:rsid w:val="00324C46"/>
    <w:rsid w:val="0033288A"/>
    <w:rsid w:val="00332F1C"/>
    <w:rsid w:val="003347E1"/>
    <w:rsid w:val="00334D49"/>
    <w:rsid w:val="00335995"/>
    <w:rsid w:val="00336868"/>
    <w:rsid w:val="003401C7"/>
    <w:rsid w:val="00341A59"/>
    <w:rsid w:val="00342B9E"/>
    <w:rsid w:val="00343A07"/>
    <w:rsid w:val="00345E83"/>
    <w:rsid w:val="003462B3"/>
    <w:rsid w:val="00347E20"/>
    <w:rsid w:val="00351CC6"/>
    <w:rsid w:val="00356025"/>
    <w:rsid w:val="003568E4"/>
    <w:rsid w:val="00365FD8"/>
    <w:rsid w:val="00367A30"/>
    <w:rsid w:val="0037023F"/>
    <w:rsid w:val="00373B28"/>
    <w:rsid w:val="00380EC5"/>
    <w:rsid w:val="003832E9"/>
    <w:rsid w:val="00392A76"/>
    <w:rsid w:val="00392B7C"/>
    <w:rsid w:val="00394451"/>
    <w:rsid w:val="00394D90"/>
    <w:rsid w:val="00396F90"/>
    <w:rsid w:val="003A11CF"/>
    <w:rsid w:val="003A424B"/>
    <w:rsid w:val="003A6CEA"/>
    <w:rsid w:val="003A7574"/>
    <w:rsid w:val="003B01B0"/>
    <w:rsid w:val="003B0A2F"/>
    <w:rsid w:val="003B0B65"/>
    <w:rsid w:val="003B31EB"/>
    <w:rsid w:val="003B62FB"/>
    <w:rsid w:val="003C08E3"/>
    <w:rsid w:val="003C1B9F"/>
    <w:rsid w:val="003C594C"/>
    <w:rsid w:val="003C71DE"/>
    <w:rsid w:val="003D23B5"/>
    <w:rsid w:val="003D2974"/>
    <w:rsid w:val="003D4B8A"/>
    <w:rsid w:val="003D6920"/>
    <w:rsid w:val="003D6A0D"/>
    <w:rsid w:val="003D7EDD"/>
    <w:rsid w:val="003E0263"/>
    <w:rsid w:val="003E0590"/>
    <w:rsid w:val="003E19EF"/>
    <w:rsid w:val="003E1ABA"/>
    <w:rsid w:val="003E7101"/>
    <w:rsid w:val="003E772E"/>
    <w:rsid w:val="003F1050"/>
    <w:rsid w:val="003F2201"/>
    <w:rsid w:val="003F2580"/>
    <w:rsid w:val="003F2D20"/>
    <w:rsid w:val="003F36D0"/>
    <w:rsid w:val="003F4E18"/>
    <w:rsid w:val="003F58DA"/>
    <w:rsid w:val="003F60C2"/>
    <w:rsid w:val="004017CD"/>
    <w:rsid w:val="00401D42"/>
    <w:rsid w:val="00403661"/>
    <w:rsid w:val="0040531C"/>
    <w:rsid w:val="004056ED"/>
    <w:rsid w:val="00413CF6"/>
    <w:rsid w:val="00414F00"/>
    <w:rsid w:val="00416BA1"/>
    <w:rsid w:val="00416EB8"/>
    <w:rsid w:val="00420DFD"/>
    <w:rsid w:val="00421ED3"/>
    <w:rsid w:val="004225F1"/>
    <w:rsid w:val="00423B0A"/>
    <w:rsid w:val="0042600E"/>
    <w:rsid w:val="00426144"/>
    <w:rsid w:val="0042674B"/>
    <w:rsid w:val="00430E83"/>
    <w:rsid w:val="004311C3"/>
    <w:rsid w:val="00431528"/>
    <w:rsid w:val="004337CC"/>
    <w:rsid w:val="00434DE6"/>
    <w:rsid w:val="00435C1C"/>
    <w:rsid w:val="00444473"/>
    <w:rsid w:val="004513FE"/>
    <w:rsid w:val="00452DA2"/>
    <w:rsid w:val="004543BB"/>
    <w:rsid w:val="00454AFA"/>
    <w:rsid w:val="0045679E"/>
    <w:rsid w:val="00457331"/>
    <w:rsid w:val="00464AEC"/>
    <w:rsid w:val="0046566B"/>
    <w:rsid w:val="00466369"/>
    <w:rsid w:val="0047256F"/>
    <w:rsid w:val="00474877"/>
    <w:rsid w:val="004766DB"/>
    <w:rsid w:val="00476A78"/>
    <w:rsid w:val="0047784A"/>
    <w:rsid w:val="004805AC"/>
    <w:rsid w:val="004823A9"/>
    <w:rsid w:val="00482B49"/>
    <w:rsid w:val="00482F5A"/>
    <w:rsid w:val="004854AD"/>
    <w:rsid w:val="00490833"/>
    <w:rsid w:val="004928A8"/>
    <w:rsid w:val="0049376C"/>
    <w:rsid w:val="00497362"/>
    <w:rsid w:val="00497EA3"/>
    <w:rsid w:val="004A670B"/>
    <w:rsid w:val="004B5E67"/>
    <w:rsid w:val="004C0DAE"/>
    <w:rsid w:val="004C1929"/>
    <w:rsid w:val="004C3F1D"/>
    <w:rsid w:val="004C54EF"/>
    <w:rsid w:val="004C5BC4"/>
    <w:rsid w:val="004D104F"/>
    <w:rsid w:val="004D1220"/>
    <w:rsid w:val="004D6542"/>
    <w:rsid w:val="004D7117"/>
    <w:rsid w:val="004E617F"/>
    <w:rsid w:val="004E6A91"/>
    <w:rsid w:val="004E751C"/>
    <w:rsid w:val="004E75EF"/>
    <w:rsid w:val="004F0418"/>
    <w:rsid w:val="004F2474"/>
    <w:rsid w:val="004F2DF8"/>
    <w:rsid w:val="004F3033"/>
    <w:rsid w:val="004F33D9"/>
    <w:rsid w:val="004F3A26"/>
    <w:rsid w:val="004F5395"/>
    <w:rsid w:val="004F7C45"/>
    <w:rsid w:val="00502454"/>
    <w:rsid w:val="00505066"/>
    <w:rsid w:val="00515CD6"/>
    <w:rsid w:val="00515E9F"/>
    <w:rsid w:val="005207EB"/>
    <w:rsid w:val="0052598B"/>
    <w:rsid w:val="00526E8E"/>
    <w:rsid w:val="005279C6"/>
    <w:rsid w:val="0053266D"/>
    <w:rsid w:val="0053383A"/>
    <w:rsid w:val="00534F99"/>
    <w:rsid w:val="00537E84"/>
    <w:rsid w:val="005404D4"/>
    <w:rsid w:val="00540568"/>
    <w:rsid w:val="0054134B"/>
    <w:rsid w:val="00542687"/>
    <w:rsid w:val="00542BC4"/>
    <w:rsid w:val="00544E63"/>
    <w:rsid w:val="005472B8"/>
    <w:rsid w:val="00552D94"/>
    <w:rsid w:val="00552FD8"/>
    <w:rsid w:val="00556F56"/>
    <w:rsid w:val="005573E9"/>
    <w:rsid w:val="00557553"/>
    <w:rsid w:val="005575C1"/>
    <w:rsid w:val="005577E4"/>
    <w:rsid w:val="0056039E"/>
    <w:rsid w:val="00565B92"/>
    <w:rsid w:val="00565EF3"/>
    <w:rsid w:val="00565FC2"/>
    <w:rsid w:val="00567E91"/>
    <w:rsid w:val="0057300B"/>
    <w:rsid w:val="00573D56"/>
    <w:rsid w:val="00573EEE"/>
    <w:rsid w:val="005768D2"/>
    <w:rsid w:val="005810DA"/>
    <w:rsid w:val="005831B4"/>
    <w:rsid w:val="00586280"/>
    <w:rsid w:val="00587925"/>
    <w:rsid w:val="005963EE"/>
    <w:rsid w:val="00597FB6"/>
    <w:rsid w:val="005A0128"/>
    <w:rsid w:val="005A0294"/>
    <w:rsid w:val="005A1261"/>
    <w:rsid w:val="005A1446"/>
    <w:rsid w:val="005A35E8"/>
    <w:rsid w:val="005A3D84"/>
    <w:rsid w:val="005A4744"/>
    <w:rsid w:val="005B3D4F"/>
    <w:rsid w:val="005B48F6"/>
    <w:rsid w:val="005B7318"/>
    <w:rsid w:val="005C1F34"/>
    <w:rsid w:val="005C4ED8"/>
    <w:rsid w:val="005D2472"/>
    <w:rsid w:val="005D72DF"/>
    <w:rsid w:val="005E04C4"/>
    <w:rsid w:val="005E06FE"/>
    <w:rsid w:val="005E07DB"/>
    <w:rsid w:val="005E317E"/>
    <w:rsid w:val="005E4390"/>
    <w:rsid w:val="005E4E6D"/>
    <w:rsid w:val="005E5EC4"/>
    <w:rsid w:val="005F222F"/>
    <w:rsid w:val="005F4726"/>
    <w:rsid w:val="005F655B"/>
    <w:rsid w:val="005F7361"/>
    <w:rsid w:val="005F7E0F"/>
    <w:rsid w:val="006006D9"/>
    <w:rsid w:val="006019A9"/>
    <w:rsid w:val="006021B2"/>
    <w:rsid w:val="00602ACF"/>
    <w:rsid w:val="006043C9"/>
    <w:rsid w:val="006054E3"/>
    <w:rsid w:val="00605846"/>
    <w:rsid w:val="00605F4B"/>
    <w:rsid w:val="00607705"/>
    <w:rsid w:val="00612EA2"/>
    <w:rsid w:val="00615DD2"/>
    <w:rsid w:val="006166DE"/>
    <w:rsid w:val="00616C1C"/>
    <w:rsid w:val="0061787A"/>
    <w:rsid w:val="00622E92"/>
    <w:rsid w:val="00623068"/>
    <w:rsid w:val="00625101"/>
    <w:rsid w:val="00627FB7"/>
    <w:rsid w:val="00630043"/>
    <w:rsid w:val="00631810"/>
    <w:rsid w:val="006342BF"/>
    <w:rsid w:val="0063591D"/>
    <w:rsid w:val="00635E2A"/>
    <w:rsid w:val="006370A7"/>
    <w:rsid w:val="006378FC"/>
    <w:rsid w:val="00637D06"/>
    <w:rsid w:val="00643324"/>
    <w:rsid w:val="00647260"/>
    <w:rsid w:val="0065109F"/>
    <w:rsid w:val="00651B7A"/>
    <w:rsid w:val="0065222B"/>
    <w:rsid w:val="0065398B"/>
    <w:rsid w:val="00654D4E"/>
    <w:rsid w:val="0065561D"/>
    <w:rsid w:val="006659D8"/>
    <w:rsid w:val="0066649B"/>
    <w:rsid w:val="00666BC6"/>
    <w:rsid w:val="00666DE2"/>
    <w:rsid w:val="0067185D"/>
    <w:rsid w:val="00676B95"/>
    <w:rsid w:val="00676C39"/>
    <w:rsid w:val="00677C85"/>
    <w:rsid w:val="00680339"/>
    <w:rsid w:val="00681856"/>
    <w:rsid w:val="00682EE7"/>
    <w:rsid w:val="00685379"/>
    <w:rsid w:val="00687132"/>
    <w:rsid w:val="00687A2E"/>
    <w:rsid w:val="00687BE3"/>
    <w:rsid w:val="00690F43"/>
    <w:rsid w:val="006939E0"/>
    <w:rsid w:val="0069565A"/>
    <w:rsid w:val="00696633"/>
    <w:rsid w:val="0069714E"/>
    <w:rsid w:val="006A207C"/>
    <w:rsid w:val="006A2AB5"/>
    <w:rsid w:val="006A404A"/>
    <w:rsid w:val="006A56B9"/>
    <w:rsid w:val="006B2229"/>
    <w:rsid w:val="006B6D15"/>
    <w:rsid w:val="006B6D8B"/>
    <w:rsid w:val="006B7002"/>
    <w:rsid w:val="006C0371"/>
    <w:rsid w:val="006C127F"/>
    <w:rsid w:val="006C309D"/>
    <w:rsid w:val="006C39FB"/>
    <w:rsid w:val="006C3B64"/>
    <w:rsid w:val="006C3BB6"/>
    <w:rsid w:val="006D2380"/>
    <w:rsid w:val="006D2DCF"/>
    <w:rsid w:val="006D36B0"/>
    <w:rsid w:val="006D5266"/>
    <w:rsid w:val="006D5547"/>
    <w:rsid w:val="006D59C1"/>
    <w:rsid w:val="006D77C0"/>
    <w:rsid w:val="006E1470"/>
    <w:rsid w:val="006E3AE6"/>
    <w:rsid w:val="006E5702"/>
    <w:rsid w:val="006E58FC"/>
    <w:rsid w:val="006E7AF5"/>
    <w:rsid w:val="006F0721"/>
    <w:rsid w:val="006F0B20"/>
    <w:rsid w:val="006F6D22"/>
    <w:rsid w:val="006F6EE5"/>
    <w:rsid w:val="007013BC"/>
    <w:rsid w:val="00702903"/>
    <w:rsid w:val="007029DF"/>
    <w:rsid w:val="007038C9"/>
    <w:rsid w:val="00704339"/>
    <w:rsid w:val="00705CAC"/>
    <w:rsid w:val="00712DBE"/>
    <w:rsid w:val="00715544"/>
    <w:rsid w:val="00715F25"/>
    <w:rsid w:val="00717637"/>
    <w:rsid w:val="007209A5"/>
    <w:rsid w:val="00724307"/>
    <w:rsid w:val="0072637F"/>
    <w:rsid w:val="007272D8"/>
    <w:rsid w:val="007277E9"/>
    <w:rsid w:val="0073130C"/>
    <w:rsid w:val="007322E3"/>
    <w:rsid w:val="007348EB"/>
    <w:rsid w:val="00734A1A"/>
    <w:rsid w:val="0073541E"/>
    <w:rsid w:val="007358A1"/>
    <w:rsid w:val="00737B36"/>
    <w:rsid w:val="007406D5"/>
    <w:rsid w:val="0074289F"/>
    <w:rsid w:val="00743859"/>
    <w:rsid w:val="00745258"/>
    <w:rsid w:val="00751C62"/>
    <w:rsid w:val="00757F8E"/>
    <w:rsid w:val="00764587"/>
    <w:rsid w:val="00764D6D"/>
    <w:rsid w:val="007650E9"/>
    <w:rsid w:val="0076562E"/>
    <w:rsid w:val="00767E0D"/>
    <w:rsid w:val="00770BC6"/>
    <w:rsid w:val="00771F0F"/>
    <w:rsid w:val="00771FCD"/>
    <w:rsid w:val="0077343B"/>
    <w:rsid w:val="00774958"/>
    <w:rsid w:val="00775632"/>
    <w:rsid w:val="007821EE"/>
    <w:rsid w:val="00782596"/>
    <w:rsid w:val="00783BA7"/>
    <w:rsid w:val="00783DFE"/>
    <w:rsid w:val="00784480"/>
    <w:rsid w:val="00787165"/>
    <w:rsid w:val="007871B7"/>
    <w:rsid w:val="007914CA"/>
    <w:rsid w:val="007936E0"/>
    <w:rsid w:val="00795655"/>
    <w:rsid w:val="007963B0"/>
    <w:rsid w:val="007A0806"/>
    <w:rsid w:val="007A1A4E"/>
    <w:rsid w:val="007A1AB1"/>
    <w:rsid w:val="007A23C6"/>
    <w:rsid w:val="007A2690"/>
    <w:rsid w:val="007A5323"/>
    <w:rsid w:val="007A558C"/>
    <w:rsid w:val="007A6631"/>
    <w:rsid w:val="007A6B07"/>
    <w:rsid w:val="007A6D5C"/>
    <w:rsid w:val="007B11A0"/>
    <w:rsid w:val="007B2557"/>
    <w:rsid w:val="007B2582"/>
    <w:rsid w:val="007B481A"/>
    <w:rsid w:val="007B5593"/>
    <w:rsid w:val="007B5779"/>
    <w:rsid w:val="007B753B"/>
    <w:rsid w:val="007C0349"/>
    <w:rsid w:val="007C09DB"/>
    <w:rsid w:val="007C3021"/>
    <w:rsid w:val="007D2984"/>
    <w:rsid w:val="007D3E26"/>
    <w:rsid w:val="007D7D76"/>
    <w:rsid w:val="007E2987"/>
    <w:rsid w:val="007E38CB"/>
    <w:rsid w:val="007E4ECC"/>
    <w:rsid w:val="007F0A11"/>
    <w:rsid w:val="007F28D2"/>
    <w:rsid w:val="007F4D24"/>
    <w:rsid w:val="007F50E0"/>
    <w:rsid w:val="007F5E31"/>
    <w:rsid w:val="007F68C5"/>
    <w:rsid w:val="00800A77"/>
    <w:rsid w:val="00800FBE"/>
    <w:rsid w:val="008011EE"/>
    <w:rsid w:val="008036CF"/>
    <w:rsid w:val="00803F79"/>
    <w:rsid w:val="00803FCD"/>
    <w:rsid w:val="008068A1"/>
    <w:rsid w:val="00807C00"/>
    <w:rsid w:val="00814DE6"/>
    <w:rsid w:val="00816529"/>
    <w:rsid w:val="00816DCD"/>
    <w:rsid w:val="0081761E"/>
    <w:rsid w:val="00820FD1"/>
    <w:rsid w:val="008232E1"/>
    <w:rsid w:val="00823749"/>
    <w:rsid w:val="0082452B"/>
    <w:rsid w:val="00825474"/>
    <w:rsid w:val="008262AA"/>
    <w:rsid w:val="00827701"/>
    <w:rsid w:val="00827A7C"/>
    <w:rsid w:val="00830BCE"/>
    <w:rsid w:val="00830E85"/>
    <w:rsid w:val="00831720"/>
    <w:rsid w:val="00833C9F"/>
    <w:rsid w:val="00834371"/>
    <w:rsid w:val="0083588C"/>
    <w:rsid w:val="00837FA1"/>
    <w:rsid w:val="0084163C"/>
    <w:rsid w:val="00842446"/>
    <w:rsid w:val="00842549"/>
    <w:rsid w:val="00842555"/>
    <w:rsid w:val="008428ED"/>
    <w:rsid w:val="00843066"/>
    <w:rsid w:val="008430A7"/>
    <w:rsid w:val="00846E96"/>
    <w:rsid w:val="00853281"/>
    <w:rsid w:val="00855356"/>
    <w:rsid w:val="008607C3"/>
    <w:rsid w:val="00861DDB"/>
    <w:rsid w:val="00861F9C"/>
    <w:rsid w:val="00862170"/>
    <w:rsid w:val="0086240B"/>
    <w:rsid w:val="00865343"/>
    <w:rsid w:val="008657DB"/>
    <w:rsid w:val="008658FD"/>
    <w:rsid w:val="00872528"/>
    <w:rsid w:val="00872C23"/>
    <w:rsid w:val="0087350F"/>
    <w:rsid w:val="008765C1"/>
    <w:rsid w:val="008839E5"/>
    <w:rsid w:val="00884E28"/>
    <w:rsid w:val="00884F75"/>
    <w:rsid w:val="008872BF"/>
    <w:rsid w:val="008908DA"/>
    <w:rsid w:val="00890DEF"/>
    <w:rsid w:val="00894FF3"/>
    <w:rsid w:val="008958C6"/>
    <w:rsid w:val="008A0392"/>
    <w:rsid w:val="008A115E"/>
    <w:rsid w:val="008A2CE9"/>
    <w:rsid w:val="008A475E"/>
    <w:rsid w:val="008A4A32"/>
    <w:rsid w:val="008A4D6B"/>
    <w:rsid w:val="008A4F57"/>
    <w:rsid w:val="008A5798"/>
    <w:rsid w:val="008A5DA3"/>
    <w:rsid w:val="008A666D"/>
    <w:rsid w:val="008A699C"/>
    <w:rsid w:val="008B0B8C"/>
    <w:rsid w:val="008B2478"/>
    <w:rsid w:val="008B2D2D"/>
    <w:rsid w:val="008B406D"/>
    <w:rsid w:val="008B582C"/>
    <w:rsid w:val="008B68EE"/>
    <w:rsid w:val="008C19F1"/>
    <w:rsid w:val="008C56CE"/>
    <w:rsid w:val="008C6002"/>
    <w:rsid w:val="008C7547"/>
    <w:rsid w:val="008D1482"/>
    <w:rsid w:val="008D1531"/>
    <w:rsid w:val="008D2663"/>
    <w:rsid w:val="008D4D57"/>
    <w:rsid w:val="008D5BEC"/>
    <w:rsid w:val="008D67DA"/>
    <w:rsid w:val="008E0695"/>
    <w:rsid w:val="008E763A"/>
    <w:rsid w:val="008E7B52"/>
    <w:rsid w:val="008F234A"/>
    <w:rsid w:val="008F4AD9"/>
    <w:rsid w:val="008F608B"/>
    <w:rsid w:val="00901A47"/>
    <w:rsid w:val="00901C68"/>
    <w:rsid w:val="00903167"/>
    <w:rsid w:val="0090332C"/>
    <w:rsid w:val="00904C47"/>
    <w:rsid w:val="00904EB0"/>
    <w:rsid w:val="009060B6"/>
    <w:rsid w:val="009071BB"/>
    <w:rsid w:val="009072FA"/>
    <w:rsid w:val="009115D4"/>
    <w:rsid w:val="0091195D"/>
    <w:rsid w:val="0091243F"/>
    <w:rsid w:val="00912737"/>
    <w:rsid w:val="00914595"/>
    <w:rsid w:val="00915B8B"/>
    <w:rsid w:val="00920335"/>
    <w:rsid w:val="00921BE3"/>
    <w:rsid w:val="00922655"/>
    <w:rsid w:val="00923B9C"/>
    <w:rsid w:val="00923C2D"/>
    <w:rsid w:val="00923EE1"/>
    <w:rsid w:val="00924543"/>
    <w:rsid w:val="00925DFE"/>
    <w:rsid w:val="009266A6"/>
    <w:rsid w:val="00930681"/>
    <w:rsid w:val="009314F1"/>
    <w:rsid w:val="009361D7"/>
    <w:rsid w:val="00941CED"/>
    <w:rsid w:val="0094338B"/>
    <w:rsid w:val="009443F0"/>
    <w:rsid w:val="00944686"/>
    <w:rsid w:val="00945BDC"/>
    <w:rsid w:val="00945C93"/>
    <w:rsid w:val="0095109D"/>
    <w:rsid w:val="00951535"/>
    <w:rsid w:val="00952334"/>
    <w:rsid w:val="00952A91"/>
    <w:rsid w:val="009552C1"/>
    <w:rsid w:val="00956F61"/>
    <w:rsid w:val="0096046B"/>
    <w:rsid w:val="0096075B"/>
    <w:rsid w:val="00960921"/>
    <w:rsid w:val="0096226D"/>
    <w:rsid w:val="00963E19"/>
    <w:rsid w:val="00967DA8"/>
    <w:rsid w:val="009715B5"/>
    <w:rsid w:val="0097395B"/>
    <w:rsid w:val="00973D5D"/>
    <w:rsid w:val="00976AD7"/>
    <w:rsid w:val="00976C57"/>
    <w:rsid w:val="00977025"/>
    <w:rsid w:val="00977215"/>
    <w:rsid w:val="00982FDA"/>
    <w:rsid w:val="00984FFF"/>
    <w:rsid w:val="00985C1E"/>
    <w:rsid w:val="0099047F"/>
    <w:rsid w:val="00990802"/>
    <w:rsid w:val="0099440B"/>
    <w:rsid w:val="009950F2"/>
    <w:rsid w:val="00995692"/>
    <w:rsid w:val="0099632C"/>
    <w:rsid w:val="009A2500"/>
    <w:rsid w:val="009A2859"/>
    <w:rsid w:val="009A2DC5"/>
    <w:rsid w:val="009A740A"/>
    <w:rsid w:val="009B074C"/>
    <w:rsid w:val="009B1207"/>
    <w:rsid w:val="009B5F71"/>
    <w:rsid w:val="009B6235"/>
    <w:rsid w:val="009B7DF8"/>
    <w:rsid w:val="009C0959"/>
    <w:rsid w:val="009C0EE6"/>
    <w:rsid w:val="009C13FC"/>
    <w:rsid w:val="009C32C7"/>
    <w:rsid w:val="009C3C20"/>
    <w:rsid w:val="009C4E3E"/>
    <w:rsid w:val="009C6FFA"/>
    <w:rsid w:val="009C71BC"/>
    <w:rsid w:val="009C7915"/>
    <w:rsid w:val="009D0C9A"/>
    <w:rsid w:val="009D187D"/>
    <w:rsid w:val="009D1B24"/>
    <w:rsid w:val="009D3A98"/>
    <w:rsid w:val="009D4272"/>
    <w:rsid w:val="009D4298"/>
    <w:rsid w:val="009E1DA6"/>
    <w:rsid w:val="009E4403"/>
    <w:rsid w:val="009E4EDD"/>
    <w:rsid w:val="009E59E8"/>
    <w:rsid w:val="009F0D9F"/>
    <w:rsid w:val="009F0DD0"/>
    <w:rsid w:val="009F1042"/>
    <w:rsid w:val="009F1732"/>
    <w:rsid w:val="009F1915"/>
    <w:rsid w:val="009F2925"/>
    <w:rsid w:val="009F3B5A"/>
    <w:rsid w:val="009F42D7"/>
    <w:rsid w:val="009F5B55"/>
    <w:rsid w:val="009F6219"/>
    <w:rsid w:val="00A02C12"/>
    <w:rsid w:val="00A05A6B"/>
    <w:rsid w:val="00A075E4"/>
    <w:rsid w:val="00A07D6C"/>
    <w:rsid w:val="00A11BF2"/>
    <w:rsid w:val="00A125D9"/>
    <w:rsid w:val="00A24F1E"/>
    <w:rsid w:val="00A26C70"/>
    <w:rsid w:val="00A31EC6"/>
    <w:rsid w:val="00A3360F"/>
    <w:rsid w:val="00A33B65"/>
    <w:rsid w:val="00A3758C"/>
    <w:rsid w:val="00A42D76"/>
    <w:rsid w:val="00A45FF5"/>
    <w:rsid w:val="00A473AA"/>
    <w:rsid w:val="00A47B56"/>
    <w:rsid w:val="00A51F5C"/>
    <w:rsid w:val="00A5207A"/>
    <w:rsid w:val="00A5485F"/>
    <w:rsid w:val="00A54BCE"/>
    <w:rsid w:val="00A55602"/>
    <w:rsid w:val="00A611B8"/>
    <w:rsid w:val="00A6147A"/>
    <w:rsid w:val="00A61A84"/>
    <w:rsid w:val="00A62079"/>
    <w:rsid w:val="00A620A8"/>
    <w:rsid w:val="00A63A05"/>
    <w:rsid w:val="00A63BAA"/>
    <w:rsid w:val="00A647C9"/>
    <w:rsid w:val="00A64A92"/>
    <w:rsid w:val="00A663D2"/>
    <w:rsid w:val="00A70248"/>
    <w:rsid w:val="00A70FC3"/>
    <w:rsid w:val="00A71037"/>
    <w:rsid w:val="00A71B83"/>
    <w:rsid w:val="00A73119"/>
    <w:rsid w:val="00A763DD"/>
    <w:rsid w:val="00A777E0"/>
    <w:rsid w:val="00A80719"/>
    <w:rsid w:val="00A80AD9"/>
    <w:rsid w:val="00A82D89"/>
    <w:rsid w:val="00A83DA2"/>
    <w:rsid w:val="00A921B4"/>
    <w:rsid w:val="00A9343E"/>
    <w:rsid w:val="00A93CA3"/>
    <w:rsid w:val="00A95CA6"/>
    <w:rsid w:val="00A97B2B"/>
    <w:rsid w:val="00AA2898"/>
    <w:rsid w:val="00AA5565"/>
    <w:rsid w:val="00AB040A"/>
    <w:rsid w:val="00AB5505"/>
    <w:rsid w:val="00AB5C81"/>
    <w:rsid w:val="00AC319C"/>
    <w:rsid w:val="00AC549F"/>
    <w:rsid w:val="00AC55FB"/>
    <w:rsid w:val="00AC7458"/>
    <w:rsid w:val="00AD0D93"/>
    <w:rsid w:val="00AD0FC2"/>
    <w:rsid w:val="00AD2E9D"/>
    <w:rsid w:val="00AD335D"/>
    <w:rsid w:val="00AD4091"/>
    <w:rsid w:val="00AD4EC6"/>
    <w:rsid w:val="00AE1725"/>
    <w:rsid w:val="00AE48E6"/>
    <w:rsid w:val="00AE7AF3"/>
    <w:rsid w:val="00AF1217"/>
    <w:rsid w:val="00AF1228"/>
    <w:rsid w:val="00AF1551"/>
    <w:rsid w:val="00AF2740"/>
    <w:rsid w:val="00AF293E"/>
    <w:rsid w:val="00AF29E5"/>
    <w:rsid w:val="00AF2D22"/>
    <w:rsid w:val="00AF369F"/>
    <w:rsid w:val="00AF4329"/>
    <w:rsid w:val="00AF5481"/>
    <w:rsid w:val="00AF609B"/>
    <w:rsid w:val="00AF6420"/>
    <w:rsid w:val="00AF7072"/>
    <w:rsid w:val="00AF7817"/>
    <w:rsid w:val="00B026BC"/>
    <w:rsid w:val="00B02E2D"/>
    <w:rsid w:val="00B048DC"/>
    <w:rsid w:val="00B07EFC"/>
    <w:rsid w:val="00B15487"/>
    <w:rsid w:val="00B154EA"/>
    <w:rsid w:val="00B171FC"/>
    <w:rsid w:val="00B240AA"/>
    <w:rsid w:val="00B25BCF"/>
    <w:rsid w:val="00B26599"/>
    <w:rsid w:val="00B27E6A"/>
    <w:rsid w:val="00B30A18"/>
    <w:rsid w:val="00B3279E"/>
    <w:rsid w:val="00B34ACC"/>
    <w:rsid w:val="00B35B47"/>
    <w:rsid w:val="00B36E10"/>
    <w:rsid w:val="00B40DEC"/>
    <w:rsid w:val="00B4318F"/>
    <w:rsid w:val="00B43491"/>
    <w:rsid w:val="00B46388"/>
    <w:rsid w:val="00B517F0"/>
    <w:rsid w:val="00B52937"/>
    <w:rsid w:val="00B53AED"/>
    <w:rsid w:val="00B562B2"/>
    <w:rsid w:val="00B57E71"/>
    <w:rsid w:val="00B61115"/>
    <w:rsid w:val="00B634DB"/>
    <w:rsid w:val="00B7559F"/>
    <w:rsid w:val="00B7599A"/>
    <w:rsid w:val="00B768F7"/>
    <w:rsid w:val="00B773C8"/>
    <w:rsid w:val="00B77903"/>
    <w:rsid w:val="00B8327C"/>
    <w:rsid w:val="00B835FD"/>
    <w:rsid w:val="00B83F6A"/>
    <w:rsid w:val="00B84485"/>
    <w:rsid w:val="00B85DE0"/>
    <w:rsid w:val="00B90FCC"/>
    <w:rsid w:val="00B92A93"/>
    <w:rsid w:val="00B92F2E"/>
    <w:rsid w:val="00B95325"/>
    <w:rsid w:val="00B95621"/>
    <w:rsid w:val="00B9573E"/>
    <w:rsid w:val="00BA0E53"/>
    <w:rsid w:val="00BA19E5"/>
    <w:rsid w:val="00BA1C8A"/>
    <w:rsid w:val="00BA3E86"/>
    <w:rsid w:val="00BA55DB"/>
    <w:rsid w:val="00BA6748"/>
    <w:rsid w:val="00BA70FB"/>
    <w:rsid w:val="00BA74FF"/>
    <w:rsid w:val="00BA7B5B"/>
    <w:rsid w:val="00BB1B99"/>
    <w:rsid w:val="00BB1C60"/>
    <w:rsid w:val="00BB2339"/>
    <w:rsid w:val="00BB253B"/>
    <w:rsid w:val="00BB2FAC"/>
    <w:rsid w:val="00BB3E84"/>
    <w:rsid w:val="00BB643D"/>
    <w:rsid w:val="00BB70CE"/>
    <w:rsid w:val="00BC0B07"/>
    <w:rsid w:val="00BC2C62"/>
    <w:rsid w:val="00BC3753"/>
    <w:rsid w:val="00BC399B"/>
    <w:rsid w:val="00BC57FA"/>
    <w:rsid w:val="00BC67DA"/>
    <w:rsid w:val="00BC6B95"/>
    <w:rsid w:val="00BC7690"/>
    <w:rsid w:val="00BD0021"/>
    <w:rsid w:val="00BD019A"/>
    <w:rsid w:val="00BD1156"/>
    <w:rsid w:val="00BD5C1D"/>
    <w:rsid w:val="00BE1CFC"/>
    <w:rsid w:val="00BE7246"/>
    <w:rsid w:val="00BE79A4"/>
    <w:rsid w:val="00BF149D"/>
    <w:rsid w:val="00BF26BB"/>
    <w:rsid w:val="00BF3BD0"/>
    <w:rsid w:val="00C064F3"/>
    <w:rsid w:val="00C06BDD"/>
    <w:rsid w:val="00C07BD3"/>
    <w:rsid w:val="00C07D17"/>
    <w:rsid w:val="00C10AF6"/>
    <w:rsid w:val="00C113CA"/>
    <w:rsid w:val="00C1251B"/>
    <w:rsid w:val="00C15243"/>
    <w:rsid w:val="00C154D5"/>
    <w:rsid w:val="00C17F12"/>
    <w:rsid w:val="00C22E66"/>
    <w:rsid w:val="00C23517"/>
    <w:rsid w:val="00C23685"/>
    <w:rsid w:val="00C254A9"/>
    <w:rsid w:val="00C27F77"/>
    <w:rsid w:val="00C328A7"/>
    <w:rsid w:val="00C354B5"/>
    <w:rsid w:val="00C37A92"/>
    <w:rsid w:val="00C40DE1"/>
    <w:rsid w:val="00C4248C"/>
    <w:rsid w:val="00C43C05"/>
    <w:rsid w:val="00C45BBB"/>
    <w:rsid w:val="00C46A88"/>
    <w:rsid w:val="00C54E29"/>
    <w:rsid w:val="00C55E0A"/>
    <w:rsid w:val="00C561D8"/>
    <w:rsid w:val="00C606A7"/>
    <w:rsid w:val="00C60FBE"/>
    <w:rsid w:val="00C62133"/>
    <w:rsid w:val="00C637BD"/>
    <w:rsid w:val="00C638B5"/>
    <w:rsid w:val="00C7058A"/>
    <w:rsid w:val="00C70EF0"/>
    <w:rsid w:val="00C71288"/>
    <w:rsid w:val="00C7315B"/>
    <w:rsid w:val="00C73A86"/>
    <w:rsid w:val="00C73C90"/>
    <w:rsid w:val="00C76F23"/>
    <w:rsid w:val="00C77AE1"/>
    <w:rsid w:val="00C86C59"/>
    <w:rsid w:val="00C875A5"/>
    <w:rsid w:val="00C923CC"/>
    <w:rsid w:val="00C961B4"/>
    <w:rsid w:val="00CA1E0F"/>
    <w:rsid w:val="00CA2AAA"/>
    <w:rsid w:val="00CA2BE0"/>
    <w:rsid w:val="00CA2DC6"/>
    <w:rsid w:val="00CA3AEA"/>
    <w:rsid w:val="00CA47BF"/>
    <w:rsid w:val="00CA51EF"/>
    <w:rsid w:val="00CA6277"/>
    <w:rsid w:val="00CA6E79"/>
    <w:rsid w:val="00CA7149"/>
    <w:rsid w:val="00CB083E"/>
    <w:rsid w:val="00CB1E81"/>
    <w:rsid w:val="00CB478C"/>
    <w:rsid w:val="00CB662A"/>
    <w:rsid w:val="00CB701C"/>
    <w:rsid w:val="00CB7A82"/>
    <w:rsid w:val="00CC2A41"/>
    <w:rsid w:val="00CC3D24"/>
    <w:rsid w:val="00CC4152"/>
    <w:rsid w:val="00CC61BC"/>
    <w:rsid w:val="00CD039B"/>
    <w:rsid w:val="00CD0633"/>
    <w:rsid w:val="00CD093C"/>
    <w:rsid w:val="00CD0CB1"/>
    <w:rsid w:val="00CD20AC"/>
    <w:rsid w:val="00CD483D"/>
    <w:rsid w:val="00CD54E2"/>
    <w:rsid w:val="00CD64A5"/>
    <w:rsid w:val="00CD7C01"/>
    <w:rsid w:val="00CE0090"/>
    <w:rsid w:val="00CE3F5B"/>
    <w:rsid w:val="00CE459D"/>
    <w:rsid w:val="00CE47CA"/>
    <w:rsid w:val="00CF01CE"/>
    <w:rsid w:val="00CF3110"/>
    <w:rsid w:val="00D00DDE"/>
    <w:rsid w:val="00D01A53"/>
    <w:rsid w:val="00D032F8"/>
    <w:rsid w:val="00D06134"/>
    <w:rsid w:val="00D062B8"/>
    <w:rsid w:val="00D11C4C"/>
    <w:rsid w:val="00D13837"/>
    <w:rsid w:val="00D15AD5"/>
    <w:rsid w:val="00D17959"/>
    <w:rsid w:val="00D17E14"/>
    <w:rsid w:val="00D214B6"/>
    <w:rsid w:val="00D21FB8"/>
    <w:rsid w:val="00D22967"/>
    <w:rsid w:val="00D22B11"/>
    <w:rsid w:val="00D24A44"/>
    <w:rsid w:val="00D250F5"/>
    <w:rsid w:val="00D30125"/>
    <w:rsid w:val="00D31415"/>
    <w:rsid w:val="00D330C5"/>
    <w:rsid w:val="00D359B1"/>
    <w:rsid w:val="00D374A9"/>
    <w:rsid w:val="00D3758D"/>
    <w:rsid w:val="00D40ADD"/>
    <w:rsid w:val="00D414FA"/>
    <w:rsid w:val="00D44AAD"/>
    <w:rsid w:val="00D4639F"/>
    <w:rsid w:val="00D46545"/>
    <w:rsid w:val="00D469FC"/>
    <w:rsid w:val="00D476EB"/>
    <w:rsid w:val="00D50481"/>
    <w:rsid w:val="00D50754"/>
    <w:rsid w:val="00D55177"/>
    <w:rsid w:val="00D604CD"/>
    <w:rsid w:val="00D60ACC"/>
    <w:rsid w:val="00D63A81"/>
    <w:rsid w:val="00D6475F"/>
    <w:rsid w:val="00D650B5"/>
    <w:rsid w:val="00D70A52"/>
    <w:rsid w:val="00D73478"/>
    <w:rsid w:val="00D73835"/>
    <w:rsid w:val="00D745C8"/>
    <w:rsid w:val="00D75B57"/>
    <w:rsid w:val="00D76F04"/>
    <w:rsid w:val="00D77675"/>
    <w:rsid w:val="00D8003A"/>
    <w:rsid w:val="00D805BF"/>
    <w:rsid w:val="00D81A0E"/>
    <w:rsid w:val="00D82531"/>
    <w:rsid w:val="00D8271F"/>
    <w:rsid w:val="00D82726"/>
    <w:rsid w:val="00D83236"/>
    <w:rsid w:val="00D8611E"/>
    <w:rsid w:val="00D86BED"/>
    <w:rsid w:val="00D90B2A"/>
    <w:rsid w:val="00D90D29"/>
    <w:rsid w:val="00D9269B"/>
    <w:rsid w:val="00D92BCD"/>
    <w:rsid w:val="00D95FC8"/>
    <w:rsid w:val="00DA043D"/>
    <w:rsid w:val="00DA33B7"/>
    <w:rsid w:val="00DA5626"/>
    <w:rsid w:val="00DA621B"/>
    <w:rsid w:val="00DA6ECD"/>
    <w:rsid w:val="00DB09DE"/>
    <w:rsid w:val="00DB0E6B"/>
    <w:rsid w:val="00DB287D"/>
    <w:rsid w:val="00DB2BDC"/>
    <w:rsid w:val="00DB5553"/>
    <w:rsid w:val="00DC05F6"/>
    <w:rsid w:val="00DC18D4"/>
    <w:rsid w:val="00DC4090"/>
    <w:rsid w:val="00DC66B4"/>
    <w:rsid w:val="00DD0261"/>
    <w:rsid w:val="00DD06C1"/>
    <w:rsid w:val="00DD63AD"/>
    <w:rsid w:val="00DE38F0"/>
    <w:rsid w:val="00DE3A24"/>
    <w:rsid w:val="00DE5B23"/>
    <w:rsid w:val="00DE5EBA"/>
    <w:rsid w:val="00DF0133"/>
    <w:rsid w:val="00DF07C0"/>
    <w:rsid w:val="00DF6354"/>
    <w:rsid w:val="00DF66E1"/>
    <w:rsid w:val="00DF754E"/>
    <w:rsid w:val="00DF784D"/>
    <w:rsid w:val="00E02BD1"/>
    <w:rsid w:val="00E06BA5"/>
    <w:rsid w:val="00E10D07"/>
    <w:rsid w:val="00E12A75"/>
    <w:rsid w:val="00E1503C"/>
    <w:rsid w:val="00E21C3B"/>
    <w:rsid w:val="00E2380A"/>
    <w:rsid w:val="00E23CEF"/>
    <w:rsid w:val="00E243E3"/>
    <w:rsid w:val="00E25507"/>
    <w:rsid w:val="00E25D87"/>
    <w:rsid w:val="00E263E1"/>
    <w:rsid w:val="00E270B2"/>
    <w:rsid w:val="00E30BD8"/>
    <w:rsid w:val="00E31906"/>
    <w:rsid w:val="00E327CD"/>
    <w:rsid w:val="00E33209"/>
    <w:rsid w:val="00E33AB3"/>
    <w:rsid w:val="00E35A4F"/>
    <w:rsid w:val="00E407AB"/>
    <w:rsid w:val="00E40E92"/>
    <w:rsid w:val="00E43412"/>
    <w:rsid w:val="00E4538A"/>
    <w:rsid w:val="00E45C2E"/>
    <w:rsid w:val="00E46BF4"/>
    <w:rsid w:val="00E47E00"/>
    <w:rsid w:val="00E500D4"/>
    <w:rsid w:val="00E55DEE"/>
    <w:rsid w:val="00E56FC3"/>
    <w:rsid w:val="00E60A6E"/>
    <w:rsid w:val="00E60DFA"/>
    <w:rsid w:val="00E60E2B"/>
    <w:rsid w:val="00E630F4"/>
    <w:rsid w:val="00E6316D"/>
    <w:rsid w:val="00E633F1"/>
    <w:rsid w:val="00E63740"/>
    <w:rsid w:val="00E65BFF"/>
    <w:rsid w:val="00E66433"/>
    <w:rsid w:val="00E664BF"/>
    <w:rsid w:val="00E670DE"/>
    <w:rsid w:val="00E6774F"/>
    <w:rsid w:val="00E67AAC"/>
    <w:rsid w:val="00E7000F"/>
    <w:rsid w:val="00E70CA8"/>
    <w:rsid w:val="00E77984"/>
    <w:rsid w:val="00E806A4"/>
    <w:rsid w:val="00E82F86"/>
    <w:rsid w:val="00E8327E"/>
    <w:rsid w:val="00E84BDA"/>
    <w:rsid w:val="00E866CE"/>
    <w:rsid w:val="00E86D89"/>
    <w:rsid w:val="00E9129D"/>
    <w:rsid w:val="00E91C3A"/>
    <w:rsid w:val="00E91FA0"/>
    <w:rsid w:val="00E91FED"/>
    <w:rsid w:val="00E933A4"/>
    <w:rsid w:val="00E97E2E"/>
    <w:rsid w:val="00EA1E54"/>
    <w:rsid w:val="00EA2801"/>
    <w:rsid w:val="00EA3DF4"/>
    <w:rsid w:val="00EA60C3"/>
    <w:rsid w:val="00EB0409"/>
    <w:rsid w:val="00EB0D0D"/>
    <w:rsid w:val="00EB1B20"/>
    <w:rsid w:val="00EB1B4A"/>
    <w:rsid w:val="00EB2D46"/>
    <w:rsid w:val="00EB39FF"/>
    <w:rsid w:val="00EB4350"/>
    <w:rsid w:val="00EB4A5F"/>
    <w:rsid w:val="00EB5940"/>
    <w:rsid w:val="00EB6670"/>
    <w:rsid w:val="00EC17F1"/>
    <w:rsid w:val="00EC7BC2"/>
    <w:rsid w:val="00EC7E6A"/>
    <w:rsid w:val="00ED124A"/>
    <w:rsid w:val="00ED2718"/>
    <w:rsid w:val="00ED3941"/>
    <w:rsid w:val="00ED61D3"/>
    <w:rsid w:val="00ED7E87"/>
    <w:rsid w:val="00EE3596"/>
    <w:rsid w:val="00EE47A0"/>
    <w:rsid w:val="00EE7779"/>
    <w:rsid w:val="00EF0AAA"/>
    <w:rsid w:val="00EF1F3A"/>
    <w:rsid w:val="00EF36A7"/>
    <w:rsid w:val="00EF57BE"/>
    <w:rsid w:val="00EF691E"/>
    <w:rsid w:val="00F017C7"/>
    <w:rsid w:val="00F068F9"/>
    <w:rsid w:val="00F07140"/>
    <w:rsid w:val="00F1211F"/>
    <w:rsid w:val="00F154F2"/>
    <w:rsid w:val="00F1576B"/>
    <w:rsid w:val="00F15F4E"/>
    <w:rsid w:val="00F16E1E"/>
    <w:rsid w:val="00F17747"/>
    <w:rsid w:val="00F17CDC"/>
    <w:rsid w:val="00F21149"/>
    <w:rsid w:val="00F21BD4"/>
    <w:rsid w:val="00F23342"/>
    <w:rsid w:val="00F24E09"/>
    <w:rsid w:val="00F26901"/>
    <w:rsid w:val="00F3155A"/>
    <w:rsid w:val="00F317F9"/>
    <w:rsid w:val="00F3440F"/>
    <w:rsid w:val="00F36449"/>
    <w:rsid w:val="00F403D8"/>
    <w:rsid w:val="00F40D5C"/>
    <w:rsid w:val="00F41EAF"/>
    <w:rsid w:val="00F4345E"/>
    <w:rsid w:val="00F4387B"/>
    <w:rsid w:val="00F44C38"/>
    <w:rsid w:val="00F44CC9"/>
    <w:rsid w:val="00F453CB"/>
    <w:rsid w:val="00F45B31"/>
    <w:rsid w:val="00F474B9"/>
    <w:rsid w:val="00F47D6D"/>
    <w:rsid w:val="00F536C0"/>
    <w:rsid w:val="00F570C8"/>
    <w:rsid w:val="00F6094A"/>
    <w:rsid w:val="00F6287D"/>
    <w:rsid w:val="00F666A5"/>
    <w:rsid w:val="00F701AC"/>
    <w:rsid w:val="00F72521"/>
    <w:rsid w:val="00F7252F"/>
    <w:rsid w:val="00F72902"/>
    <w:rsid w:val="00F80CAD"/>
    <w:rsid w:val="00F81D0B"/>
    <w:rsid w:val="00F84674"/>
    <w:rsid w:val="00F87FC5"/>
    <w:rsid w:val="00F9153D"/>
    <w:rsid w:val="00F92684"/>
    <w:rsid w:val="00F93083"/>
    <w:rsid w:val="00F94854"/>
    <w:rsid w:val="00FA004C"/>
    <w:rsid w:val="00FA0283"/>
    <w:rsid w:val="00FA201F"/>
    <w:rsid w:val="00FA2CDB"/>
    <w:rsid w:val="00FA4336"/>
    <w:rsid w:val="00FA5379"/>
    <w:rsid w:val="00FA5E6B"/>
    <w:rsid w:val="00FB05EC"/>
    <w:rsid w:val="00FB2CE2"/>
    <w:rsid w:val="00FB67CD"/>
    <w:rsid w:val="00FB74A1"/>
    <w:rsid w:val="00FC513F"/>
    <w:rsid w:val="00FC5685"/>
    <w:rsid w:val="00FD2A0E"/>
    <w:rsid w:val="00FD3DB3"/>
    <w:rsid w:val="00FD3EFF"/>
    <w:rsid w:val="00FD49D8"/>
    <w:rsid w:val="00FD6375"/>
    <w:rsid w:val="00FD694D"/>
    <w:rsid w:val="00FD740F"/>
    <w:rsid w:val="00FE276A"/>
    <w:rsid w:val="00FE3FD3"/>
    <w:rsid w:val="00FE40C0"/>
    <w:rsid w:val="00FE4A85"/>
    <w:rsid w:val="00FE541C"/>
    <w:rsid w:val="00FE58D2"/>
    <w:rsid w:val="00FE73C4"/>
    <w:rsid w:val="00FF1A32"/>
    <w:rsid w:val="00FF2F74"/>
    <w:rsid w:val="00FF3ECC"/>
    <w:rsid w:val="00FF53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0A395C"/>
  <w15:docId w15:val="{655E325A-7DA3-4F1E-B28D-B1A48F573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5C8"/>
    <w:pPr>
      <w:widowControl w:val="0"/>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DC05F6"/>
    <w:rPr>
      <w:color w:val="auto"/>
      <w:u w:val="single"/>
    </w:rPr>
  </w:style>
  <w:style w:type="character" w:customStyle="1" w:styleId="Bodytext2">
    <w:name w:val="Body text (2)_"/>
    <w:basedOn w:val="DefaultParagraphFont"/>
    <w:link w:val="Bodytext21"/>
    <w:uiPriority w:val="99"/>
    <w:locked/>
    <w:rsid w:val="00DC05F6"/>
    <w:rPr>
      <w:rFonts w:ascii="Times New Roman" w:hAnsi="Times New Roman" w:cs="Times New Roman"/>
      <w:b/>
      <w:bCs/>
      <w:sz w:val="27"/>
      <w:szCs w:val="27"/>
      <w:shd w:val="clear" w:color="auto" w:fill="FFFFFF"/>
    </w:rPr>
  </w:style>
  <w:style w:type="character" w:customStyle="1" w:styleId="Bodytext20">
    <w:name w:val="Body text (2)"/>
    <w:basedOn w:val="Bodytext2"/>
    <w:uiPriority w:val="99"/>
    <w:rsid w:val="00DC05F6"/>
    <w:rPr>
      <w:rFonts w:ascii="Times New Roman" w:hAnsi="Times New Roman" w:cs="Times New Roman"/>
      <w:b/>
      <w:bCs/>
      <w:sz w:val="27"/>
      <w:szCs w:val="27"/>
      <w:u w:val="single"/>
      <w:shd w:val="clear" w:color="auto" w:fill="FFFFFF"/>
    </w:rPr>
  </w:style>
  <w:style w:type="character" w:customStyle="1" w:styleId="Bodytext3">
    <w:name w:val="Body text (3)_"/>
    <w:basedOn w:val="DefaultParagraphFont"/>
    <w:link w:val="Bodytext30"/>
    <w:uiPriority w:val="99"/>
    <w:locked/>
    <w:rsid w:val="00DC05F6"/>
    <w:rPr>
      <w:rFonts w:ascii="Times New Roman" w:hAnsi="Times New Roman" w:cs="Times New Roman"/>
      <w:i/>
      <w:iCs/>
      <w:sz w:val="27"/>
      <w:szCs w:val="27"/>
      <w:shd w:val="clear" w:color="auto" w:fill="FFFFFF"/>
    </w:rPr>
  </w:style>
  <w:style w:type="character" w:customStyle="1" w:styleId="Bodytext4">
    <w:name w:val="Body text (4)_"/>
    <w:basedOn w:val="DefaultParagraphFont"/>
    <w:link w:val="Bodytext40"/>
    <w:uiPriority w:val="99"/>
    <w:locked/>
    <w:rsid w:val="00DC05F6"/>
    <w:rPr>
      <w:rFonts w:ascii="Times New Roman" w:hAnsi="Times New Roman" w:cs="Times New Roman"/>
      <w:b/>
      <w:bCs/>
      <w:sz w:val="23"/>
      <w:szCs w:val="23"/>
      <w:shd w:val="clear" w:color="auto" w:fill="FFFFFF"/>
    </w:rPr>
  </w:style>
  <w:style w:type="character" w:customStyle="1" w:styleId="BodyTextChar1">
    <w:name w:val="Body Text Char1"/>
    <w:basedOn w:val="DefaultParagraphFont"/>
    <w:link w:val="BodyText"/>
    <w:uiPriority w:val="99"/>
    <w:locked/>
    <w:rsid w:val="00DC05F6"/>
    <w:rPr>
      <w:rFonts w:ascii="Times New Roman" w:hAnsi="Times New Roman" w:cs="Times New Roman"/>
      <w:sz w:val="27"/>
      <w:szCs w:val="27"/>
      <w:shd w:val="clear" w:color="auto" w:fill="FFFFFF"/>
    </w:rPr>
  </w:style>
  <w:style w:type="character" w:customStyle="1" w:styleId="Headerorfooter">
    <w:name w:val="Header or footer_"/>
    <w:basedOn w:val="DefaultParagraphFont"/>
    <w:link w:val="Headerorfooter1"/>
    <w:uiPriority w:val="99"/>
    <w:locked/>
    <w:rsid w:val="00DC05F6"/>
    <w:rPr>
      <w:rFonts w:ascii="Times New Roman" w:hAnsi="Times New Roman" w:cs="Times New Roman"/>
      <w:noProof/>
      <w:shd w:val="clear" w:color="auto" w:fill="FFFFFF"/>
    </w:rPr>
  </w:style>
  <w:style w:type="character" w:customStyle="1" w:styleId="Headerorfooter0">
    <w:name w:val="Header or footer"/>
    <w:basedOn w:val="Headerorfooter"/>
    <w:uiPriority w:val="99"/>
    <w:rsid w:val="00DC05F6"/>
    <w:rPr>
      <w:rFonts w:ascii="Times New Roman" w:hAnsi="Times New Roman" w:cs="Times New Roman"/>
      <w:noProof/>
      <w:shd w:val="clear" w:color="auto" w:fill="FFFFFF"/>
    </w:rPr>
  </w:style>
  <w:style w:type="character" w:customStyle="1" w:styleId="Heading1">
    <w:name w:val="Heading #1_"/>
    <w:basedOn w:val="DefaultParagraphFont"/>
    <w:link w:val="Heading10"/>
    <w:uiPriority w:val="99"/>
    <w:locked/>
    <w:rsid w:val="00DC05F6"/>
    <w:rPr>
      <w:rFonts w:ascii="Times New Roman" w:hAnsi="Times New Roman" w:cs="Times New Roman"/>
      <w:b/>
      <w:bCs/>
      <w:sz w:val="27"/>
      <w:szCs w:val="27"/>
      <w:shd w:val="clear" w:color="auto" w:fill="FFFFFF"/>
    </w:rPr>
  </w:style>
  <w:style w:type="character" w:customStyle="1" w:styleId="Bodytext5">
    <w:name w:val="Body text (5)_"/>
    <w:basedOn w:val="DefaultParagraphFont"/>
    <w:link w:val="Bodytext50"/>
    <w:uiPriority w:val="99"/>
    <w:locked/>
    <w:rsid w:val="00DC05F6"/>
    <w:rPr>
      <w:rFonts w:ascii="Times New Roman" w:hAnsi="Times New Roman" w:cs="Times New Roman"/>
      <w:i/>
      <w:iCs/>
      <w:sz w:val="8"/>
      <w:szCs w:val="8"/>
      <w:shd w:val="clear" w:color="auto" w:fill="FFFFFF"/>
    </w:rPr>
  </w:style>
  <w:style w:type="character" w:customStyle="1" w:styleId="Bodytext5CourierNew">
    <w:name w:val="Body text (5) + Courier New"/>
    <w:aliases w:val="5 pt,Not Italic"/>
    <w:basedOn w:val="Bodytext5"/>
    <w:uiPriority w:val="99"/>
    <w:rsid w:val="00DC05F6"/>
    <w:rPr>
      <w:rFonts w:ascii="Courier New" w:hAnsi="Courier New" w:cs="Courier New"/>
      <w:i/>
      <w:iCs/>
      <w:sz w:val="10"/>
      <w:szCs w:val="10"/>
      <w:shd w:val="clear" w:color="auto" w:fill="FFFFFF"/>
    </w:rPr>
  </w:style>
  <w:style w:type="character" w:customStyle="1" w:styleId="Bodytext6">
    <w:name w:val="Body text (6)_"/>
    <w:basedOn w:val="DefaultParagraphFont"/>
    <w:link w:val="Bodytext60"/>
    <w:uiPriority w:val="99"/>
    <w:locked/>
    <w:rsid w:val="00DC05F6"/>
    <w:rPr>
      <w:rFonts w:ascii="Times New Roman" w:hAnsi="Times New Roman" w:cs="Times New Roman"/>
      <w:spacing w:val="50"/>
      <w:w w:val="150"/>
      <w:sz w:val="8"/>
      <w:szCs w:val="8"/>
      <w:shd w:val="clear" w:color="auto" w:fill="FFFFFF"/>
    </w:rPr>
  </w:style>
  <w:style w:type="character" w:customStyle="1" w:styleId="Bodytext6Spacing1pt">
    <w:name w:val="Body text (6) + Spacing 1 pt"/>
    <w:basedOn w:val="Bodytext6"/>
    <w:uiPriority w:val="99"/>
    <w:rsid w:val="00DC05F6"/>
    <w:rPr>
      <w:rFonts w:ascii="Times New Roman" w:hAnsi="Times New Roman" w:cs="Times New Roman"/>
      <w:spacing w:val="20"/>
      <w:w w:val="150"/>
      <w:sz w:val="8"/>
      <w:szCs w:val="8"/>
      <w:shd w:val="clear" w:color="auto" w:fill="FFFFFF"/>
    </w:rPr>
  </w:style>
  <w:style w:type="character" w:customStyle="1" w:styleId="Bodytext6Consolas">
    <w:name w:val="Body text (6) + Consolas"/>
    <w:aliases w:val="Italic,Spacing 0 pt,Scale 100%"/>
    <w:basedOn w:val="Bodytext6"/>
    <w:uiPriority w:val="99"/>
    <w:rsid w:val="00DC05F6"/>
    <w:rPr>
      <w:rFonts w:ascii="Consolas" w:hAnsi="Consolas" w:cs="Consolas"/>
      <w:i/>
      <w:iCs/>
      <w:spacing w:val="0"/>
      <w:w w:val="100"/>
      <w:sz w:val="8"/>
      <w:szCs w:val="8"/>
      <w:shd w:val="clear" w:color="auto" w:fill="FFFFFF"/>
    </w:rPr>
  </w:style>
  <w:style w:type="character" w:customStyle="1" w:styleId="Bodytext7">
    <w:name w:val="Body text (7)_"/>
    <w:basedOn w:val="DefaultParagraphFont"/>
    <w:link w:val="Bodytext70"/>
    <w:uiPriority w:val="99"/>
    <w:locked/>
    <w:rsid w:val="00DC05F6"/>
    <w:rPr>
      <w:rFonts w:ascii="Trebuchet MS" w:hAnsi="Trebuchet MS" w:cs="Trebuchet MS"/>
      <w:noProof/>
      <w:sz w:val="25"/>
      <w:szCs w:val="25"/>
      <w:shd w:val="clear" w:color="auto" w:fill="FFFFFF"/>
    </w:rPr>
  </w:style>
  <w:style w:type="paragraph" w:customStyle="1" w:styleId="Bodytext21">
    <w:name w:val="Body text (2)1"/>
    <w:basedOn w:val="Normal"/>
    <w:link w:val="Bodytext2"/>
    <w:uiPriority w:val="99"/>
    <w:rsid w:val="00DC05F6"/>
    <w:pPr>
      <w:shd w:val="clear" w:color="auto" w:fill="FFFFFF"/>
      <w:spacing w:line="240" w:lineRule="atLeast"/>
      <w:jc w:val="center"/>
    </w:pPr>
    <w:rPr>
      <w:rFonts w:eastAsia="Calibri" w:cs="Times New Roman"/>
      <w:b/>
      <w:bCs/>
      <w:color w:val="auto"/>
      <w:sz w:val="27"/>
      <w:szCs w:val="27"/>
      <w:lang w:val="en-US" w:eastAsia="en-US"/>
    </w:rPr>
  </w:style>
  <w:style w:type="paragraph" w:customStyle="1" w:styleId="Bodytext30">
    <w:name w:val="Body text (3)"/>
    <w:basedOn w:val="Normal"/>
    <w:link w:val="Bodytext3"/>
    <w:uiPriority w:val="99"/>
    <w:rsid w:val="00DC05F6"/>
    <w:pPr>
      <w:shd w:val="clear" w:color="auto" w:fill="FFFFFF"/>
      <w:spacing w:before="180" w:after="480" w:line="240" w:lineRule="atLeast"/>
    </w:pPr>
    <w:rPr>
      <w:rFonts w:eastAsia="Calibri" w:cs="Times New Roman"/>
      <w:i/>
      <w:iCs/>
      <w:color w:val="auto"/>
      <w:sz w:val="27"/>
      <w:szCs w:val="27"/>
      <w:lang w:val="en-US" w:eastAsia="en-US"/>
    </w:rPr>
  </w:style>
  <w:style w:type="paragraph" w:customStyle="1" w:styleId="Bodytext40">
    <w:name w:val="Body text (4)"/>
    <w:basedOn w:val="Normal"/>
    <w:link w:val="Bodytext4"/>
    <w:uiPriority w:val="99"/>
    <w:rsid w:val="00DC05F6"/>
    <w:pPr>
      <w:shd w:val="clear" w:color="auto" w:fill="FFFFFF"/>
      <w:spacing w:before="360" w:after="180" w:line="240" w:lineRule="atLeast"/>
      <w:ind w:firstLine="720"/>
      <w:jc w:val="both"/>
    </w:pPr>
    <w:rPr>
      <w:rFonts w:eastAsia="Calibri" w:cs="Times New Roman"/>
      <w:b/>
      <w:bCs/>
      <w:color w:val="auto"/>
      <w:sz w:val="23"/>
      <w:szCs w:val="23"/>
      <w:lang w:val="en-US" w:eastAsia="en-US"/>
    </w:rPr>
  </w:style>
  <w:style w:type="paragraph" w:styleId="BodyText">
    <w:name w:val="Body Text"/>
    <w:basedOn w:val="Normal"/>
    <w:link w:val="BodyTextChar1"/>
    <w:uiPriority w:val="99"/>
    <w:rsid w:val="00DC05F6"/>
    <w:pPr>
      <w:shd w:val="clear" w:color="auto" w:fill="FFFFFF"/>
      <w:spacing w:before="180" w:after="60" w:line="322" w:lineRule="exact"/>
      <w:jc w:val="both"/>
    </w:pPr>
    <w:rPr>
      <w:rFonts w:eastAsia="Calibri" w:cs="Times New Roman"/>
      <w:color w:val="auto"/>
      <w:sz w:val="27"/>
      <w:szCs w:val="27"/>
      <w:lang w:val="en-US" w:eastAsia="en-US"/>
    </w:rPr>
  </w:style>
  <w:style w:type="character" w:customStyle="1" w:styleId="BodyTextChar">
    <w:name w:val="Body Text Char"/>
    <w:basedOn w:val="DefaultParagraphFont"/>
    <w:uiPriority w:val="99"/>
    <w:semiHidden/>
    <w:rsid w:val="00DC05F6"/>
    <w:rPr>
      <w:rFonts w:ascii="Courier New" w:hAnsi="Courier New" w:cs="Courier New"/>
      <w:color w:val="000000"/>
      <w:sz w:val="24"/>
      <w:szCs w:val="24"/>
      <w:lang w:val="vi-VN" w:eastAsia="vi-VN"/>
    </w:rPr>
  </w:style>
  <w:style w:type="character" w:customStyle="1" w:styleId="BodyTextChar5">
    <w:name w:val="Body Text Char5"/>
    <w:basedOn w:val="DefaultParagraphFont"/>
    <w:uiPriority w:val="99"/>
    <w:semiHidden/>
    <w:rsid w:val="00DC05F6"/>
    <w:rPr>
      <w:rFonts w:cs="Times New Roman"/>
      <w:color w:val="000000"/>
      <w:lang w:val="vi-VN" w:eastAsia="vi-VN"/>
    </w:rPr>
  </w:style>
  <w:style w:type="character" w:customStyle="1" w:styleId="BodyTextChar4">
    <w:name w:val="Body Text Char4"/>
    <w:basedOn w:val="DefaultParagraphFont"/>
    <w:uiPriority w:val="99"/>
    <w:semiHidden/>
    <w:rsid w:val="00DC05F6"/>
    <w:rPr>
      <w:rFonts w:cs="Times New Roman"/>
      <w:color w:val="000000"/>
      <w:lang w:val="vi-VN" w:eastAsia="vi-VN"/>
    </w:rPr>
  </w:style>
  <w:style w:type="character" w:customStyle="1" w:styleId="BodyTextChar3">
    <w:name w:val="Body Text Char3"/>
    <w:basedOn w:val="DefaultParagraphFont"/>
    <w:uiPriority w:val="99"/>
    <w:semiHidden/>
    <w:rsid w:val="00DC05F6"/>
    <w:rPr>
      <w:rFonts w:cs="Times New Roman"/>
      <w:color w:val="000000"/>
      <w:lang w:val="vi-VN" w:eastAsia="vi-VN"/>
    </w:rPr>
  </w:style>
  <w:style w:type="character" w:customStyle="1" w:styleId="BodyTextChar2">
    <w:name w:val="Body Text Char2"/>
    <w:basedOn w:val="DefaultParagraphFont"/>
    <w:uiPriority w:val="99"/>
    <w:semiHidden/>
    <w:rsid w:val="00DC05F6"/>
    <w:rPr>
      <w:rFonts w:cs="Times New Roman"/>
      <w:color w:val="000000"/>
      <w:lang w:val="vi-VN" w:eastAsia="vi-VN"/>
    </w:rPr>
  </w:style>
  <w:style w:type="paragraph" w:customStyle="1" w:styleId="Headerorfooter1">
    <w:name w:val="Header or footer1"/>
    <w:basedOn w:val="Normal"/>
    <w:link w:val="Headerorfooter"/>
    <w:uiPriority w:val="99"/>
    <w:rsid w:val="00DC05F6"/>
    <w:pPr>
      <w:shd w:val="clear" w:color="auto" w:fill="FFFFFF"/>
      <w:spacing w:line="240" w:lineRule="atLeast"/>
      <w:jc w:val="right"/>
    </w:pPr>
    <w:rPr>
      <w:rFonts w:eastAsia="Calibri" w:cs="Times New Roman"/>
      <w:noProof/>
      <w:color w:val="auto"/>
      <w:sz w:val="22"/>
      <w:szCs w:val="22"/>
      <w:lang w:val="en-US" w:eastAsia="en-US"/>
    </w:rPr>
  </w:style>
  <w:style w:type="paragraph" w:customStyle="1" w:styleId="Heading10">
    <w:name w:val="Heading #1"/>
    <w:basedOn w:val="Normal"/>
    <w:link w:val="Heading1"/>
    <w:uiPriority w:val="99"/>
    <w:rsid w:val="00DC05F6"/>
    <w:pPr>
      <w:shd w:val="clear" w:color="auto" w:fill="FFFFFF"/>
      <w:spacing w:before="60" w:after="60" w:line="240" w:lineRule="atLeast"/>
      <w:ind w:firstLine="720"/>
      <w:jc w:val="both"/>
      <w:outlineLvl w:val="0"/>
    </w:pPr>
    <w:rPr>
      <w:rFonts w:eastAsia="Calibri" w:cs="Times New Roman"/>
      <w:b/>
      <w:bCs/>
      <w:color w:val="auto"/>
      <w:sz w:val="27"/>
      <w:szCs w:val="27"/>
      <w:lang w:val="en-US" w:eastAsia="en-US"/>
    </w:rPr>
  </w:style>
  <w:style w:type="paragraph" w:customStyle="1" w:styleId="Bodytext50">
    <w:name w:val="Body text (5)"/>
    <w:basedOn w:val="Normal"/>
    <w:link w:val="Bodytext5"/>
    <w:uiPriority w:val="99"/>
    <w:rsid w:val="00DC05F6"/>
    <w:pPr>
      <w:shd w:val="clear" w:color="auto" w:fill="FFFFFF"/>
      <w:spacing w:line="240" w:lineRule="atLeast"/>
      <w:jc w:val="both"/>
    </w:pPr>
    <w:rPr>
      <w:rFonts w:eastAsia="Calibri" w:cs="Times New Roman"/>
      <w:i/>
      <w:iCs/>
      <w:color w:val="auto"/>
      <w:sz w:val="8"/>
      <w:szCs w:val="8"/>
      <w:lang w:val="en-US" w:eastAsia="en-US"/>
    </w:rPr>
  </w:style>
  <w:style w:type="paragraph" w:customStyle="1" w:styleId="Bodytext60">
    <w:name w:val="Body text (6)"/>
    <w:basedOn w:val="Normal"/>
    <w:link w:val="Bodytext6"/>
    <w:uiPriority w:val="99"/>
    <w:rsid w:val="00DC05F6"/>
    <w:pPr>
      <w:shd w:val="clear" w:color="auto" w:fill="FFFFFF"/>
      <w:spacing w:line="240" w:lineRule="atLeast"/>
      <w:jc w:val="both"/>
    </w:pPr>
    <w:rPr>
      <w:rFonts w:eastAsia="Calibri" w:cs="Times New Roman"/>
      <w:color w:val="auto"/>
      <w:spacing w:val="50"/>
      <w:w w:val="150"/>
      <w:sz w:val="8"/>
      <w:szCs w:val="8"/>
      <w:lang w:val="en-US" w:eastAsia="en-US"/>
    </w:rPr>
  </w:style>
  <w:style w:type="paragraph" w:customStyle="1" w:styleId="Bodytext70">
    <w:name w:val="Body text (7)"/>
    <w:basedOn w:val="Normal"/>
    <w:link w:val="Bodytext7"/>
    <w:uiPriority w:val="99"/>
    <w:rsid w:val="00DC05F6"/>
    <w:pPr>
      <w:shd w:val="clear" w:color="auto" w:fill="FFFFFF"/>
      <w:spacing w:line="240" w:lineRule="atLeast"/>
    </w:pPr>
    <w:rPr>
      <w:rFonts w:ascii="Trebuchet MS" w:eastAsia="Calibri" w:hAnsi="Trebuchet MS" w:cs="Trebuchet MS"/>
      <w:noProof/>
      <w:color w:val="auto"/>
      <w:sz w:val="25"/>
      <w:szCs w:val="25"/>
      <w:lang w:val="en-US" w:eastAsia="en-US"/>
    </w:rPr>
  </w:style>
  <w:style w:type="table" w:styleId="TableGrid">
    <w:name w:val="Table Grid"/>
    <w:basedOn w:val="TableNormal"/>
    <w:uiPriority w:val="99"/>
    <w:rsid w:val="00DC05F6"/>
    <w:rPr>
      <w:rFonts w:ascii="Courier New" w:eastAsia="Times New Roman" w:hAnsi="Courier New" w:cs="Courier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05F6"/>
    <w:pPr>
      <w:ind w:left="720"/>
    </w:pPr>
  </w:style>
  <w:style w:type="paragraph" w:styleId="BodyTextIndent">
    <w:name w:val="Body Text Indent"/>
    <w:basedOn w:val="Normal"/>
    <w:link w:val="BodyTextIndentChar"/>
    <w:uiPriority w:val="99"/>
    <w:semiHidden/>
    <w:rsid w:val="00DC05F6"/>
    <w:pPr>
      <w:spacing w:after="120"/>
      <w:ind w:left="360"/>
    </w:pPr>
  </w:style>
  <w:style w:type="character" w:customStyle="1" w:styleId="BodyTextIndentChar">
    <w:name w:val="Body Text Indent Char"/>
    <w:basedOn w:val="DefaultParagraphFont"/>
    <w:link w:val="BodyTextIndent"/>
    <w:uiPriority w:val="99"/>
    <w:semiHidden/>
    <w:locked/>
    <w:rsid w:val="00DC05F6"/>
    <w:rPr>
      <w:rFonts w:ascii="Courier New" w:hAnsi="Courier New" w:cs="Courier New"/>
      <w:color w:val="000000"/>
      <w:sz w:val="24"/>
      <w:szCs w:val="24"/>
      <w:lang w:val="vi-VN" w:eastAsia="vi-VN"/>
    </w:rPr>
  </w:style>
  <w:style w:type="paragraph" w:styleId="Footer">
    <w:name w:val="footer"/>
    <w:basedOn w:val="Normal"/>
    <w:link w:val="FooterChar"/>
    <w:uiPriority w:val="99"/>
    <w:rsid w:val="002D446D"/>
    <w:pPr>
      <w:tabs>
        <w:tab w:val="center" w:pos="4153"/>
        <w:tab w:val="right" w:pos="8306"/>
      </w:tabs>
    </w:pPr>
  </w:style>
  <w:style w:type="character" w:customStyle="1" w:styleId="FooterChar">
    <w:name w:val="Footer Char"/>
    <w:basedOn w:val="DefaultParagraphFont"/>
    <w:link w:val="Footer"/>
    <w:uiPriority w:val="99"/>
    <w:rsid w:val="00E33EF5"/>
    <w:rPr>
      <w:rFonts w:ascii="Courier New" w:eastAsia="Times New Roman" w:hAnsi="Courier New" w:cs="Courier New"/>
      <w:color w:val="000000"/>
      <w:sz w:val="24"/>
      <w:szCs w:val="24"/>
      <w:lang w:val="vi-VN" w:eastAsia="vi-VN"/>
    </w:rPr>
  </w:style>
  <w:style w:type="character" w:styleId="PageNumber">
    <w:name w:val="page number"/>
    <w:basedOn w:val="DefaultParagraphFont"/>
    <w:uiPriority w:val="99"/>
    <w:rsid w:val="002D446D"/>
    <w:rPr>
      <w:rFonts w:cs="Times New Roman"/>
    </w:rPr>
  </w:style>
  <w:style w:type="paragraph" w:styleId="BalloonText">
    <w:name w:val="Balloon Text"/>
    <w:basedOn w:val="Normal"/>
    <w:link w:val="BalloonTextChar"/>
    <w:uiPriority w:val="99"/>
    <w:semiHidden/>
    <w:unhideWhenUsed/>
    <w:rsid w:val="00A71037"/>
    <w:rPr>
      <w:rFonts w:ascii="Tahoma" w:hAnsi="Tahoma" w:cs="Tahoma"/>
      <w:sz w:val="16"/>
      <w:szCs w:val="16"/>
    </w:rPr>
  </w:style>
  <w:style w:type="character" w:customStyle="1" w:styleId="BalloonTextChar">
    <w:name w:val="Balloon Text Char"/>
    <w:basedOn w:val="DefaultParagraphFont"/>
    <w:link w:val="BalloonText"/>
    <w:uiPriority w:val="99"/>
    <w:semiHidden/>
    <w:rsid w:val="00A71037"/>
    <w:rPr>
      <w:rFonts w:ascii="Tahoma" w:eastAsia="Times New Roman" w:hAnsi="Tahoma" w:cs="Tahoma"/>
      <w:color w:val="000000"/>
      <w:sz w:val="16"/>
      <w:szCs w:val="16"/>
      <w:lang w:val="vi-VN" w:eastAsia="vi-VN"/>
    </w:rPr>
  </w:style>
  <w:style w:type="paragraph" w:styleId="Header">
    <w:name w:val="header"/>
    <w:basedOn w:val="Normal"/>
    <w:link w:val="HeaderChar"/>
    <w:uiPriority w:val="99"/>
    <w:unhideWhenUsed/>
    <w:rsid w:val="002D33B8"/>
    <w:pPr>
      <w:tabs>
        <w:tab w:val="center" w:pos="4680"/>
        <w:tab w:val="right" w:pos="9360"/>
      </w:tabs>
    </w:pPr>
  </w:style>
  <w:style w:type="character" w:customStyle="1" w:styleId="HeaderChar">
    <w:name w:val="Header Char"/>
    <w:basedOn w:val="DefaultParagraphFont"/>
    <w:link w:val="Header"/>
    <w:uiPriority w:val="99"/>
    <w:rsid w:val="002D33B8"/>
    <w:rPr>
      <w:rFonts w:ascii="Courier New" w:eastAsia="Times New Roman" w:hAnsi="Courier New" w:cs="Courier New"/>
      <w:color w:val="000000"/>
      <w:sz w:val="24"/>
      <w:szCs w:val="24"/>
      <w:lang w:val="vi-VN" w:eastAsia="vi-VN"/>
    </w:rPr>
  </w:style>
  <w:style w:type="paragraph" w:styleId="FootnoteText">
    <w:name w:val="footnote text"/>
    <w:aliases w:val="Char9,Char9 Char,Footnote Text Char Char Char Char Char,Footnote Text Char Char Char Char Char Char Ch Char Char Char,Footnote Text Char Char Char Char Char Char Ch Char Char Char Char Char Char C,fn"/>
    <w:basedOn w:val="Normal"/>
    <w:link w:val="FootnoteTextChar"/>
    <w:uiPriority w:val="99"/>
    <w:unhideWhenUsed/>
    <w:rsid w:val="00043714"/>
    <w:rPr>
      <w:sz w:val="20"/>
      <w:szCs w:val="20"/>
    </w:rPr>
  </w:style>
  <w:style w:type="character" w:customStyle="1" w:styleId="FootnoteTextChar">
    <w:name w:val="Footnote Text Char"/>
    <w:aliases w:val="Char9 Char1,Char9 Char Char,Footnote Text Char Char Char Char Char Char,Footnote Text Char Char Char Char Char Char Ch Char Char Char Char,Footnote Text Char Char Char Char Char Char Ch Char Char Char Char Char Char C Char,fn Char"/>
    <w:basedOn w:val="DefaultParagraphFont"/>
    <w:link w:val="FootnoteText"/>
    <w:uiPriority w:val="99"/>
    <w:rsid w:val="00043714"/>
    <w:rPr>
      <w:rFonts w:ascii="Courier New" w:eastAsia="Times New Roman" w:hAnsi="Courier New" w:cs="Courier New"/>
      <w:color w:val="000000"/>
      <w:sz w:val="20"/>
      <w:szCs w:val="20"/>
      <w:lang w:val="vi-VN" w:eastAsia="vi-VN"/>
    </w:rPr>
  </w:style>
  <w:style w:type="character" w:styleId="FootnoteReference">
    <w:name w:val="footnote reference"/>
    <w:aliases w:val="Footnote,Footnote text,ftref,BearingPoint,16 Point,Superscript 6 Point,fr,Footnote Text1,f,Ref,de nota al pie,Footnote + Arial,Black,Footnote Text11,BVI fnr,footnote ref,Footnote dich,SUPERS,(NECG) Footnote Reference,10 pt"/>
    <w:basedOn w:val="DefaultParagraphFont"/>
    <w:unhideWhenUsed/>
    <w:qFormat/>
    <w:rsid w:val="00043714"/>
    <w:rPr>
      <w:vertAlign w:val="superscript"/>
    </w:rPr>
  </w:style>
  <w:style w:type="character" w:styleId="EndnoteReference">
    <w:name w:val="endnote reference"/>
    <w:basedOn w:val="DefaultParagraphFont"/>
    <w:uiPriority w:val="99"/>
    <w:semiHidden/>
    <w:unhideWhenUsed/>
    <w:rsid w:val="00200B4F"/>
    <w:rPr>
      <w:vertAlign w:val="superscript"/>
    </w:rPr>
  </w:style>
  <w:style w:type="character" w:customStyle="1" w:styleId="Vnbnnidung3">
    <w:name w:val="Văn bản nội dung (3)_"/>
    <w:link w:val="Vnbnnidung30"/>
    <w:locked/>
    <w:rsid w:val="00884F75"/>
    <w:rPr>
      <w:rFonts w:eastAsia="Times New Roman"/>
      <w:i/>
      <w:sz w:val="28"/>
      <w:shd w:val="clear" w:color="auto" w:fill="FFFFFF"/>
    </w:rPr>
  </w:style>
  <w:style w:type="paragraph" w:customStyle="1" w:styleId="Vnbnnidung30">
    <w:name w:val="Văn bản nội dung (3)"/>
    <w:basedOn w:val="Normal"/>
    <w:link w:val="Vnbnnidung3"/>
    <w:rsid w:val="00884F75"/>
    <w:pPr>
      <w:shd w:val="clear" w:color="auto" w:fill="FFFFFF"/>
      <w:spacing w:after="360" w:line="240" w:lineRule="atLeast"/>
    </w:pPr>
    <w:rPr>
      <w:rFonts w:ascii="Calibri" w:hAnsi="Calibri" w:cs="Times New Roman"/>
      <w:i/>
      <w:color w:val="auto"/>
      <w:sz w:val="28"/>
      <w:szCs w:val="22"/>
      <w:lang w:val="en-US" w:eastAsia="en-US"/>
    </w:rPr>
  </w:style>
  <w:style w:type="character" w:customStyle="1" w:styleId="Vnbnnidung2">
    <w:name w:val="Văn bản nội dung (2)_"/>
    <w:link w:val="Vnbnnidung20"/>
    <w:locked/>
    <w:rsid w:val="009E4403"/>
    <w:rPr>
      <w:sz w:val="28"/>
      <w:shd w:val="clear" w:color="auto" w:fill="FFFFFF"/>
    </w:rPr>
  </w:style>
  <w:style w:type="paragraph" w:customStyle="1" w:styleId="Vnbnnidung20">
    <w:name w:val="Văn bản nội dung (2)"/>
    <w:basedOn w:val="Normal"/>
    <w:link w:val="Vnbnnidung2"/>
    <w:rsid w:val="009E4403"/>
    <w:pPr>
      <w:shd w:val="clear" w:color="auto" w:fill="FFFFFF"/>
      <w:spacing w:after="60" w:line="439" w:lineRule="exact"/>
    </w:pPr>
    <w:rPr>
      <w:rFonts w:ascii="Calibri" w:eastAsia="Calibri" w:hAnsi="Calibri" w:cs="Times New Roman"/>
      <w:color w:val="auto"/>
      <w:sz w:val="28"/>
      <w:szCs w:val="22"/>
      <w:lang w:val="en-US" w:eastAsia="en-US"/>
    </w:rPr>
  </w:style>
  <w:style w:type="paragraph" w:styleId="NormalWeb">
    <w:name w:val="Normal (Web)"/>
    <w:basedOn w:val="Normal"/>
    <w:uiPriority w:val="99"/>
    <w:unhideWhenUsed/>
    <w:rsid w:val="00E407AB"/>
    <w:pPr>
      <w:widowControl/>
      <w:spacing w:before="100" w:beforeAutospacing="1" w:after="100" w:afterAutospacing="1"/>
    </w:pPr>
    <w:rPr>
      <w:rFonts w:ascii="Times New Roman" w:hAnsi="Times New Roman" w:cs="Times New Roman"/>
      <w:color w:val="auto"/>
      <w:lang w:val="en-US" w:eastAsia="en-US"/>
    </w:rPr>
  </w:style>
  <w:style w:type="paragraph" w:styleId="EndnoteText">
    <w:name w:val="endnote text"/>
    <w:basedOn w:val="Normal"/>
    <w:link w:val="EndnoteTextChar"/>
    <w:uiPriority w:val="99"/>
    <w:semiHidden/>
    <w:unhideWhenUsed/>
    <w:rsid w:val="00A3360F"/>
    <w:pPr>
      <w:widowControl/>
    </w:pPr>
    <w:rPr>
      <w:rFonts w:ascii="Arial" w:hAnsi="Arial" w:cs="Times New Roman"/>
      <w:color w:val="auto"/>
      <w:sz w:val="20"/>
      <w:szCs w:val="20"/>
    </w:rPr>
  </w:style>
  <w:style w:type="character" w:customStyle="1" w:styleId="EndnoteTextChar">
    <w:name w:val="Endnote Text Char"/>
    <w:basedOn w:val="DefaultParagraphFont"/>
    <w:link w:val="EndnoteText"/>
    <w:uiPriority w:val="99"/>
    <w:semiHidden/>
    <w:rsid w:val="00A3360F"/>
    <w:rPr>
      <w:rFonts w:ascii="Arial" w:eastAsia="Times New Roman" w:hAnsi="Arial"/>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785888">
      <w:bodyDiv w:val="1"/>
      <w:marLeft w:val="0"/>
      <w:marRight w:val="0"/>
      <w:marTop w:val="0"/>
      <w:marBottom w:val="0"/>
      <w:divBdr>
        <w:top w:val="none" w:sz="0" w:space="0" w:color="auto"/>
        <w:left w:val="none" w:sz="0" w:space="0" w:color="auto"/>
        <w:bottom w:val="none" w:sz="0" w:space="0" w:color="auto"/>
        <w:right w:val="none" w:sz="0" w:space="0" w:color="auto"/>
      </w:divBdr>
    </w:div>
    <w:div w:id="279459977">
      <w:bodyDiv w:val="1"/>
      <w:marLeft w:val="0"/>
      <w:marRight w:val="0"/>
      <w:marTop w:val="0"/>
      <w:marBottom w:val="0"/>
      <w:divBdr>
        <w:top w:val="none" w:sz="0" w:space="0" w:color="auto"/>
        <w:left w:val="none" w:sz="0" w:space="0" w:color="auto"/>
        <w:bottom w:val="none" w:sz="0" w:space="0" w:color="auto"/>
        <w:right w:val="none" w:sz="0" w:space="0" w:color="auto"/>
      </w:divBdr>
    </w:div>
    <w:div w:id="303315027">
      <w:bodyDiv w:val="1"/>
      <w:marLeft w:val="0"/>
      <w:marRight w:val="0"/>
      <w:marTop w:val="0"/>
      <w:marBottom w:val="0"/>
      <w:divBdr>
        <w:top w:val="none" w:sz="0" w:space="0" w:color="auto"/>
        <w:left w:val="none" w:sz="0" w:space="0" w:color="auto"/>
        <w:bottom w:val="none" w:sz="0" w:space="0" w:color="auto"/>
        <w:right w:val="none" w:sz="0" w:space="0" w:color="auto"/>
      </w:divBdr>
    </w:div>
    <w:div w:id="384254618">
      <w:bodyDiv w:val="1"/>
      <w:marLeft w:val="0"/>
      <w:marRight w:val="0"/>
      <w:marTop w:val="0"/>
      <w:marBottom w:val="0"/>
      <w:divBdr>
        <w:top w:val="none" w:sz="0" w:space="0" w:color="auto"/>
        <w:left w:val="none" w:sz="0" w:space="0" w:color="auto"/>
        <w:bottom w:val="none" w:sz="0" w:space="0" w:color="auto"/>
        <w:right w:val="none" w:sz="0" w:space="0" w:color="auto"/>
      </w:divBdr>
    </w:div>
    <w:div w:id="446583840">
      <w:bodyDiv w:val="1"/>
      <w:marLeft w:val="0"/>
      <w:marRight w:val="0"/>
      <w:marTop w:val="0"/>
      <w:marBottom w:val="0"/>
      <w:divBdr>
        <w:top w:val="none" w:sz="0" w:space="0" w:color="auto"/>
        <w:left w:val="none" w:sz="0" w:space="0" w:color="auto"/>
        <w:bottom w:val="none" w:sz="0" w:space="0" w:color="auto"/>
        <w:right w:val="none" w:sz="0" w:space="0" w:color="auto"/>
      </w:divBdr>
    </w:div>
    <w:div w:id="668290804">
      <w:bodyDiv w:val="1"/>
      <w:marLeft w:val="0"/>
      <w:marRight w:val="0"/>
      <w:marTop w:val="0"/>
      <w:marBottom w:val="0"/>
      <w:divBdr>
        <w:top w:val="none" w:sz="0" w:space="0" w:color="auto"/>
        <w:left w:val="none" w:sz="0" w:space="0" w:color="auto"/>
        <w:bottom w:val="none" w:sz="0" w:space="0" w:color="auto"/>
        <w:right w:val="none" w:sz="0" w:space="0" w:color="auto"/>
      </w:divBdr>
    </w:div>
    <w:div w:id="844249266">
      <w:bodyDiv w:val="1"/>
      <w:marLeft w:val="0"/>
      <w:marRight w:val="0"/>
      <w:marTop w:val="0"/>
      <w:marBottom w:val="0"/>
      <w:divBdr>
        <w:top w:val="none" w:sz="0" w:space="0" w:color="auto"/>
        <w:left w:val="none" w:sz="0" w:space="0" w:color="auto"/>
        <w:bottom w:val="none" w:sz="0" w:space="0" w:color="auto"/>
        <w:right w:val="none" w:sz="0" w:space="0" w:color="auto"/>
      </w:divBdr>
    </w:div>
    <w:div w:id="904031720">
      <w:bodyDiv w:val="1"/>
      <w:marLeft w:val="0"/>
      <w:marRight w:val="0"/>
      <w:marTop w:val="0"/>
      <w:marBottom w:val="0"/>
      <w:divBdr>
        <w:top w:val="none" w:sz="0" w:space="0" w:color="auto"/>
        <w:left w:val="none" w:sz="0" w:space="0" w:color="auto"/>
        <w:bottom w:val="none" w:sz="0" w:space="0" w:color="auto"/>
        <w:right w:val="none" w:sz="0" w:space="0" w:color="auto"/>
      </w:divBdr>
    </w:div>
    <w:div w:id="999577069">
      <w:bodyDiv w:val="1"/>
      <w:marLeft w:val="0"/>
      <w:marRight w:val="0"/>
      <w:marTop w:val="0"/>
      <w:marBottom w:val="0"/>
      <w:divBdr>
        <w:top w:val="none" w:sz="0" w:space="0" w:color="auto"/>
        <w:left w:val="none" w:sz="0" w:space="0" w:color="auto"/>
        <w:bottom w:val="none" w:sz="0" w:space="0" w:color="auto"/>
        <w:right w:val="none" w:sz="0" w:space="0" w:color="auto"/>
      </w:divBdr>
    </w:div>
    <w:div w:id="1065883542">
      <w:bodyDiv w:val="1"/>
      <w:marLeft w:val="0"/>
      <w:marRight w:val="0"/>
      <w:marTop w:val="0"/>
      <w:marBottom w:val="0"/>
      <w:divBdr>
        <w:top w:val="none" w:sz="0" w:space="0" w:color="auto"/>
        <w:left w:val="none" w:sz="0" w:space="0" w:color="auto"/>
        <w:bottom w:val="none" w:sz="0" w:space="0" w:color="auto"/>
        <w:right w:val="none" w:sz="0" w:space="0" w:color="auto"/>
      </w:divBdr>
    </w:div>
    <w:div w:id="1072507991">
      <w:bodyDiv w:val="1"/>
      <w:marLeft w:val="0"/>
      <w:marRight w:val="0"/>
      <w:marTop w:val="0"/>
      <w:marBottom w:val="0"/>
      <w:divBdr>
        <w:top w:val="none" w:sz="0" w:space="0" w:color="auto"/>
        <w:left w:val="none" w:sz="0" w:space="0" w:color="auto"/>
        <w:bottom w:val="none" w:sz="0" w:space="0" w:color="auto"/>
        <w:right w:val="none" w:sz="0" w:space="0" w:color="auto"/>
      </w:divBdr>
    </w:div>
    <w:div w:id="1091660192">
      <w:bodyDiv w:val="1"/>
      <w:marLeft w:val="0"/>
      <w:marRight w:val="0"/>
      <w:marTop w:val="0"/>
      <w:marBottom w:val="0"/>
      <w:divBdr>
        <w:top w:val="none" w:sz="0" w:space="0" w:color="auto"/>
        <w:left w:val="none" w:sz="0" w:space="0" w:color="auto"/>
        <w:bottom w:val="none" w:sz="0" w:space="0" w:color="auto"/>
        <w:right w:val="none" w:sz="0" w:space="0" w:color="auto"/>
      </w:divBdr>
    </w:div>
    <w:div w:id="1137142170">
      <w:bodyDiv w:val="1"/>
      <w:marLeft w:val="0"/>
      <w:marRight w:val="0"/>
      <w:marTop w:val="0"/>
      <w:marBottom w:val="0"/>
      <w:divBdr>
        <w:top w:val="none" w:sz="0" w:space="0" w:color="auto"/>
        <w:left w:val="none" w:sz="0" w:space="0" w:color="auto"/>
        <w:bottom w:val="none" w:sz="0" w:space="0" w:color="auto"/>
        <w:right w:val="none" w:sz="0" w:space="0" w:color="auto"/>
      </w:divBdr>
    </w:div>
    <w:div w:id="1145972943">
      <w:bodyDiv w:val="1"/>
      <w:marLeft w:val="0"/>
      <w:marRight w:val="0"/>
      <w:marTop w:val="0"/>
      <w:marBottom w:val="0"/>
      <w:divBdr>
        <w:top w:val="none" w:sz="0" w:space="0" w:color="auto"/>
        <w:left w:val="none" w:sz="0" w:space="0" w:color="auto"/>
        <w:bottom w:val="none" w:sz="0" w:space="0" w:color="auto"/>
        <w:right w:val="none" w:sz="0" w:space="0" w:color="auto"/>
      </w:divBdr>
    </w:div>
    <w:div w:id="1190604084">
      <w:bodyDiv w:val="1"/>
      <w:marLeft w:val="0"/>
      <w:marRight w:val="0"/>
      <w:marTop w:val="0"/>
      <w:marBottom w:val="0"/>
      <w:divBdr>
        <w:top w:val="none" w:sz="0" w:space="0" w:color="auto"/>
        <w:left w:val="none" w:sz="0" w:space="0" w:color="auto"/>
        <w:bottom w:val="none" w:sz="0" w:space="0" w:color="auto"/>
        <w:right w:val="none" w:sz="0" w:space="0" w:color="auto"/>
      </w:divBdr>
    </w:div>
    <w:div w:id="1238714344">
      <w:bodyDiv w:val="1"/>
      <w:marLeft w:val="0"/>
      <w:marRight w:val="0"/>
      <w:marTop w:val="0"/>
      <w:marBottom w:val="0"/>
      <w:divBdr>
        <w:top w:val="none" w:sz="0" w:space="0" w:color="auto"/>
        <w:left w:val="none" w:sz="0" w:space="0" w:color="auto"/>
        <w:bottom w:val="none" w:sz="0" w:space="0" w:color="auto"/>
        <w:right w:val="none" w:sz="0" w:space="0" w:color="auto"/>
      </w:divBdr>
    </w:div>
    <w:div w:id="1266301502">
      <w:bodyDiv w:val="1"/>
      <w:marLeft w:val="0"/>
      <w:marRight w:val="0"/>
      <w:marTop w:val="0"/>
      <w:marBottom w:val="0"/>
      <w:divBdr>
        <w:top w:val="none" w:sz="0" w:space="0" w:color="auto"/>
        <w:left w:val="none" w:sz="0" w:space="0" w:color="auto"/>
        <w:bottom w:val="none" w:sz="0" w:space="0" w:color="auto"/>
        <w:right w:val="none" w:sz="0" w:space="0" w:color="auto"/>
      </w:divBdr>
    </w:div>
    <w:div w:id="1350330517">
      <w:bodyDiv w:val="1"/>
      <w:marLeft w:val="0"/>
      <w:marRight w:val="0"/>
      <w:marTop w:val="0"/>
      <w:marBottom w:val="0"/>
      <w:divBdr>
        <w:top w:val="none" w:sz="0" w:space="0" w:color="auto"/>
        <w:left w:val="none" w:sz="0" w:space="0" w:color="auto"/>
        <w:bottom w:val="none" w:sz="0" w:space="0" w:color="auto"/>
        <w:right w:val="none" w:sz="0" w:space="0" w:color="auto"/>
      </w:divBdr>
    </w:div>
    <w:div w:id="1372342337">
      <w:bodyDiv w:val="1"/>
      <w:marLeft w:val="0"/>
      <w:marRight w:val="0"/>
      <w:marTop w:val="0"/>
      <w:marBottom w:val="0"/>
      <w:divBdr>
        <w:top w:val="none" w:sz="0" w:space="0" w:color="auto"/>
        <w:left w:val="none" w:sz="0" w:space="0" w:color="auto"/>
        <w:bottom w:val="none" w:sz="0" w:space="0" w:color="auto"/>
        <w:right w:val="none" w:sz="0" w:space="0" w:color="auto"/>
      </w:divBdr>
    </w:div>
    <w:div w:id="1374383122">
      <w:bodyDiv w:val="1"/>
      <w:marLeft w:val="0"/>
      <w:marRight w:val="0"/>
      <w:marTop w:val="0"/>
      <w:marBottom w:val="0"/>
      <w:divBdr>
        <w:top w:val="none" w:sz="0" w:space="0" w:color="auto"/>
        <w:left w:val="none" w:sz="0" w:space="0" w:color="auto"/>
        <w:bottom w:val="none" w:sz="0" w:space="0" w:color="auto"/>
        <w:right w:val="none" w:sz="0" w:space="0" w:color="auto"/>
      </w:divBdr>
    </w:div>
    <w:div w:id="1428887766">
      <w:bodyDiv w:val="1"/>
      <w:marLeft w:val="0"/>
      <w:marRight w:val="0"/>
      <w:marTop w:val="0"/>
      <w:marBottom w:val="0"/>
      <w:divBdr>
        <w:top w:val="none" w:sz="0" w:space="0" w:color="auto"/>
        <w:left w:val="none" w:sz="0" w:space="0" w:color="auto"/>
        <w:bottom w:val="none" w:sz="0" w:space="0" w:color="auto"/>
        <w:right w:val="none" w:sz="0" w:space="0" w:color="auto"/>
      </w:divBdr>
    </w:div>
    <w:div w:id="1436637980">
      <w:bodyDiv w:val="1"/>
      <w:marLeft w:val="0"/>
      <w:marRight w:val="0"/>
      <w:marTop w:val="0"/>
      <w:marBottom w:val="0"/>
      <w:divBdr>
        <w:top w:val="none" w:sz="0" w:space="0" w:color="auto"/>
        <w:left w:val="none" w:sz="0" w:space="0" w:color="auto"/>
        <w:bottom w:val="none" w:sz="0" w:space="0" w:color="auto"/>
        <w:right w:val="none" w:sz="0" w:space="0" w:color="auto"/>
      </w:divBdr>
    </w:div>
    <w:div w:id="1450973891">
      <w:bodyDiv w:val="1"/>
      <w:marLeft w:val="0"/>
      <w:marRight w:val="0"/>
      <w:marTop w:val="0"/>
      <w:marBottom w:val="0"/>
      <w:divBdr>
        <w:top w:val="none" w:sz="0" w:space="0" w:color="auto"/>
        <w:left w:val="none" w:sz="0" w:space="0" w:color="auto"/>
        <w:bottom w:val="none" w:sz="0" w:space="0" w:color="auto"/>
        <w:right w:val="none" w:sz="0" w:space="0" w:color="auto"/>
      </w:divBdr>
    </w:div>
    <w:div w:id="1463647994">
      <w:bodyDiv w:val="1"/>
      <w:marLeft w:val="0"/>
      <w:marRight w:val="0"/>
      <w:marTop w:val="0"/>
      <w:marBottom w:val="0"/>
      <w:divBdr>
        <w:top w:val="none" w:sz="0" w:space="0" w:color="auto"/>
        <w:left w:val="none" w:sz="0" w:space="0" w:color="auto"/>
        <w:bottom w:val="none" w:sz="0" w:space="0" w:color="auto"/>
        <w:right w:val="none" w:sz="0" w:space="0" w:color="auto"/>
      </w:divBdr>
    </w:div>
    <w:div w:id="1557010394">
      <w:bodyDiv w:val="1"/>
      <w:marLeft w:val="0"/>
      <w:marRight w:val="0"/>
      <w:marTop w:val="0"/>
      <w:marBottom w:val="0"/>
      <w:divBdr>
        <w:top w:val="none" w:sz="0" w:space="0" w:color="auto"/>
        <w:left w:val="none" w:sz="0" w:space="0" w:color="auto"/>
        <w:bottom w:val="none" w:sz="0" w:space="0" w:color="auto"/>
        <w:right w:val="none" w:sz="0" w:space="0" w:color="auto"/>
      </w:divBdr>
    </w:div>
    <w:div w:id="1562787036">
      <w:bodyDiv w:val="1"/>
      <w:marLeft w:val="0"/>
      <w:marRight w:val="0"/>
      <w:marTop w:val="0"/>
      <w:marBottom w:val="0"/>
      <w:divBdr>
        <w:top w:val="none" w:sz="0" w:space="0" w:color="auto"/>
        <w:left w:val="none" w:sz="0" w:space="0" w:color="auto"/>
        <w:bottom w:val="none" w:sz="0" w:space="0" w:color="auto"/>
        <w:right w:val="none" w:sz="0" w:space="0" w:color="auto"/>
      </w:divBdr>
    </w:div>
    <w:div w:id="1573538781">
      <w:bodyDiv w:val="1"/>
      <w:marLeft w:val="0"/>
      <w:marRight w:val="0"/>
      <w:marTop w:val="0"/>
      <w:marBottom w:val="0"/>
      <w:divBdr>
        <w:top w:val="none" w:sz="0" w:space="0" w:color="auto"/>
        <w:left w:val="none" w:sz="0" w:space="0" w:color="auto"/>
        <w:bottom w:val="none" w:sz="0" w:space="0" w:color="auto"/>
        <w:right w:val="none" w:sz="0" w:space="0" w:color="auto"/>
      </w:divBdr>
    </w:div>
    <w:div w:id="1600143360">
      <w:bodyDiv w:val="1"/>
      <w:marLeft w:val="0"/>
      <w:marRight w:val="0"/>
      <w:marTop w:val="0"/>
      <w:marBottom w:val="0"/>
      <w:divBdr>
        <w:top w:val="none" w:sz="0" w:space="0" w:color="auto"/>
        <w:left w:val="none" w:sz="0" w:space="0" w:color="auto"/>
        <w:bottom w:val="none" w:sz="0" w:space="0" w:color="auto"/>
        <w:right w:val="none" w:sz="0" w:space="0" w:color="auto"/>
      </w:divBdr>
    </w:div>
    <w:div w:id="1621958319">
      <w:bodyDiv w:val="1"/>
      <w:marLeft w:val="0"/>
      <w:marRight w:val="0"/>
      <w:marTop w:val="0"/>
      <w:marBottom w:val="0"/>
      <w:divBdr>
        <w:top w:val="none" w:sz="0" w:space="0" w:color="auto"/>
        <w:left w:val="none" w:sz="0" w:space="0" w:color="auto"/>
        <w:bottom w:val="none" w:sz="0" w:space="0" w:color="auto"/>
        <w:right w:val="none" w:sz="0" w:space="0" w:color="auto"/>
      </w:divBdr>
    </w:div>
    <w:div w:id="1665745493">
      <w:bodyDiv w:val="1"/>
      <w:marLeft w:val="0"/>
      <w:marRight w:val="0"/>
      <w:marTop w:val="0"/>
      <w:marBottom w:val="0"/>
      <w:divBdr>
        <w:top w:val="none" w:sz="0" w:space="0" w:color="auto"/>
        <w:left w:val="none" w:sz="0" w:space="0" w:color="auto"/>
        <w:bottom w:val="none" w:sz="0" w:space="0" w:color="auto"/>
        <w:right w:val="none" w:sz="0" w:space="0" w:color="auto"/>
      </w:divBdr>
    </w:div>
    <w:div w:id="1680619146">
      <w:bodyDiv w:val="1"/>
      <w:marLeft w:val="0"/>
      <w:marRight w:val="0"/>
      <w:marTop w:val="0"/>
      <w:marBottom w:val="0"/>
      <w:divBdr>
        <w:top w:val="none" w:sz="0" w:space="0" w:color="auto"/>
        <w:left w:val="none" w:sz="0" w:space="0" w:color="auto"/>
        <w:bottom w:val="none" w:sz="0" w:space="0" w:color="auto"/>
        <w:right w:val="none" w:sz="0" w:space="0" w:color="auto"/>
      </w:divBdr>
    </w:div>
    <w:div w:id="1683624477">
      <w:bodyDiv w:val="1"/>
      <w:marLeft w:val="0"/>
      <w:marRight w:val="0"/>
      <w:marTop w:val="0"/>
      <w:marBottom w:val="0"/>
      <w:divBdr>
        <w:top w:val="none" w:sz="0" w:space="0" w:color="auto"/>
        <w:left w:val="none" w:sz="0" w:space="0" w:color="auto"/>
        <w:bottom w:val="none" w:sz="0" w:space="0" w:color="auto"/>
        <w:right w:val="none" w:sz="0" w:space="0" w:color="auto"/>
      </w:divBdr>
    </w:div>
    <w:div w:id="1717196896">
      <w:bodyDiv w:val="1"/>
      <w:marLeft w:val="0"/>
      <w:marRight w:val="0"/>
      <w:marTop w:val="0"/>
      <w:marBottom w:val="0"/>
      <w:divBdr>
        <w:top w:val="none" w:sz="0" w:space="0" w:color="auto"/>
        <w:left w:val="none" w:sz="0" w:space="0" w:color="auto"/>
        <w:bottom w:val="none" w:sz="0" w:space="0" w:color="auto"/>
        <w:right w:val="none" w:sz="0" w:space="0" w:color="auto"/>
      </w:divBdr>
    </w:div>
    <w:div w:id="1784761287">
      <w:bodyDiv w:val="1"/>
      <w:marLeft w:val="0"/>
      <w:marRight w:val="0"/>
      <w:marTop w:val="0"/>
      <w:marBottom w:val="0"/>
      <w:divBdr>
        <w:top w:val="none" w:sz="0" w:space="0" w:color="auto"/>
        <w:left w:val="none" w:sz="0" w:space="0" w:color="auto"/>
        <w:bottom w:val="none" w:sz="0" w:space="0" w:color="auto"/>
        <w:right w:val="none" w:sz="0" w:space="0" w:color="auto"/>
      </w:divBdr>
    </w:div>
    <w:div w:id="1796481473">
      <w:bodyDiv w:val="1"/>
      <w:marLeft w:val="0"/>
      <w:marRight w:val="0"/>
      <w:marTop w:val="0"/>
      <w:marBottom w:val="0"/>
      <w:divBdr>
        <w:top w:val="none" w:sz="0" w:space="0" w:color="auto"/>
        <w:left w:val="none" w:sz="0" w:space="0" w:color="auto"/>
        <w:bottom w:val="none" w:sz="0" w:space="0" w:color="auto"/>
        <w:right w:val="none" w:sz="0" w:space="0" w:color="auto"/>
      </w:divBdr>
    </w:div>
    <w:div w:id="1827696727">
      <w:bodyDiv w:val="1"/>
      <w:marLeft w:val="0"/>
      <w:marRight w:val="0"/>
      <w:marTop w:val="0"/>
      <w:marBottom w:val="0"/>
      <w:divBdr>
        <w:top w:val="none" w:sz="0" w:space="0" w:color="auto"/>
        <w:left w:val="none" w:sz="0" w:space="0" w:color="auto"/>
        <w:bottom w:val="none" w:sz="0" w:space="0" w:color="auto"/>
        <w:right w:val="none" w:sz="0" w:space="0" w:color="auto"/>
      </w:divBdr>
    </w:div>
    <w:div w:id="1828091113">
      <w:bodyDiv w:val="1"/>
      <w:marLeft w:val="0"/>
      <w:marRight w:val="0"/>
      <w:marTop w:val="0"/>
      <w:marBottom w:val="0"/>
      <w:divBdr>
        <w:top w:val="none" w:sz="0" w:space="0" w:color="auto"/>
        <w:left w:val="none" w:sz="0" w:space="0" w:color="auto"/>
        <w:bottom w:val="none" w:sz="0" w:space="0" w:color="auto"/>
        <w:right w:val="none" w:sz="0" w:space="0" w:color="auto"/>
      </w:divBdr>
    </w:div>
    <w:div w:id="1858540450">
      <w:bodyDiv w:val="1"/>
      <w:marLeft w:val="0"/>
      <w:marRight w:val="0"/>
      <w:marTop w:val="0"/>
      <w:marBottom w:val="0"/>
      <w:divBdr>
        <w:top w:val="none" w:sz="0" w:space="0" w:color="auto"/>
        <w:left w:val="none" w:sz="0" w:space="0" w:color="auto"/>
        <w:bottom w:val="none" w:sz="0" w:space="0" w:color="auto"/>
        <w:right w:val="none" w:sz="0" w:space="0" w:color="auto"/>
      </w:divBdr>
    </w:div>
    <w:div w:id="1906067124">
      <w:bodyDiv w:val="1"/>
      <w:marLeft w:val="0"/>
      <w:marRight w:val="0"/>
      <w:marTop w:val="0"/>
      <w:marBottom w:val="0"/>
      <w:divBdr>
        <w:top w:val="none" w:sz="0" w:space="0" w:color="auto"/>
        <w:left w:val="none" w:sz="0" w:space="0" w:color="auto"/>
        <w:bottom w:val="none" w:sz="0" w:space="0" w:color="auto"/>
        <w:right w:val="none" w:sz="0" w:space="0" w:color="auto"/>
      </w:divBdr>
    </w:div>
    <w:div w:id="1945383951">
      <w:bodyDiv w:val="1"/>
      <w:marLeft w:val="0"/>
      <w:marRight w:val="0"/>
      <w:marTop w:val="0"/>
      <w:marBottom w:val="0"/>
      <w:divBdr>
        <w:top w:val="none" w:sz="0" w:space="0" w:color="auto"/>
        <w:left w:val="none" w:sz="0" w:space="0" w:color="auto"/>
        <w:bottom w:val="none" w:sz="0" w:space="0" w:color="auto"/>
        <w:right w:val="none" w:sz="0" w:space="0" w:color="auto"/>
      </w:divBdr>
    </w:div>
    <w:div w:id="1989675467">
      <w:bodyDiv w:val="1"/>
      <w:marLeft w:val="0"/>
      <w:marRight w:val="0"/>
      <w:marTop w:val="0"/>
      <w:marBottom w:val="0"/>
      <w:divBdr>
        <w:top w:val="none" w:sz="0" w:space="0" w:color="auto"/>
        <w:left w:val="none" w:sz="0" w:space="0" w:color="auto"/>
        <w:bottom w:val="none" w:sz="0" w:space="0" w:color="auto"/>
        <w:right w:val="none" w:sz="0" w:space="0" w:color="auto"/>
      </w:divBdr>
    </w:div>
    <w:div w:id="2015457086">
      <w:bodyDiv w:val="1"/>
      <w:marLeft w:val="0"/>
      <w:marRight w:val="0"/>
      <w:marTop w:val="0"/>
      <w:marBottom w:val="0"/>
      <w:divBdr>
        <w:top w:val="none" w:sz="0" w:space="0" w:color="auto"/>
        <w:left w:val="none" w:sz="0" w:space="0" w:color="auto"/>
        <w:bottom w:val="none" w:sz="0" w:space="0" w:color="auto"/>
        <w:right w:val="none" w:sz="0" w:space="0" w:color="auto"/>
      </w:divBdr>
    </w:div>
    <w:div w:id="2102725690">
      <w:bodyDiv w:val="1"/>
      <w:marLeft w:val="0"/>
      <w:marRight w:val="0"/>
      <w:marTop w:val="0"/>
      <w:marBottom w:val="0"/>
      <w:divBdr>
        <w:top w:val="none" w:sz="0" w:space="0" w:color="auto"/>
        <w:left w:val="none" w:sz="0" w:space="0" w:color="auto"/>
        <w:bottom w:val="none" w:sz="0" w:space="0" w:color="auto"/>
        <w:right w:val="none" w:sz="0" w:space="0" w:color="auto"/>
      </w:divBdr>
    </w:div>
    <w:div w:id="212148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374CF-B896-419C-BE99-C34A27DB4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1262</TotalTime>
  <Pages>7</Pages>
  <Words>2790</Words>
  <Characters>15904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THANH TRA TỈNH TÂY NINH</vt:lpstr>
    </vt:vector>
  </TitlesOfParts>
  <Company>Microsoft</Company>
  <LinksUpToDate>false</LinksUpToDate>
  <CharactersWithSpaces>18657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THANH TRA TỈNH TÂY NINH</dc:title>
  <dc:creator>Admin</dc:creator>
  <cp:lastModifiedBy>admin</cp:lastModifiedBy>
  <cp:revision>109</cp:revision>
  <cp:lastPrinted>2018-01-24T01:55:00Z</cp:lastPrinted>
  <dcterms:created xsi:type="dcterms:W3CDTF">2022-12-15T08:38:00Z</dcterms:created>
  <dcterms:modified xsi:type="dcterms:W3CDTF">2025-03-20T04:08:00Z</dcterms:modified>
</cp:coreProperties>
</file>